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5E6A4C" w:rsidR="42AF54C2" w:rsidP="0E529CE1" w:rsidRDefault="5C1D4859" w14:paraId="4FC0B3B8" w14:textId="097E7FA3">
      <w:pPr>
        <w:spacing w:after="0" w:line="240" w:lineRule="auto"/>
        <w:ind w:right="49"/>
        <w:rPr>
          <w:rFonts w:eastAsia="Verdana" w:cs="Verdana"/>
          <w:color w:val="000000" w:themeColor="text1"/>
          <w:szCs w:val="24"/>
        </w:rPr>
      </w:pPr>
      <w:r w:rsidRPr="005E6A4C">
        <w:rPr>
          <w:rFonts w:eastAsia="Verdana" w:cs="Verdana"/>
          <w:color w:val="000000" w:themeColor="text1"/>
          <w:szCs w:val="24"/>
        </w:rPr>
        <w:t>C</w:t>
      </w:r>
      <w:r w:rsidRPr="005E6A4C" w:rsidR="00154510">
        <w:rPr>
          <w:rFonts w:eastAsia="Verdana" w:cs="Verdana"/>
          <w:color w:val="000000" w:themeColor="text1"/>
          <w:szCs w:val="24"/>
        </w:rPr>
        <w:t>ó</w:t>
      </w:r>
      <w:r w:rsidRPr="005E6A4C">
        <w:rPr>
          <w:rFonts w:eastAsia="Verdana" w:cs="Verdana"/>
          <w:color w:val="000000" w:themeColor="text1"/>
          <w:szCs w:val="24"/>
        </w:rPr>
        <w:t>digo TRD: 1010</w:t>
      </w:r>
    </w:p>
    <w:p w:rsidRPr="005E6A4C" w:rsidR="0E529CE1" w:rsidP="0E529CE1" w:rsidRDefault="0E529CE1" w14:paraId="6C826B01" w14:textId="0A346CA4">
      <w:pPr>
        <w:spacing w:after="0" w:line="240" w:lineRule="auto"/>
        <w:ind w:right="49"/>
        <w:rPr>
          <w:rFonts w:eastAsia="Verdana" w:cs="Verdana"/>
          <w:szCs w:val="24"/>
        </w:rPr>
      </w:pPr>
    </w:p>
    <w:p w:rsidRPr="005E6A4C" w:rsidR="004060A2" w:rsidP="004060A2" w:rsidRDefault="004060A2" w14:paraId="37887509" w14:textId="660B13CA">
      <w:pPr>
        <w:spacing w:after="0" w:line="240" w:lineRule="auto"/>
        <w:ind w:right="49"/>
        <w:rPr>
          <w:rFonts w:eastAsia="Verdana" w:cs="Verdana"/>
          <w:szCs w:val="24"/>
        </w:rPr>
      </w:pPr>
      <w:r w:rsidRPr="005E6A4C">
        <w:rPr>
          <w:rFonts w:eastAsia="Verdana" w:cs="Verdana"/>
          <w:szCs w:val="24"/>
        </w:rPr>
        <w:t xml:space="preserve">Bogotá D.C., </w:t>
      </w:r>
      <w:r w:rsidR="00A75127">
        <w:rPr>
          <w:rFonts w:eastAsia="Verdana" w:cs="Verdana"/>
          <w:szCs w:val="24"/>
        </w:rPr>
        <w:t>1</w:t>
      </w:r>
      <w:r w:rsidR="0021670A">
        <w:rPr>
          <w:rFonts w:eastAsia="Verdana" w:cs="Verdana"/>
          <w:szCs w:val="24"/>
        </w:rPr>
        <w:t>9</w:t>
      </w:r>
      <w:r w:rsidRPr="005E6A4C">
        <w:rPr>
          <w:rFonts w:eastAsia="Verdana" w:cs="Verdana"/>
          <w:szCs w:val="24"/>
        </w:rPr>
        <w:t xml:space="preserve"> de </w:t>
      </w:r>
      <w:r w:rsidR="00A75127">
        <w:rPr>
          <w:rFonts w:eastAsia="Verdana" w:cs="Verdana"/>
          <w:szCs w:val="24"/>
        </w:rPr>
        <w:t>mayo</w:t>
      </w:r>
      <w:r w:rsidRPr="005E6A4C">
        <w:rPr>
          <w:rFonts w:eastAsia="Verdana" w:cs="Verdana"/>
          <w:szCs w:val="24"/>
        </w:rPr>
        <w:t xml:space="preserve"> de 202</w:t>
      </w:r>
      <w:r w:rsidRPr="005E6A4C" w:rsidR="78726A3F">
        <w:rPr>
          <w:rFonts w:eastAsia="Verdana" w:cs="Verdana"/>
          <w:szCs w:val="24"/>
        </w:rPr>
        <w:t>6</w:t>
      </w:r>
    </w:p>
    <w:p w:rsidRPr="005E6A4C" w:rsidR="004060A2" w:rsidP="004060A2" w:rsidRDefault="004060A2" w14:paraId="08FEBA1B" w14:textId="77777777">
      <w:pPr>
        <w:spacing w:after="0" w:line="240" w:lineRule="auto"/>
        <w:ind w:right="49"/>
        <w:rPr>
          <w:rFonts w:eastAsia="Verdana" w:cs="Verdana"/>
          <w:szCs w:val="24"/>
        </w:rPr>
      </w:pPr>
    </w:p>
    <w:p w:rsidRPr="005E6A4C" w:rsidR="004060A2" w:rsidP="004060A2" w:rsidRDefault="004060A2" w14:paraId="53ADBA1C" w14:textId="77777777">
      <w:pPr>
        <w:spacing w:after="0" w:line="240" w:lineRule="auto"/>
        <w:ind w:right="49"/>
        <w:rPr>
          <w:rFonts w:eastAsia="Verdana" w:cs="Verdana"/>
          <w:szCs w:val="24"/>
        </w:rPr>
      </w:pPr>
      <w:r w:rsidRPr="005E6A4C">
        <w:rPr>
          <w:rFonts w:eastAsia="Verdana" w:cs="Verdana"/>
          <w:szCs w:val="24"/>
        </w:rPr>
        <w:t>Doctora</w:t>
      </w:r>
    </w:p>
    <w:p w:rsidRPr="005E6A4C" w:rsidR="004060A2" w:rsidP="246C7CBE" w:rsidRDefault="004060A2" w14:paraId="4AC9B05E" w14:textId="1C0F0B9F">
      <w:pPr>
        <w:spacing w:after="0" w:line="240" w:lineRule="auto"/>
        <w:ind w:right="49"/>
        <w:rPr>
          <w:rFonts w:eastAsia="Verdana" w:cs="Verdana"/>
          <w:b/>
          <w:bCs/>
          <w:szCs w:val="24"/>
        </w:rPr>
      </w:pPr>
      <w:r w:rsidRPr="005E6A4C">
        <w:rPr>
          <w:rFonts w:eastAsia="Verdana" w:cs="Verdana"/>
          <w:b/>
          <w:bCs/>
          <w:szCs w:val="24"/>
        </w:rPr>
        <w:t>YAN</w:t>
      </w:r>
      <w:r w:rsidRPr="005E6A4C" w:rsidR="25A1DA7F">
        <w:rPr>
          <w:rFonts w:eastAsia="Verdana" w:cs="Verdana"/>
          <w:b/>
          <w:bCs/>
          <w:szCs w:val="24"/>
        </w:rPr>
        <w:t>NAI</w:t>
      </w:r>
      <w:r w:rsidRPr="005E6A4C">
        <w:rPr>
          <w:rFonts w:eastAsia="Verdana" w:cs="Verdana"/>
          <w:b/>
          <w:bCs/>
          <w:szCs w:val="24"/>
        </w:rPr>
        <w:t xml:space="preserve"> KADAMANI FO</w:t>
      </w:r>
      <w:r w:rsidRPr="005E6A4C" w:rsidR="4E9CA84B">
        <w:rPr>
          <w:rFonts w:eastAsia="Verdana" w:cs="Verdana"/>
          <w:b/>
          <w:bCs/>
          <w:szCs w:val="24"/>
        </w:rPr>
        <w:t>N</w:t>
      </w:r>
      <w:r w:rsidRPr="005E6A4C">
        <w:rPr>
          <w:rFonts w:eastAsia="Verdana" w:cs="Verdana"/>
          <w:b/>
          <w:bCs/>
          <w:szCs w:val="24"/>
        </w:rPr>
        <w:t xml:space="preserve">RODONA </w:t>
      </w:r>
    </w:p>
    <w:p w:rsidRPr="005E6A4C" w:rsidR="004060A2" w:rsidP="004060A2" w:rsidRDefault="004060A2" w14:paraId="367FEB14" w14:textId="77777777">
      <w:pPr>
        <w:spacing w:after="0" w:line="240" w:lineRule="auto"/>
        <w:ind w:right="49"/>
        <w:rPr>
          <w:rFonts w:eastAsia="Verdana" w:cs="Verdana"/>
          <w:szCs w:val="24"/>
        </w:rPr>
      </w:pPr>
      <w:r w:rsidRPr="005E6A4C">
        <w:rPr>
          <w:rFonts w:eastAsia="Verdana" w:cs="Verdana"/>
          <w:szCs w:val="24"/>
        </w:rPr>
        <w:t xml:space="preserve">Ministra </w:t>
      </w:r>
    </w:p>
    <w:p w:rsidRPr="005E6A4C" w:rsidR="004060A2" w:rsidP="004060A2" w:rsidRDefault="004060A2" w14:paraId="646A2B71" w14:textId="77777777">
      <w:pPr>
        <w:spacing w:after="0" w:line="240" w:lineRule="auto"/>
        <w:ind w:right="49"/>
        <w:rPr>
          <w:rFonts w:eastAsia="Verdana" w:cs="Verdana"/>
          <w:b/>
          <w:szCs w:val="24"/>
        </w:rPr>
      </w:pPr>
      <w:r w:rsidRPr="005E6A4C">
        <w:rPr>
          <w:rFonts w:eastAsia="Verdana" w:cs="Verdana"/>
          <w:b/>
          <w:szCs w:val="24"/>
        </w:rPr>
        <w:t xml:space="preserve">MINISTERIO DE LAS CULTURAS, LAS ARTES Y LOS SABERES </w:t>
      </w:r>
    </w:p>
    <w:p w:rsidRPr="005E6A4C" w:rsidR="004060A2" w:rsidP="004060A2" w:rsidRDefault="004945CB" w14:paraId="58116B56" w14:textId="3C9CEFC9">
      <w:pPr>
        <w:spacing w:after="0" w:line="240" w:lineRule="auto"/>
        <w:ind w:right="49"/>
        <w:rPr>
          <w:rFonts w:eastAsia="Verdana" w:cs="Verdana"/>
          <w:szCs w:val="24"/>
        </w:rPr>
      </w:pPr>
      <w:r>
        <w:rPr>
          <w:rFonts w:eastAsia="Verdana" w:cs="Verdana"/>
          <w:szCs w:val="24"/>
        </w:rPr>
        <w:t>Bogotá</w:t>
      </w:r>
      <w:r w:rsidR="002F2F29">
        <w:rPr>
          <w:rFonts w:eastAsia="Verdana" w:cs="Verdana"/>
          <w:szCs w:val="24"/>
        </w:rPr>
        <w:t xml:space="preserve"> D.C.</w:t>
      </w:r>
    </w:p>
    <w:p w:rsidRPr="005E6A4C" w:rsidR="004060A2" w:rsidP="004060A2" w:rsidRDefault="004060A2" w14:paraId="2F4FA18D" w14:textId="77777777">
      <w:pPr>
        <w:spacing w:after="0" w:line="240" w:lineRule="auto"/>
        <w:ind w:right="49"/>
        <w:rPr>
          <w:rFonts w:eastAsia="Verdana" w:cs="Verdana"/>
          <w:szCs w:val="24"/>
        </w:rPr>
      </w:pPr>
    </w:p>
    <w:p w:rsidRPr="005E6A4C" w:rsidR="004060A2" w:rsidP="31EA7AE7" w:rsidRDefault="004060A2" w14:paraId="771F47D3" w14:textId="3EC4BD89">
      <w:pPr>
        <w:spacing w:after="0" w:line="240" w:lineRule="auto"/>
        <w:ind w:right="49"/>
        <w:rPr>
          <w:rFonts w:eastAsia="Verdana" w:cs="Verdana"/>
          <w:b w:val="1"/>
          <w:bCs w:val="1"/>
        </w:rPr>
      </w:pPr>
      <w:r w:rsidRPr="31EA7AE7" w:rsidR="3FD9A816">
        <w:rPr>
          <w:rFonts w:eastAsia="Verdana" w:cs="Verdana"/>
          <w:b w:val="1"/>
          <w:bCs w:val="1"/>
        </w:rPr>
        <w:t>Asunto:</w:t>
      </w:r>
      <w:r w:rsidRPr="31EA7AE7" w:rsidR="25D0599C">
        <w:rPr>
          <w:rFonts w:eastAsia="Verdana" w:cs="Verdana"/>
          <w:b w:val="1"/>
          <w:bCs w:val="1"/>
        </w:rPr>
        <w:t xml:space="preserve"> </w:t>
      </w:r>
      <w:commentRangeStart w:id="1971413490"/>
      <w:r w:rsidRPr="31EA7AE7" w:rsidR="501F5FD8">
        <w:rPr>
          <w:rFonts w:eastAsia="Verdana" w:cs="Verdana"/>
          <w:b w:val="1"/>
          <w:bCs w:val="1"/>
        </w:rPr>
        <w:t>Evaluación de la Estrategia de Rendición de Cuentas 202</w:t>
      </w:r>
      <w:r w:rsidRPr="31EA7AE7" w:rsidR="46EAB3A2">
        <w:rPr>
          <w:rFonts w:eastAsia="Verdana" w:cs="Verdana"/>
          <w:b w:val="1"/>
          <w:bCs w:val="1"/>
        </w:rPr>
        <w:t>5</w:t>
      </w:r>
      <w:r w:rsidRPr="31EA7AE7" w:rsidR="67F08BC5">
        <w:rPr>
          <w:rFonts w:eastAsia="Verdana" w:cs="Verdana"/>
          <w:b w:val="1"/>
          <w:bCs w:val="1"/>
        </w:rPr>
        <w:t xml:space="preserve"> y </w:t>
      </w:r>
      <w:r w:rsidRPr="31EA7AE7" w:rsidR="49297EB1">
        <w:rPr>
          <w:rFonts w:eastAsia="Verdana" w:cs="Verdana"/>
          <w:b w:val="1"/>
          <w:bCs w:val="1"/>
        </w:rPr>
        <w:t>avance de gestión</w:t>
      </w:r>
      <w:r w:rsidRPr="31EA7AE7" w:rsidR="67F08BC5">
        <w:rPr>
          <w:rFonts w:eastAsia="Verdana" w:cs="Verdana"/>
          <w:b w:val="1"/>
          <w:bCs w:val="1"/>
        </w:rPr>
        <w:t xml:space="preserve"> 2026</w:t>
      </w:r>
      <w:r w:rsidRPr="31EA7AE7" w:rsidR="6DB8F2C8">
        <w:rPr>
          <w:rFonts w:eastAsia="Verdana" w:cs="Verdana"/>
          <w:b w:val="1"/>
          <w:bCs w:val="1"/>
        </w:rPr>
        <w:t>.</w:t>
      </w:r>
      <w:commentRangeEnd w:id="1971413490"/>
      <w:r>
        <w:rPr>
          <w:rStyle w:val="CommentReference"/>
        </w:rPr>
        <w:commentReference w:id="1971413490"/>
      </w:r>
    </w:p>
    <w:p w:rsidRPr="005E6A4C" w:rsidR="004060A2" w:rsidP="004060A2" w:rsidRDefault="004060A2" w14:paraId="1050CC62" w14:textId="77777777">
      <w:pPr>
        <w:spacing w:after="0" w:line="240" w:lineRule="auto"/>
        <w:ind w:right="49"/>
        <w:rPr>
          <w:rFonts w:eastAsia="Verdana" w:cs="Verdana"/>
          <w:szCs w:val="24"/>
        </w:rPr>
      </w:pPr>
    </w:p>
    <w:p w:rsidRPr="005E6A4C" w:rsidR="004060A2" w:rsidP="0051125A" w:rsidRDefault="004060A2" w14:paraId="311C98C8" w14:textId="77777777">
      <w:pPr>
        <w:spacing w:after="0" w:line="276" w:lineRule="auto"/>
        <w:ind w:right="49"/>
        <w:rPr>
          <w:rFonts w:eastAsia="Verdana" w:cs="Verdana"/>
          <w:szCs w:val="24"/>
        </w:rPr>
      </w:pPr>
      <w:r w:rsidRPr="005E6A4C">
        <w:rPr>
          <w:rFonts w:eastAsia="Verdana" w:cs="Verdana"/>
          <w:szCs w:val="24"/>
        </w:rPr>
        <w:t>Respetada Ministra, reciba un cordial saludo:</w:t>
      </w:r>
    </w:p>
    <w:p w:rsidRPr="005E6A4C" w:rsidR="004060A2" w:rsidP="0051125A" w:rsidRDefault="004060A2" w14:paraId="311DF49E" w14:textId="77777777">
      <w:pPr>
        <w:spacing w:after="0" w:line="276" w:lineRule="auto"/>
        <w:ind w:right="49"/>
        <w:rPr>
          <w:rFonts w:eastAsia="Verdana" w:cs="Verdana"/>
          <w:szCs w:val="24"/>
        </w:rPr>
      </w:pPr>
    </w:p>
    <w:p w:rsidR="004856A6" w:rsidP="31EA7AE7" w:rsidRDefault="004060A2" w14:paraId="27D07764" w14:textId="7D952E15">
      <w:pPr>
        <w:spacing w:line="276" w:lineRule="auto"/>
        <w:rPr>
          <w:rFonts w:eastAsia="Verdana" w:cs="Verdana"/>
          <w:i w:val="1"/>
          <w:iCs w:val="1"/>
        </w:rPr>
      </w:pPr>
      <w:r w:rsidRPr="31EA7AE7" w:rsidR="3FD9A816">
        <w:rPr>
          <w:rFonts w:eastAsia="Verdana" w:cs="Verdana"/>
        </w:rPr>
        <w:t>En el marco de la sostenibilidad y fortalecimiento del Modelo Integrado de Planeación y de Gestión - MIPG adoptado en la entidad</w:t>
      </w:r>
      <w:r w:rsidRPr="31EA7AE7" w:rsidR="48C78161">
        <w:rPr>
          <w:rFonts w:eastAsia="Verdana" w:cs="Verdana"/>
        </w:rPr>
        <w:t xml:space="preserve"> y </w:t>
      </w:r>
      <w:r w:rsidRPr="31EA7AE7" w:rsidR="57B0862D">
        <w:rPr>
          <w:rFonts w:eastAsia="Verdana" w:cs="Verdana"/>
        </w:rPr>
        <w:t xml:space="preserve">en el ejercicio de sus funciones </w:t>
      </w:r>
      <w:r w:rsidRPr="31EA7AE7" w:rsidR="3FD9A816">
        <w:rPr>
          <w:rFonts w:eastAsia="Verdana" w:cs="Verdana"/>
        </w:rPr>
        <w:t xml:space="preserve">la Oficina de Control Interno presenta para su conocimiento </w:t>
      </w:r>
      <w:r w:rsidRPr="31EA7AE7" w:rsidR="35AC55C8">
        <w:rPr>
          <w:rFonts w:eastAsia="Verdana" w:cs="Verdana"/>
        </w:rPr>
        <w:t>el S</w:t>
      </w:r>
      <w:r w:rsidRPr="31EA7AE7" w:rsidR="35AC55C8">
        <w:rPr>
          <w:rFonts w:eastAsia="Verdana" w:cs="Verdana"/>
          <w:i w:val="1"/>
          <w:iCs w:val="1"/>
        </w:rPr>
        <w:t>eguimiento y la</w:t>
      </w:r>
      <w:r w:rsidRPr="31EA7AE7" w:rsidR="691DB2FC">
        <w:rPr>
          <w:rFonts w:eastAsia="Verdana" w:cs="Verdana"/>
          <w:i w:val="1"/>
          <w:iCs w:val="1"/>
        </w:rPr>
        <w:t xml:space="preserve"> </w:t>
      </w:r>
      <w:r w:rsidRPr="31EA7AE7" w:rsidR="691DB2FC">
        <w:rPr>
          <w:rFonts w:eastAsia="Verdana" w:cs="Verdana"/>
          <w:i w:val="1"/>
          <w:iCs w:val="1"/>
        </w:rPr>
        <w:t xml:space="preserve">Evaluación </w:t>
      </w:r>
      <w:r w:rsidRPr="31EA7AE7" w:rsidR="79C9CEDD">
        <w:rPr>
          <w:rFonts w:eastAsia="Verdana" w:cs="Verdana"/>
          <w:i w:val="1"/>
          <w:iCs w:val="1"/>
        </w:rPr>
        <w:t>a</w:t>
      </w:r>
      <w:r w:rsidRPr="31EA7AE7" w:rsidR="691DB2FC">
        <w:rPr>
          <w:rFonts w:eastAsia="Verdana" w:cs="Verdana"/>
          <w:i w:val="1"/>
          <w:iCs w:val="1"/>
        </w:rPr>
        <w:t xml:space="preserve"> la Estrategia de Rendición de Cuentas 202</w:t>
      </w:r>
      <w:r w:rsidRPr="31EA7AE7" w:rsidR="30F8B943">
        <w:rPr>
          <w:rFonts w:eastAsia="Verdana" w:cs="Verdana"/>
          <w:i w:val="1"/>
          <w:iCs w:val="1"/>
        </w:rPr>
        <w:t>5</w:t>
      </w:r>
      <w:r w:rsidRPr="31EA7AE7" w:rsidR="1160A04B">
        <w:rPr>
          <w:rFonts w:eastAsia="Verdana" w:cs="Verdana"/>
          <w:i w:val="1"/>
          <w:iCs w:val="1"/>
        </w:rPr>
        <w:t xml:space="preserve"> y </w:t>
      </w:r>
      <w:r w:rsidRPr="31EA7AE7" w:rsidR="5496904B">
        <w:rPr>
          <w:rFonts w:eastAsia="Verdana" w:cs="Verdana"/>
          <w:i w:val="1"/>
          <w:iCs w:val="1"/>
        </w:rPr>
        <w:t>a</w:t>
      </w:r>
      <w:r w:rsidRPr="31EA7AE7" w:rsidR="4C5F8A99">
        <w:rPr>
          <w:rFonts w:eastAsia="Verdana" w:cs="Verdana"/>
          <w:i w:val="1"/>
          <w:iCs w:val="1"/>
        </w:rPr>
        <w:t xml:space="preserve"> la ejecución para la vigencia 2026</w:t>
      </w:r>
      <w:r w:rsidRPr="31EA7AE7" w:rsidR="35189315">
        <w:rPr>
          <w:rFonts w:eastAsia="Verdana" w:cs="Verdana"/>
          <w:i w:val="1"/>
          <w:iCs w:val="1"/>
        </w:rPr>
        <w:t xml:space="preserve"> del Ministerio de las Culturas, las Artes y los Saberes</w:t>
      </w:r>
      <w:r w:rsidRPr="31EA7AE7" w:rsidR="7A9C2701">
        <w:rPr>
          <w:rFonts w:eastAsia="Verdana" w:cs="Verdana"/>
          <w:i w:val="1"/>
          <w:iCs w:val="1"/>
        </w:rPr>
        <w:t>.</w:t>
      </w:r>
      <w:r w:rsidRPr="31EA7AE7" w:rsidR="5389BA6C">
        <w:rPr>
          <w:rFonts w:eastAsia="Verdana" w:cs="Verdana"/>
          <w:i w:val="1"/>
          <w:iCs w:val="1"/>
        </w:rPr>
        <w:t xml:space="preserve"> </w:t>
      </w:r>
    </w:p>
    <w:p w:rsidR="005477BD" w:rsidP="31EA7AE7" w:rsidRDefault="004856A6" w14:paraId="719CB66B" w14:textId="07D73E69">
      <w:pPr>
        <w:spacing w:line="276" w:lineRule="auto"/>
        <w:rPr>
          <w:rFonts w:eastAsia="Verdana" w:cs="Verdana"/>
        </w:rPr>
      </w:pPr>
      <w:r w:rsidRPr="31EA7AE7" w:rsidR="7A9C2701">
        <w:rPr>
          <w:rFonts w:eastAsia="Verdana" w:cs="Verdana"/>
        </w:rPr>
        <w:t>E</w:t>
      </w:r>
      <w:r w:rsidRPr="31EA7AE7" w:rsidR="3FD9A816">
        <w:rPr>
          <w:rFonts w:eastAsia="Verdana" w:cs="Verdana"/>
        </w:rPr>
        <w:t>l</w:t>
      </w:r>
      <w:r w:rsidRPr="31EA7AE7" w:rsidR="5389BA6C">
        <w:rPr>
          <w:rFonts w:eastAsia="Verdana" w:cs="Verdana"/>
        </w:rPr>
        <w:t xml:space="preserve"> informe </w:t>
      </w:r>
      <w:r w:rsidRPr="31EA7AE7" w:rsidR="3FD9A816">
        <w:rPr>
          <w:rFonts w:eastAsia="Verdana" w:cs="Verdana"/>
        </w:rPr>
        <w:t xml:space="preserve">abarca la revisión </w:t>
      </w:r>
      <w:r w:rsidRPr="31EA7AE7" w:rsidR="1E859356">
        <w:rPr>
          <w:rFonts w:eastAsia="Verdana" w:cs="Verdana"/>
        </w:rPr>
        <w:t xml:space="preserve">y análisis </w:t>
      </w:r>
      <w:r w:rsidRPr="31EA7AE7" w:rsidR="3FD9A816">
        <w:rPr>
          <w:rFonts w:eastAsia="Verdana" w:cs="Verdana"/>
        </w:rPr>
        <w:t>de la gestión adelantada</w:t>
      </w:r>
      <w:r w:rsidRPr="31EA7AE7" w:rsidR="74473B00">
        <w:rPr>
          <w:rFonts w:eastAsia="Verdana" w:cs="Verdana"/>
        </w:rPr>
        <w:t xml:space="preserve"> en el marco de la </w:t>
      </w:r>
      <w:r w:rsidRPr="31EA7AE7" w:rsidR="48C979F4">
        <w:rPr>
          <w:rFonts w:eastAsia="Verdana" w:cs="Verdana"/>
        </w:rPr>
        <w:t>Estrategia</w:t>
      </w:r>
      <w:r w:rsidRPr="31EA7AE7" w:rsidR="3FD9A816">
        <w:rPr>
          <w:rFonts w:eastAsia="Verdana" w:cs="Verdana"/>
        </w:rPr>
        <w:t xml:space="preserve"> </w:t>
      </w:r>
      <w:r w:rsidRPr="31EA7AE7" w:rsidR="18173B15">
        <w:rPr>
          <w:rFonts w:eastAsia="Verdana" w:cs="Verdana"/>
        </w:rPr>
        <w:t>durante</w:t>
      </w:r>
      <w:r w:rsidRPr="31EA7AE7" w:rsidR="3FD9A816">
        <w:rPr>
          <w:rFonts w:eastAsia="Verdana" w:cs="Verdana"/>
        </w:rPr>
        <w:t xml:space="preserve"> el año 202</w:t>
      </w:r>
      <w:r w:rsidRPr="31EA7AE7" w:rsidR="0FD9AF85">
        <w:rPr>
          <w:rFonts w:eastAsia="Verdana" w:cs="Verdana"/>
        </w:rPr>
        <w:t>5</w:t>
      </w:r>
      <w:r w:rsidRPr="31EA7AE7" w:rsidR="48C979F4">
        <w:rPr>
          <w:rFonts w:eastAsia="Verdana" w:cs="Verdana"/>
        </w:rPr>
        <w:t>,</w:t>
      </w:r>
      <w:r w:rsidRPr="31EA7AE7" w:rsidR="23123390">
        <w:rPr>
          <w:rFonts w:eastAsia="Verdana" w:cs="Verdana"/>
        </w:rPr>
        <w:t xml:space="preserve"> la audiencia pública</w:t>
      </w:r>
      <w:r w:rsidRPr="31EA7AE7" w:rsidR="5389BA6C">
        <w:rPr>
          <w:rFonts w:eastAsia="Verdana" w:cs="Verdana"/>
        </w:rPr>
        <w:t xml:space="preserve"> y lo que corresponde </w:t>
      </w:r>
      <w:r w:rsidRPr="31EA7AE7" w:rsidR="73848955">
        <w:rPr>
          <w:rFonts w:eastAsia="Verdana" w:cs="Verdana"/>
        </w:rPr>
        <w:t xml:space="preserve">a la gestión adelantada de la estrategia para </w:t>
      </w:r>
      <w:r w:rsidRPr="31EA7AE7" w:rsidR="7A9C2701">
        <w:rPr>
          <w:rFonts w:eastAsia="Verdana" w:cs="Verdana"/>
        </w:rPr>
        <w:t xml:space="preserve">el </w:t>
      </w:r>
      <w:r w:rsidRPr="31EA7AE7" w:rsidR="7A9C2701">
        <w:rPr>
          <w:rFonts w:eastAsia="Verdana" w:cs="Verdana"/>
          <w:highlight w:val="yellow"/>
        </w:rPr>
        <w:t xml:space="preserve">primer cuatrimestre de la </w:t>
      </w:r>
      <w:commentRangeStart w:id="907658038"/>
      <w:r w:rsidRPr="31EA7AE7" w:rsidR="7A9C2701">
        <w:rPr>
          <w:rFonts w:eastAsia="Verdana" w:cs="Verdana"/>
          <w:highlight w:val="yellow"/>
        </w:rPr>
        <w:t xml:space="preserve">vigencia </w:t>
      </w:r>
      <w:r w:rsidRPr="31EA7AE7" w:rsidR="39C189CA">
        <w:rPr>
          <w:rFonts w:eastAsia="Verdana" w:cs="Verdana"/>
          <w:highlight w:val="yellow"/>
        </w:rPr>
        <w:t>2026</w:t>
      </w:r>
      <w:r w:rsidRPr="31EA7AE7" w:rsidR="3FD9A816">
        <w:rPr>
          <w:rFonts w:eastAsia="Verdana" w:cs="Verdana"/>
        </w:rPr>
        <w:t>.</w:t>
      </w:r>
      <w:r w:rsidRPr="31EA7AE7" w:rsidR="36065BD7">
        <w:rPr>
          <w:rFonts w:eastAsia="Verdana" w:cs="Verdana"/>
        </w:rPr>
        <w:t xml:space="preserve"> </w:t>
      </w:r>
      <w:commentRangeEnd w:id="907658038"/>
      <w:r>
        <w:rPr>
          <w:rStyle w:val="CommentReference"/>
        </w:rPr>
        <w:commentReference w:id="907658038"/>
      </w:r>
    </w:p>
    <w:p w:rsidRPr="005E6A4C" w:rsidR="006440EE" w:rsidP="0051125A" w:rsidRDefault="1A240C9A" w14:paraId="2E1BF21E" w14:textId="0007FCBD">
      <w:pPr>
        <w:spacing w:after="0" w:line="276" w:lineRule="auto"/>
        <w:rPr>
          <w:rFonts w:eastAsia="Verdana" w:cs="Verdana"/>
          <w:szCs w:val="24"/>
        </w:rPr>
      </w:pPr>
      <w:r w:rsidRPr="005E6A4C">
        <w:rPr>
          <w:rFonts w:eastAsia="Verdana" w:cs="Verdana"/>
          <w:szCs w:val="24"/>
        </w:rPr>
        <w:t>Se</w:t>
      </w:r>
      <w:r w:rsidRPr="005E6A4C" w:rsidR="004060A2">
        <w:rPr>
          <w:rFonts w:eastAsia="Verdana" w:cs="Verdana"/>
          <w:szCs w:val="24"/>
        </w:rPr>
        <w:t xml:space="preserve"> espera que el</w:t>
      </w:r>
      <w:r w:rsidR="00321774">
        <w:rPr>
          <w:rFonts w:eastAsia="Verdana" w:cs="Verdana"/>
          <w:szCs w:val="24"/>
        </w:rPr>
        <w:t xml:space="preserve"> informe presentado</w:t>
      </w:r>
      <w:r w:rsidRPr="005E6A4C" w:rsidR="20E867F2">
        <w:rPr>
          <w:rFonts w:eastAsia="Verdana" w:cs="Verdana"/>
          <w:szCs w:val="24"/>
        </w:rPr>
        <w:t>,</w:t>
      </w:r>
      <w:r w:rsidRPr="005E6A4C" w:rsidR="004060A2">
        <w:rPr>
          <w:rFonts w:eastAsia="Verdana" w:cs="Verdana"/>
          <w:szCs w:val="24"/>
        </w:rPr>
        <w:t xml:space="preserve"> se constituya en un aporte al fortalecimiento de </w:t>
      </w:r>
      <w:r w:rsidRPr="005E6A4C" w:rsidR="009573FA">
        <w:rPr>
          <w:rFonts w:eastAsia="Verdana" w:cs="Verdana"/>
          <w:szCs w:val="24"/>
        </w:rPr>
        <w:t>la mejora continua</w:t>
      </w:r>
      <w:r w:rsidRPr="005E6A4C" w:rsidR="004060A2">
        <w:rPr>
          <w:rFonts w:eastAsia="Verdana" w:cs="Verdana"/>
          <w:szCs w:val="24"/>
        </w:rPr>
        <w:t xml:space="preserve"> institucional</w:t>
      </w:r>
      <w:r w:rsidRPr="005E6A4C" w:rsidR="005D3A26">
        <w:rPr>
          <w:rFonts w:eastAsia="Verdana" w:cs="Verdana"/>
          <w:szCs w:val="24"/>
        </w:rPr>
        <w:t xml:space="preserve"> y </w:t>
      </w:r>
      <w:r w:rsidRPr="005E6A4C" w:rsidR="004060A2">
        <w:rPr>
          <w:rFonts w:eastAsia="Verdana" w:cs="Verdana"/>
          <w:szCs w:val="24"/>
        </w:rPr>
        <w:t xml:space="preserve">al desarrollo del Sistema de Control Interno </w:t>
      </w:r>
      <w:r w:rsidRPr="005E6A4C" w:rsidR="005D3A26">
        <w:rPr>
          <w:rFonts w:eastAsia="Verdana" w:cs="Verdana"/>
          <w:szCs w:val="24"/>
        </w:rPr>
        <w:t>para contribuir</w:t>
      </w:r>
      <w:r w:rsidRPr="005E6A4C" w:rsidR="004060A2">
        <w:rPr>
          <w:rFonts w:eastAsia="Verdana" w:cs="Verdana"/>
          <w:szCs w:val="24"/>
        </w:rPr>
        <w:t xml:space="preserve"> a una gestión administrativa de tipo </w:t>
      </w:r>
      <w:r w:rsidRPr="005E6A4C" w:rsidR="005D3A26">
        <w:rPr>
          <w:rFonts w:eastAsia="Verdana" w:cs="Verdana"/>
          <w:szCs w:val="24"/>
        </w:rPr>
        <w:t>preventivo</w:t>
      </w:r>
      <w:r w:rsidR="006A76FD">
        <w:rPr>
          <w:rFonts w:eastAsia="Verdana" w:cs="Verdana"/>
          <w:szCs w:val="24"/>
        </w:rPr>
        <w:t>,</w:t>
      </w:r>
      <w:r w:rsidRPr="005E6A4C" w:rsidR="004060A2">
        <w:rPr>
          <w:rFonts w:eastAsia="Verdana" w:cs="Verdana"/>
          <w:szCs w:val="24"/>
        </w:rPr>
        <w:t xml:space="preserve"> </w:t>
      </w:r>
      <w:r w:rsidR="00AC55AF">
        <w:rPr>
          <w:rFonts w:eastAsia="Verdana" w:cs="Verdana"/>
          <w:szCs w:val="24"/>
        </w:rPr>
        <w:t>que present</w:t>
      </w:r>
      <w:r w:rsidR="00EF2DBC">
        <w:rPr>
          <w:rFonts w:eastAsia="Verdana" w:cs="Verdana"/>
          <w:szCs w:val="24"/>
        </w:rPr>
        <w:t>a</w:t>
      </w:r>
      <w:r w:rsidR="00957273">
        <w:rPr>
          <w:rFonts w:eastAsia="Verdana" w:cs="Verdana"/>
          <w:szCs w:val="24"/>
        </w:rPr>
        <w:t xml:space="preserve"> resultados</w:t>
      </w:r>
      <w:r w:rsidR="006A76FD">
        <w:rPr>
          <w:rFonts w:eastAsia="Verdana" w:cs="Verdana"/>
          <w:szCs w:val="24"/>
        </w:rPr>
        <w:t xml:space="preserve"> </w:t>
      </w:r>
      <w:r w:rsidR="00ED57D5">
        <w:rPr>
          <w:rFonts w:eastAsia="Verdana" w:cs="Verdana"/>
          <w:szCs w:val="24"/>
        </w:rPr>
        <w:t xml:space="preserve">y rinde cuentas </w:t>
      </w:r>
      <w:r w:rsidR="006A76FD">
        <w:rPr>
          <w:rFonts w:eastAsia="Verdana" w:cs="Verdana"/>
          <w:szCs w:val="24"/>
        </w:rPr>
        <w:t>a la</w:t>
      </w:r>
      <w:r w:rsidR="00957273">
        <w:rPr>
          <w:rFonts w:eastAsia="Verdana" w:cs="Verdana"/>
          <w:szCs w:val="24"/>
        </w:rPr>
        <w:t xml:space="preserve"> ciudadanía</w:t>
      </w:r>
      <w:r w:rsidR="006F3F73">
        <w:rPr>
          <w:rFonts w:eastAsia="Verdana" w:cs="Verdana"/>
          <w:szCs w:val="24"/>
        </w:rPr>
        <w:t xml:space="preserve"> sobre su </w:t>
      </w:r>
      <w:r w:rsidR="002170E9">
        <w:rPr>
          <w:rFonts w:eastAsia="Verdana" w:cs="Verdana"/>
          <w:szCs w:val="24"/>
        </w:rPr>
        <w:t>dirección, planeación y ejecución.</w:t>
      </w:r>
    </w:p>
    <w:tbl>
      <w:tblPr>
        <w:tblW w:w="8624" w:type="dxa"/>
        <w:tblBorders>
          <w:top w:val="outset" w:color="auto" w:sz="6" w:space="0"/>
          <w:left w:val="outset" w:color="auto" w:sz="6" w:space="0"/>
          <w:bottom w:val="outset" w:color="auto" w:sz="6" w:space="0"/>
          <w:right w:val="outset" w:color="auto" w:sz="6" w:space="0"/>
        </w:tblBorders>
        <w:tblCellMar>
          <w:top w:w="57" w:type="dxa"/>
          <w:left w:w="57" w:type="dxa"/>
          <w:bottom w:w="57" w:type="dxa"/>
          <w:right w:w="57" w:type="dxa"/>
        </w:tblCellMar>
        <w:tblLook w:val="04A0" w:firstRow="1" w:lastRow="0" w:firstColumn="1" w:lastColumn="0" w:noHBand="0" w:noVBand="1"/>
      </w:tblPr>
      <w:tblGrid>
        <w:gridCol w:w="2100"/>
        <w:gridCol w:w="6524"/>
      </w:tblGrid>
      <w:tr w:rsidRPr="006440EE" w:rsidR="006440EE" w:rsidTr="00D2058B" w14:paraId="2FBF3B6A" w14:textId="77777777">
        <w:trPr>
          <w:trHeight w:val="1824"/>
        </w:trPr>
        <w:tc>
          <w:tcPr>
            <w:tcW w:w="1693" w:type="dxa"/>
            <w:tcBorders>
              <w:top w:val="single" w:color="auto" w:sz="6" w:space="0"/>
              <w:left w:val="single" w:color="auto" w:sz="6" w:space="0"/>
              <w:bottom w:val="single" w:color="auto" w:sz="6" w:space="0"/>
              <w:right w:val="single" w:color="auto" w:sz="6" w:space="0"/>
            </w:tcBorders>
            <w:shd w:val="clear" w:color="auto" w:fill="BFBFBF" w:themeFill="background1" w:themeFillShade="BF"/>
            <w:hideMark/>
          </w:tcPr>
          <w:p w:rsidRPr="005E6074" w:rsidR="002C1360" w:rsidP="0030173C" w:rsidRDefault="006440EE" w14:paraId="232C9A82" w14:textId="7971C6FC">
            <w:pPr>
              <w:pStyle w:val="Ttulo1"/>
              <w:numPr>
                <w:ilvl w:val="0"/>
                <w:numId w:val="0"/>
              </w:numPr>
              <w:ind w:left="360"/>
              <w:rPr>
                <w:sz w:val="22"/>
                <w:szCs w:val="22"/>
                <w:lang w:eastAsia="es-CO"/>
              </w:rPr>
            </w:pPr>
            <w:bookmarkStart w:name="_Toc230070794" w:id="0"/>
            <w:r w:rsidRPr="005E6074">
              <w:rPr>
                <w:sz w:val="22"/>
                <w:szCs w:val="22"/>
                <w:lang w:eastAsia="es-CO"/>
              </w:rPr>
              <w:lastRenderedPageBreak/>
              <w:t>Objetivo</w:t>
            </w:r>
            <w:r w:rsidRPr="005E6074" w:rsidR="00015A64">
              <w:rPr>
                <w:sz w:val="22"/>
                <w:szCs w:val="22"/>
                <w:lang w:eastAsia="es-CO"/>
              </w:rPr>
              <w:t xml:space="preserve"> </w:t>
            </w:r>
            <w:r w:rsidRPr="005E6074">
              <w:rPr>
                <w:sz w:val="22"/>
                <w:szCs w:val="22"/>
                <w:lang w:eastAsia="es-CO"/>
              </w:rPr>
              <w:t>Del Seguimiento  </w:t>
            </w:r>
            <w:bookmarkEnd w:id="0"/>
          </w:p>
        </w:tc>
        <w:tc>
          <w:tcPr>
            <w:tcW w:w="6931" w:type="dxa"/>
            <w:tcBorders>
              <w:top w:val="single" w:color="auto" w:sz="6" w:space="0"/>
              <w:left w:val="single" w:color="auto" w:sz="6" w:space="0"/>
              <w:bottom w:val="single" w:color="auto" w:sz="6" w:space="0"/>
              <w:right w:val="single" w:color="auto" w:sz="6" w:space="0"/>
            </w:tcBorders>
            <w:hideMark/>
          </w:tcPr>
          <w:p w:rsidRPr="00335D5C" w:rsidR="00335D5C" w:rsidP="00335D5C" w:rsidRDefault="00A12B89" w14:paraId="6EB89844" w14:textId="22C5DC97">
            <w:pPr>
              <w:spacing w:beforeAutospacing="1" w:after="0" w:afterAutospacing="1" w:line="240" w:lineRule="auto"/>
              <w:textAlignment w:val="baseline"/>
              <w:rPr>
                <w:rFonts w:eastAsia="Times New Roman" w:cs="Segoe UI"/>
                <w:color w:val="0D0D0D"/>
                <w:sz w:val="20"/>
                <w:lang w:eastAsia="es-CO"/>
              </w:rPr>
            </w:pPr>
            <w:r>
              <w:rPr>
                <w:rFonts w:eastAsia="Times New Roman" w:cs="Segoe UI"/>
                <w:color w:val="0D0D0D"/>
                <w:sz w:val="20"/>
                <w:lang w:eastAsia="es-CO"/>
              </w:rPr>
              <w:t>Evaluar la</w:t>
            </w:r>
            <w:r w:rsidRPr="00335D5C" w:rsidR="00335D5C">
              <w:rPr>
                <w:rFonts w:eastAsia="Times New Roman" w:cs="Segoe UI"/>
                <w:color w:val="0D0D0D"/>
                <w:sz w:val="20"/>
                <w:lang w:eastAsia="es-CO"/>
              </w:rPr>
              <w:t xml:space="preserve"> pertinencia, cobertura, efectividad y nivel de satisfacción de la Estrategia de Rendición de Cuentas 2025, identificando logros, aspectos por mejorar y recomendaciones para el fortalecimiento del ejercicio en futuras vigencias.</w:t>
            </w:r>
          </w:p>
          <w:p w:rsidRPr="006440EE" w:rsidR="006440EE" w:rsidP="00335D5C" w:rsidRDefault="00335D5C" w14:paraId="013029C6" w14:textId="2C5725C5">
            <w:pPr>
              <w:spacing w:beforeAutospacing="1" w:after="0" w:afterAutospacing="1" w:line="240" w:lineRule="auto"/>
              <w:textAlignment w:val="baseline"/>
              <w:rPr>
                <w:rFonts w:eastAsia="Times New Roman" w:cs="Segoe UI"/>
                <w:sz w:val="20"/>
                <w:lang w:eastAsia="es-CO"/>
              </w:rPr>
            </w:pPr>
            <w:r w:rsidRPr="00335D5C">
              <w:rPr>
                <w:rFonts w:eastAsia="Times New Roman" w:cs="Segoe UI"/>
                <w:color w:val="0D0D0D"/>
                <w:sz w:val="20"/>
                <w:lang w:eastAsia="es-CO"/>
              </w:rPr>
              <w:t xml:space="preserve">Validar </w:t>
            </w:r>
            <w:r w:rsidR="00BF2644">
              <w:rPr>
                <w:rFonts w:eastAsia="Times New Roman" w:cs="Segoe UI"/>
                <w:color w:val="0D0D0D"/>
                <w:sz w:val="20"/>
                <w:lang w:eastAsia="es-CO"/>
              </w:rPr>
              <w:t xml:space="preserve">la </w:t>
            </w:r>
            <w:r w:rsidRPr="00335D5C">
              <w:rPr>
                <w:rFonts w:eastAsia="Times New Roman" w:cs="Segoe UI"/>
                <w:color w:val="0D0D0D"/>
                <w:sz w:val="20"/>
                <w:lang w:eastAsia="es-CO"/>
              </w:rPr>
              <w:t>mejora</w:t>
            </w:r>
            <w:r w:rsidR="00BF2644">
              <w:rPr>
                <w:rFonts w:eastAsia="Times New Roman" w:cs="Segoe UI"/>
                <w:color w:val="0D0D0D"/>
                <w:sz w:val="20"/>
                <w:lang w:eastAsia="es-CO"/>
              </w:rPr>
              <w:t xml:space="preserve"> continua</w:t>
            </w:r>
            <w:r w:rsidRPr="00335D5C">
              <w:rPr>
                <w:rFonts w:eastAsia="Times New Roman" w:cs="Segoe UI"/>
                <w:color w:val="0D0D0D"/>
                <w:sz w:val="20"/>
                <w:lang w:eastAsia="es-CO"/>
              </w:rPr>
              <w:t xml:space="preserve"> del proceso de acuerdo con las recomendaciones </w:t>
            </w:r>
            <w:r w:rsidR="00BF2644">
              <w:rPr>
                <w:rFonts w:eastAsia="Times New Roman" w:cs="Segoe UI"/>
                <w:color w:val="0D0D0D"/>
                <w:sz w:val="20"/>
                <w:lang w:eastAsia="es-CO"/>
              </w:rPr>
              <w:t xml:space="preserve">previamente </w:t>
            </w:r>
            <w:r w:rsidRPr="00335D5C">
              <w:rPr>
                <w:rFonts w:eastAsia="Times New Roman" w:cs="Segoe UI"/>
                <w:color w:val="0D0D0D"/>
                <w:sz w:val="20"/>
                <w:lang w:eastAsia="es-CO"/>
              </w:rPr>
              <w:t>identificad</w:t>
            </w:r>
            <w:r w:rsidR="00BF2644">
              <w:rPr>
                <w:rFonts w:eastAsia="Times New Roman" w:cs="Segoe UI"/>
                <w:color w:val="0D0D0D"/>
                <w:sz w:val="20"/>
                <w:lang w:eastAsia="es-CO"/>
              </w:rPr>
              <w:t>a</w:t>
            </w:r>
            <w:r w:rsidRPr="00335D5C">
              <w:rPr>
                <w:rFonts w:eastAsia="Times New Roman" w:cs="Segoe UI"/>
                <w:color w:val="0D0D0D"/>
                <w:sz w:val="20"/>
                <w:lang w:eastAsia="es-CO"/>
              </w:rPr>
              <w:t>s</w:t>
            </w:r>
            <w:r w:rsidR="00BF2644">
              <w:rPr>
                <w:rFonts w:eastAsia="Times New Roman" w:cs="Segoe UI"/>
                <w:color w:val="0D0D0D"/>
                <w:sz w:val="20"/>
                <w:lang w:eastAsia="es-CO"/>
              </w:rPr>
              <w:t xml:space="preserve"> </w:t>
            </w:r>
            <w:r w:rsidR="0082390D">
              <w:rPr>
                <w:rFonts w:eastAsia="Times New Roman" w:cs="Segoe UI"/>
                <w:color w:val="0D0D0D"/>
                <w:sz w:val="20"/>
                <w:lang w:eastAsia="es-CO"/>
              </w:rPr>
              <w:t>y lo</w:t>
            </w:r>
            <w:r w:rsidR="006C72F6">
              <w:rPr>
                <w:rFonts w:eastAsia="Times New Roman" w:cs="Segoe UI"/>
                <w:color w:val="0D0D0D"/>
                <w:sz w:val="20"/>
                <w:lang w:eastAsia="es-CO"/>
              </w:rPr>
              <w:t>s criterios analizados</w:t>
            </w:r>
            <w:r w:rsidRPr="00335D5C">
              <w:rPr>
                <w:rFonts w:eastAsia="Times New Roman" w:cs="Segoe UI"/>
                <w:color w:val="0D0D0D"/>
                <w:sz w:val="20"/>
                <w:lang w:eastAsia="es-CO"/>
              </w:rPr>
              <w:t xml:space="preserve"> durante el seguimiento realizado a la vigencia 202</w:t>
            </w:r>
            <w:r w:rsidR="003B672C">
              <w:rPr>
                <w:rFonts w:eastAsia="Times New Roman" w:cs="Segoe UI"/>
                <w:color w:val="0D0D0D"/>
                <w:sz w:val="20"/>
                <w:lang w:eastAsia="es-CO"/>
              </w:rPr>
              <w:t>5</w:t>
            </w:r>
            <w:r w:rsidRPr="00335D5C">
              <w:rPr>
                <w:rFonts w:eastAsia="Times New Roman" w:cs="Segoe UI"/>
                <w:color w:val="0D0D0D"/>
                <w:sz w:val="20"/>
                <w:lang w:eastAsia="es-CO"/>
              </w:rPr>
              <w:t>.</w:t>
            </w:r>
          </w:p>
        </w:tc>
      </w:tr>
      <w:tr w:rsidRPr="006440EE" w:rsidR="00706931" w:rsidTr="00D2058B" w14:paraId="6A06757C" w14:textId="77777777">
        <w:trPr>
          <w:trHeight w:val="583"/>
        </w:trPr>
        <w:tc>
          <w:tcPr>
            <w:tcW w:w="1693" w:type="dxa"/>
            <w:tcBorders>
              <w:top w:val="single" w:color="auto" w:sz="6" w:space="0"/>
              <w:left w:val="single" w:color="auto" w:sz="6" w:space="0"/>
              <w:bottom w:val="single" w:color="auto" w:sz="6" w:space="0"/>
              <w:right w:val="single" w:color="auto" w:sz="6" w:space="0"/>
            </w:tcBorders>
            <w:shd w:val="clear" w:color="auto" w:fill="BFBFBF" w:themeFill="background1" w:themeFillShade="BF"/>
            <w:hideMark/>
          </w:tcPr>
          <w:p w:rsidRPr="005E6074" w:rsidR="006440EE" w:rsidP="0030173C" w:rsidRDefault="00706931" w14:paraId="56572AF9" w14:textId="0D8FA5CD">
            <w:pPr>
              <w:pStyle w:val="Ttulo1"/>
              <w:numPr>
                <w:ilvl w:val="0"/>
                <w:numId w:val="0"/>
              </w:numPr>
              <w:ind w:left="360"/>
              <w:rPr>
                <w:sz w:val="22"/>
                <w:szCs w:val="22"/>
                <w:lang w:eastAsia="es-CO"/>
              </w:rPr>
            </w:pPr>
            <w:bookmarkStart w:name="_Toc230070795" w:id="1"/>
            <w:r w:rsidRPr="005E6074">
              <w:rPr>
                <w:sz w:val="22"/>
                <w:szCs w:val="22"/>
                <w:lang w:eastAsia="es-CO"/>
              </w:rPr>
              <w:t>Alcance</w:t>
            </w:r>
            <w:bookmarkEnd w:id="1"/>
          </w:p>
        </w:tc>
        <w:tc>
          <w:tcPr>
            <w:tcW w:w="6931" w:type="dxa"/>
            <w:tcBorders>
              <w:top w:val="single" w:color="auto" w:sz="6" w:space="0"/>
              <w:left w:val="single" w:color="auto" w:sz="6" w:space="0"/>
              <w:bottom w:val="single" w:color="auto" w:sz="6" w:space="0"/>
              <w:right w:val="single" w:color="auto" w:sz="6" w:space="0"/>
            </w:tcBorders>
            <w:hideMark/>
          </w:tcPr>
          <w:p w:rsidR="006440EE" w:rsidP="006440EE" w:rsidRDefault="009B3634" w14:paraId="4819A26E" w14:textId="015E2627">
            <w:pPr>
              <w:spacing w:beforeAutospacing="1" w:after="0" w:line="240" w:lineRule="auto"/>
              <w:textAlignment w:val="baseline"/>
              <w:rPr>
                <w:rFonts w:eastAsia="Times New Roman" w:cs="Segoe UI"/>
                <w:sz w:val="20"/>
                <w:lang w:eastAsia="es-CO"/>
              </w:rPr>
            </w:pPr>
            <w:r>
              <w:rPr>
                <w:rFonts w:eastAsia="Times New Roman" w:cs="Segoe UI"/>
                <w:sz w:val="20"/>
                <w:lang w:eastAsia="es-CO"/>
              </w:rPr>
              <w:t>Análisis</w:t>
            </w:r>
            <w:r w:rsidR="006761DB">
              <w:rPr>
                <w:rFonts w:eastAsia="Times New Roman" w:cs="Segoe UI"/>
                <w:sz w:val="20"/>
                <w:lang w:eastAsia="es-CO"/>
              </w:rPr>
              <w:t xml:space="preserve"> Estrategia de Rendición de Cuentas 2025</w:t>
            </w:r>
            <w:r w:rsidR="009C7804">
              <w:rPr>
                <w:rFonts w:eastAsia="Times New Roman" w:cs="Segoe UI"/>
                <w:sz w:val="20"/>
                <w:lang w:eastAsia="es-CO"/>
              </w:rPr>
              <w:t>.</w:t>
            </w:r>
          </w:p>
          <w:p w:rsidRPr="006440EE" w:rsidR="009C7804" w:rsidP="006440EE" w:rsidRDefault="009B3634" w14:paraId="69187326" w14:textId="3E87EC2A">
            <w:pPr>
              <w:spacing w:beforeAutospacing="1" w:after="0" w:line="240" w:lineRule="auto"/>
              <w:textAlignment w:val="baseline"/>
              <w:rPr>
                <w:rFonts w:eastAsia="Times New Roman" w:cs="Segoe UI"/>
                <w:sz w:val="20"/>
                <w:lang w:eastAsia="es-CO"/>
              </w:rPr>
            </w:pPr>
            <w:r>
              <w:rPr>
                <w:rFonts w:eastAsia="Times New Roman" w:cs="Segoe UI"/>
                <w:sz w:val="20"/>
                <w:lang w:eastAsia="es-CO"/>
              </w:rPr>
              <w:t xml:space="preserve">Análisis </w:t>
            </w:r>
            <w:r w:rsidR="009C7804">
              <w:rPr>
                <w:rFonts w:eastAsia="Times New Roman" w:cs="Segoe UI"/>
                <w:sz w:val="20"/>
                <w:lang w:eastAsia="es-CO"/>
              </w:rPr>
              <w:t>Estrategia de Rendición de Cuentas</w:t>
            </w:r>
            <w:r>
              <w:rPr>
                <w:rFonts w:eastAsia="Times New Roman" w:cs="Segoe UI"/>
                <w:sz w:val="20"/>
                <w:lang w:eastAsia="es-CO"/>
              </w:rPr>
              <w:t xml:space="preserve"> primer cuatrimestre 2026.</w:t>
            </w:r>
          </w:p>
        </w:tc>
      </w:tr>
      <w:tr w:rsidRPr="006440EE" w:rsidR="006440EE" w:rsidTr="00D2058B" w14:paraId="14479C13" w14:textId="77777777">
        <w:trPr>
          <w:trHeight w:val="900"/>
        </w:trPr>
        <w:tc>
          <w:tcPr>
            <w:tcW w:w="1693" w:type="dxa"/>
            <w:tcBorders>
              <w:top w:val="single" w:color="auto" w:sz="6" w:space="0"/>
              <w:left w:val="single" w:color="auto" w:sz="6" w:space="0"/>
              <w:bottom w:val="single" w:color="auto" w:sz="6" w:space="0"/>
              <w:right w:val="single" w:color="auto" w:sz="6" w:space="0"/>
            </w:tcBorders>
            <w:shd w:val="clear" w:color="auto" w:fill="BFBFBF" w:themeFill="background1" w:themeFillShade="BF"/>
            <w:hideMark/>
          </w:tcPr>
          <w:p w:rsidRPr="005E6074" w:rsidR="006440EE" w:rsidP="0030173C" w:rsidRDefault="00015A64" w14:paraId="14D5F97B" w14:textId="6E280F09">
            <w:pPr>
              <w:pStyle w:val="Ttulo1"/>
              <w:numPr>
                <w:ilvl w:val="0"/>
                <w:numId w:val="0"/>
              </w:numPr>
              <w:ind w:left="360"/>
              <w:rPr>
                <w:sz w:val="22"/>
                <w:szCs w:val="22"/>
                <w:lang w:eastAsia="es-CO"/>
              </w:rPr>
            </w:pPr>
            <w:bookmarkStart w:name="_Toc230070796" w:id="2"/>
            <w:r w:rsidRPr="005E6074">
              <w:rPr>
                <w:sz w:val="22"/>
                <w:szCs w:val="22"/>
                <w:lang w:eastAsia="es-CO"/>
              </w:rPr>
              <w:t>C</w:t>
            </w:r>
            <w:r w:rsidRPr="005E6074" w:rsidR="006440EE">
              <w:rPr>
                <w:sz w:val="22"/>
                <w:szCs w:val="22"/>
                <w:lang w:eastAsia="es-CO"/>
              </w:rPr>
              <w:t>riterios  </w:t>
            </w:r>
            <w:bookmarkEnd w:id="2"/>
          </w:p>
        </w:tc>
        <w:tc>
          <w:tcPr>
            <w:tcW w:w="6931" w:type="dxa"/>
            <w:tcBorders>
              <w:top w:val="single" w:color="auto" w:sz="6" w:space="0"/>
              <w:left w:val="single" w:color="auto" w:sz="6" w:space="0"/>
              <w:bottom w:val="single" w:color="auto" w:sz="6" w:space="0"/>
              <w:right w:val="single" w:color="auto" w:sz="6" w:space="0"/>
            </w:tcBorders>
            <w:hideMark/>
          </w:tcPr>
          <w:p w:rsidRPr="007D36AE" w:rsidR="007D36AE" w:rsidP="00706931" w:rsidRDefault="007D36AE" w14:paraId="1BF58D92" w14:textId="72D04FBD">
            <w:pPr>
              <w:spacing w:line="240" w:lineRule="auto"/>
              <w:textAlignment w:val="baseline"/>
              <w:rPr>
                <w:rFonts w:eastAsia="Times New Roman" w:cs="Segoe UI"/>
                <w:color w:val="000000"/>
                <w:sz w:val="20"/>
                <w:lang w:eastAsia="es-CO"/>
              </w:rPr>
            </w:pPr>
            <w:r w:rsidRPr="007D36AE">
              <w:rPr>
                <w:rFonts w:eastAsia="Times New Roman" w:cs="Segoe UI"/>
                <w:color w:val="000000"/>
                <w:sz w:val="20"/>
                <w:lang w:eastAsia="es-CO"/>
              </w:rPr>
              <w:t xml:space="preserve">La evaluación se realizó mediante análisis documental de los siguientes insumos: </w:t>
            </w:r>
          </w:p>
          <w:p w:rsidR="005C6191" w:rsidP="008C6794" w:rsidRDefault="00C5547B" w14:paraId="48AA0304" w14:textId="2433F7D5">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Pr>
                <w:rFonts w:eastAsia="Times New Roman" w:cs="Segoe UI"/>
                <w:color w:val="000000"/>
                <w:sz w:val="20"/>
                <w:lang w:eastAsia="es-CO"/>
              </w:rPr>
              <w:t>Ley 1</w:t>
            </w:r>
            <w:r w:rsidR="00656BBE">
              <w:rPr>
                <w:rFonts w:eastAsia="Times New Roman" w:cs="Segoe UI"/>
                <w:color w:val="000000"/>
                <w:sz w:val="20"/>
                <w:lang w:eastAsia="es-CO"/>
              </w:rPr>
              <w:t xml:space="preserve">757 de 2015. </w:t>
            </w:r>
          </w:p>
          <w:p w:rsidRPr="007D36AE" w:rsidR="007D36AE" w:rsidP="008C6794" w:rsidRDefault="007D36AE" w14:paraId="3644C8B8" w14:textId="4006319C">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Manual Único de Rendición de Cuentas (MURC, DAFP)</w:t>
            </w:r>
          </w:p>
          <w:p w:rsidR="007D36AE" w:rsidP="008C6794" w:rsidRDefault="007D36AE" w14:paraId="1575E484" w14:textId="22167780">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Informe general de rendición de cuentas 2025.</w:t>
            </w:r>
          </w:p>
          <w:p w:rsidRPr="009B3634" w:rsidR="009B3634" w:rsidP="008C6794" w:rsidRDefault="009B3634" w14:paraId="67B97AAB" w14:textId="2B9FBBE3">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Pr>
                <w:rFonts w:eastAsia="Times New Roman" w:cs="Segoe UI"/>
                <w:color w:val="000000"/>
                <w:sz w:val="20"/>
                <w:lang w:eastAsia="es-CO"/>
              </w:rPr>
              <w:t>Estrategia de Rendición de Cuentas 2025.</w:t>
            </w:r>
          </w:p>
          <w:p w:rsidRPr="000054E4" w:rsidR="009B3634" w:rsidP="008C6794" w:rsidRDefault="009B3634" w14:paraId="4B8BEF61" w14:textId="659F06A4">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Pr>
                <w:rFonts w:eastAsia="Times New Roman" w:cs="Segoe UI"/>
                <w:color w:val="000000"/>
                <w:sz w:val="20"/>
                <w:lang w:eastAsia="es-CO"/>
              </w:rPr>
              <w:t>Estrategia de Rendición de Cuentas 2026.</w:t>
            </w:r>
          </w:p>
          <w:p w:rsidRPr="007D36AE" w:rsidR="007D36AE" w:rsidP="008C6794" w:rsidRDefault="007D36AE" w14:paraId="477A5BD9" w14:textId="3F47B99B">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Cronograma F-OPL-130 de actividades de participación ciudadana.</w:t>
            </w:r>
            <w:r w:rsidR="00FF6288">
              <w:rPr>
                <w:rFonts w:eastAsia="Times New Roman" w:cs="Segoe UI"/>
                <w:color w:val="000000"/>
                <w:sz w:val="20"/>
                <w:lang w:eastAsia="es-CO"/>
              </w:rPr>
              <w:t xml:space="preserve"> </w:t>
            </w:r>
          </w:p>
          <w:p w:rsidRPr="007D36AE" w:rsidR="007D36AE" w:rsidP="008C6794" w:rsidRDefault="007D36AE" w14:paraId="3C226E32"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Política DI-OPL-014 de participación ciudadana y rendición de cuentas</w:t>
            </w:r>
          </w:p>
          <w:p w:rsidRPr="007D36AE" w:rsidR="007D36AE" w:rsidP="008C6794" w:rsidRDefault="007D36AE" w14:paraId="0FEA5041"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 xml:space="preserve">Guía G-OPL-011 Metodológica de la Estrategia de Participación Ciudadana y de Rendición de Cuentas </w:t>
            </w:r>
          </w:p>
          <w:p w:rsidRPr="007D36AE" w:rsidR="007D36AE" w:rsidP="008C6794" w:rsidRDefault="007D36AE" w14:paraId="2B158A28"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Estrategia DI-GAC-006 Estrategia de Participación Ciudadana.</w:t>
            </w:r>
          </w:p>
          <w:p w:rsidRPr="007D36AE" w:rsidR="007D36AE" w:rsidP="008C6794" w:rsidRDefault="007D36AE" w14:paraId="7461F160"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Formato F-GAC-102 cronograma actividades de participación Ciudadana y Rendición de Cuentas.</w:t>
            </w:r>
          </w:p>
          <w:p w:rsidRPr="007D36AE" w:rsidR="007D36AE" w:rsidP="008C6794" w:rsidRDefault="007D36AE" w14:paraId="6C75EFB3"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Guía G-GAC-006 Metodológica para la Participación Ciudadana y de Rendición de Cuentas.</w:t>
            </w:r>
          </w:p>
          <w:p w:rsidRPr="007D36AE" w:rsidR="007D36AE" w:rsidP="008C6794" w:rsidRDefault="007D36AE" w14:paraId="0379A1BD"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Instructivo I-GAC-007 para el reporte de actividades de participación ciudadana y de Rendición de Cuentas.</w:t>
            </w:r>
          </w:p>
          <w:p w:rsidRPr="007D36AE" w:rsidR="007D36AE" w:rsidP="008C6794" w:rsidRDefault="007D36AE" w14:paraId="6C3E7EF0" w14:textId="77777777">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Política PL-GAC-001 de Participación Ciudadana y Rendición de Cuentas.</w:t>
            </w:r>
          </w:p>
          <w:p w:rsidRPr="006440EE" w:rsidR="006440EE" w:rsidP="008C6794" w:rsidRDefault="007D36AE" w14:paraId="3CD00B20" w14:textId="3FBD676D">
            <w:pPr>
              <w:numPr>
                <w:ilvl w:val="0"/>
                <w:numId w:val="22"/>
              </w:numPr>
              <w:tabs>
                <w:tab w:val="clear" w:pos="720"/>
              </w:tabs>
              <w:spacing w:after="0" w:line="240" w:lineRule="auto"/>
              <w:ind w:left="252" w:hanging="142"/>
              <w:textAlignment w:val="baseline"/>
              <w:rPr>
                <w:rFonts w:eastAsia="Times New Roman" w:cs="Segoe UI"/>
                <w:color w:val="000000"/>
                <w:sz w:val="20"/>
                <w:lang w:eastAsia="es-CO"/>
              </w:rPr>
            </w:pPr>
            <w:r w:rsidRPr="007D36AE">
              <w:rPr>
                <w:rFonts w:eastAsia="Times New Roman" w:cs="Segoe UI"/>
                <w:color w:val="000000"/>
                <w:sz w:val="20"/>
                <w:lang w:eastAsia="es-CO"/>
              </w:rPr>
              <w:t>Se utilizaron criterios de cumplimiento, calidad y análisis para evaluar la implementación.</w:t>
            </w:r>
          </w:p>
        </w:tc>
      </w:tr>
    </w:tbl>
    <w:p w:rsidRPr="00085342" w:rsidR="00085342" w:rsidP="00085342" w:rsidRDefault="00085342" w14:paraId="64145FE5" w14:textId="77777777">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Tabla 1. </w:t>
      </w:r>
      <w:r w:rsidRPr="00085342">
        <w:rPr>
          <w:rFonts w:eastAsia="Times New Roman" w:cs="Segoe UI"/>
          <w:color w:val="000000"/>
          <w:sz w:val="18"/>
          <w:szCs w:val="18"/>
          <w:lang w:eastAsia="es-CO"/>
        </w:rPr>
        <w:t>Descripción general del informe.   </w:t>
      </w:r>
    </w:p>
    <w:p w:rsidRPr="00085342" w:rsidR="00085342" w:rsidP="00085342" w:rsidRDefault="00085342" w14:paraId="7CAFAE40" w14:textId="77777777">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Fuente: </w:t>
      </w:r>
      <w:r w:rsidRPr="00085342">
        <w:rPr>
          <w:rFonts w:eastAsia="Times New Roman" w:cs="Segoe UI"/>
          <w:color w:val="000000"/>
          <w:sz w:val="18"/>
          <w:szCs w:val="18"/>
          <w:lang w:eastAsia="es-CO"/>
        </w:rPr>
        <w:t>Oficina de Control Interno   </w:t>
      </w:r>
    </w:p>
    <w:p w:rsidRPr="009765A4" w:rsidR="006440EE" w:rsidP="004060A2" w:rsidRDefault="006440EE" w14:paraId="6369A923" w14:textId="4A2189A4">
      <w:pPr>
        <w:spacing w:after="0" w:line="240" w:lineRule="auto"/>
        <w:rPr>
          <w:rFonts w:eastAsia="Verdana" w:cs="Verdana"/>
        </w:rPr>
      </w:pPr>
    </w:p>
    <w:p w:rsidRPr="009765A4" w:rsidR="005E6A4C" w:rsidP="0030173C" w:rsidRDefault="005E6A4C" w14:paraId="0B087964" w14:textId="77777777">
      <w:pPr>
        <w:pStyle w:val="Ttulo1"/>
        <w:numPr>
          <w:ilvl w:val="0"/>
          <w:numId w:val="0"/>
        </w:numPr>
        <w:spacing w:after="240"/>
        <w:ind w:left="1152"/>
        <w:rPr>
          <w:rFonts w:eastAsia="Verdana" w:cs="Verdana"/>
        </w:rPr>
      </w:pPr>
      <w:bookmarkStart w:name="_Toc230070797" w:id="3"/>
      <w:commentRangeStart w:id="1827557563"/>
      <w:r w:rsidRPr="31EA7AE7" w:rsidR="062B9FC2">
        <w:rPr>
          <w:rFonts w:eastAsia="Verdana" w:cs="Verdana"/>
        </w:rPr>
        <w:t>Recomendaciones y Conclusiones.</w:t>
      </w:r>
      <w:bookmarkEnd w:id="3"/>
      <w:commentRangeEnd w:id="1827557563"/>
      <w:r>
        <w:rPr>
          <w:rStyle w:val="CommentReference"/>
        </w:rPr>
        <w:commentReference w:id="1827557563"/>
      </w:r>
    </w:p>
    <w:p w:rsidRPr="009765A4" w:rsidR="005E6A4C" w:rsidP="0051125A" w:rsidRDefault="005E6A4C" w14:paraId="5F25A76D" w14:textId="5A1A8C48">
      <w:pPr>
        <w:spacing w:after="0" w:line="276" w:lineRule="auto"/>
        <w:rPr>
          <w:rFonts w:eastAsia="Verdana" w:cs="Verdana"/>
        </w:rPr>
      </w:pPr>
      <w:r w:rsidRPr="009765A4">
        <w:rPr>
          <w:rFonts w:eastAsia="Verdana" w:cs="Verdana"/>
        </w:rPr>
        <w:t>Frente a lo identificado en la evaluación de la estrategia de rendición de cuentas implementada en el 202</w:t>
      </w:r>
      <w:r w:rsidR="0092218B">
        <w:rPr>
          <w:rFonts w:eastAsia="Verdana" w:cs="Verdana"/>
        </w:rPr>
        <w:t>5</w:t>
      </w:r>
      <w:r w:rsidRPr="009765A4">
        <w:rPr>
          <w:rFonts w:eastAsia="Verdana" w:cs="Verdana"/>
        </w:rPr>
        <w:t xml:space="preserve"> y lo que se encuentra publicado para la vigencia 202</w:t>
      </w:r>
      <w:r w:rsidR="00684CC3">
        <w:rPr>
          <w:rFonts w:eastAsia="Verdana" w:cs="Verdana"/>
        </w:rPr>
        <w:t>6</w:t>
      </w:r>
      <w:r w:rsidRPr="009765A4">
        <w:rPr>
          <w:rFonts w:eastAsia="Verdana" w:cs="Verdana"/>
        </w:rPr>
        <w:t xml:space="preserve">, </w:t>
      </w:r>
      <w:r w:rsidR="00684CC3">
        <w:rPr>
          <w:rFonts w:eastAsia="Verdana" w:cs="Verdana"/>
        </w:rPr>
        <w:t>se reiteran las siguientes recomendaciones:</w:t>
      </w:r>
    </w:p>
    <w:p w:rsidRPr="009765A4" w:rsidR="005E6A4C" w:rsidP="0051125A" w:rsidRDefault="005E6A4C" w14:paraId="4294DFFB" w14:textId="77777777">
      <w:pPr>
        <w:spacing w:after="0" w:line="276" w:lineRule="auto"/>
        <w:rPr>
          <w:rFonts w:eastAsia="Verdana" w:cs="Verdana"/>
        </w:rPr>
      </w:pPr>
    </w:p>
    <w:p w:rsidRPr="00BC432F" w:rsidR="005E6A4C" w:rsidP="0051125A" w:rsidRDefault="005E6A4C" w14:paraId="646182CA" w14:textId="23510EDF">
      <w:pPr>
        <w:pStyle w:val="Prrafodelista"/>
        <w:numPr>
          <w:ilvl w:val="0"/>
          <w:numId w:val="15"/>
        </w:numPr>
        <w:spacing w:after="0" w:line="276" w:lineRule="auto"/>
        <w:rPr>
          <w:rFonts w:eastAsia="Verdana" w:cs="Verdana"/>
        </w:rPr>
      </w:pPr>
      <w:r w:rsidRPr="00BC432F" w:rsidDel="008A5B90">
        <w:rPr>
          <w:rFonts w:eastAsia="Verdana" w:cs="Verdana"/>
        </w:rPr>
        <w:t>Unificar el espacio de publicación de todo lo relacionado a este ítem en la página web para garantizar facilidad y accesibilidad a la información</w:t>
      </w:r>
      <w:r w:rsidR="008F4C2F">
        <w:rPr>
          <w:rFonts w:eastAsia="Verdana" w:cs="Verdana"/>
        </w:rPr>
        <w:t xml:space="preserve"> </w:t>
      </w:r>
      <w:r w:rsidR="00022427">
        <w:rPr>
          <w:rFonts w:eastAsia="Verdana" w:cs="Verdana"/>
        </w:rPr>
        <w:t>y verificar posible duplicidad</w:t>
      </w:r>
      <w:r w:rsidR="003A2CAD">
        <w:rPr>
          <w:rFonts w:eastAsia="Verdana" w:cs="Verdana"/>
        </w:rPr>
        <w:t xml:space="preserve"> en el contenido publicado</w:t>
      </w:r>
      <w:r w:rsidRPr="00BC432F" w:rsidDel="008A5B90">
        <w:rPr>
          <w:rFonts w:eastAsia="Verdana" w:cs="Verdana"/>
        </w:rPr>
        <w:t>.</w:t>
      </w:r>
    </w:p>
    <w:p w:rsidRPr="00BC432F" w:rsidR="005E6A4C" w:rsidP="0051125A" w:rsidRDefault="005E6A4C" w14:paraId="0BE35AB9" w14:textId="77777777">
      <w:pPr>
        <w:pStyle w:val="Prrafodelista"/>
        <w:numPr>
          <w:ilvl w:val="0"/>
          <w:numId w:val="15"/>
        </w:numPr>
        <w:spacing w:after="0" w:line="276" w:lineRule="auto"/>
        <w:rPr>
          <w:rFonts w:eastAsia="Verdana" w:cs="Verdana"/>
        </w:rPr>
      </w:pPr>
      <w:r w:rsidRPr="1A99E305">
        <w:rPr>
          <w:rFonts w:eastAsia="Verdana" w:cs="Verdana"/>
        </w:rPr>
        <w:t>Revisar y validar los instrumentos existentes contra la metodología establecida para la realización de la estrategia de rendición de cuentas, actualizando lo pertinente para que pueda armonizar y dar cuenta de todos los instrumentos existentes creados para fomentar el diálogo, la participación y los espacios de rendición de cuentas</w:t>
      </w:r>
    </w:p>
    <w:p w:rsidRPr="00AC1AE2" w:rsidR="005E6A4C" w:rsidP="0051125A" w:rsidRDefault="005E6A4C" w14:paraId="6E06E89C" w14:textId="755D67A9">
      <w:pPr>
        <w:pStyle w:val="Prrafodelista"/>
        <w:numPr>
          <w:ilvl w:val="0"/>
          <w:numId w:val="15"/>
        </w:numPr>
        <w:spacing w:after="0" w:line="276" w:lineRule="auto"/>
        <w:rPr>
          <w:rFonts w:eastAsia="Verdana" w:cs="Verdana"/>
        </w:rPr>
      </w:pPr>
      <w:r w:rsidRPr="00BC432F">
        <w:rPr>
          <w:rFonts w:eastAsia="Verdana" w:cs="Verdana"/>
        </w:rPr>
        <w:t>Fortalecer los criterios de trazabilidad con apartados donde se visualice, fechas de elaboración/aprobación y seguimiento.</w:t>
      </w:r>
    </w:p>
    <w:p w:rsidRPr="001E5F62" w:rsidR="005E6A4C" w:rsidP="0051125A" w:rsidRDefault="005E6A4C" w14:paraId="71C1120C" w14:textId="293052A5">
      <w:pPr>
        <w:pStyle w:val="Prrafodelista"/>
        <w:numPr>
          <w:ilvl w:val="0"/>
          <w:numId w:val="15"/>
        </w:numPr>
        <w:spacing w:after="0" w:line="276" w:lineRule="auto"/>
        <w:rPr>
          <w:rFonts w:eastAsia="Verdana" w:cs="Verdana"/>
        </w:rPr>
      </w:pPr>
      <w:r w:rsidRPr="009765A4">
        <w:rPr>
          <w:rFonts w:eastAsia="Verdana" w:cs="Verdana"/>
        </w:rPr>
        <w:t>Establecer un sistema de seguimiento y trazabilidad a los compromisos ciudadanos que surjan durante las jornadas de rendición de cuentas, permitiendo monitorear su cumplimiento y retroalimentar futuras intervenciones.</w:t>
      </w:r>
    </w:p>
    <w:p w:rsidR="00BD662E" w:rsidP="0051125A" w:rsidRDefault="005E6A4C" w14:paraId="40C5729D" w14:textId="77777777">
      <w:pPr>
        <w:pStyle w:val="Prrafodelista"/>
        <w:numPr>
          <w:ilvl w:val="0"/>
          <w:numId w:val="15"/>
        </w:numPr>
        <w:spacing w:after="0" w:line="276" w:lineRule="auto"/>
        <w:rPr>
          <w:rFonts w:eastAsia="Verdana" w:cs="Verdana"/>
        </w:rPr>
      </w:pPr>
      <w:r w:rsidRPr="009765A4">
        <w:rPr>
          <w:rFonts w:eastAsia="Verdana" w:cs="Verdana"/>
        </w:rPr>
        <w:t>Desarrollar indicadores de impacto cualitativo y cuantitativo, más allá de los datos de asistencia y satisfacción, para evaluar el nivel de apropiación ciudadana de los procesos de la estrategia de rendición de cuentas.</w:t>
      </w:r>
    </w:p>
    <w:p w:rsidR="00BD662E" w:rsidP="0051125A" w:rsidRDefault="00BD662E" w14:paraId="0447118C" w14:textId="77777777">
      <w:pPr>
        <w:spacing w:after="0" w:line="276" w:lineRule="auto"/>
        <w:rPr>
          <w:rFonts w:eastAsia="Verdana" w:cs="Verdana"/>
        </w:rPr>
      </w:pPr>
    </w:p>
    <w:p w:rsidR="009C5BEC" w:rsidP="0051125A" w:rsidRDefault="009C5BEC" w14:paraId="77C21465" w14:textId="4916A1B9">
      <w:pPr>
        <w:spacing w:after="0" w:line="276" w:lineRule="auto"/>
        <w:rPr>
          <w:rFonts w:eastAsia="Verdana" w:cs="Verdana"/>
        </w:rPr>
      </w:pPr>
      <w:commentRangeStart w:id="228440"/>
      <w:r w:rsidRPr="31EA7AE7" w:rsidR="1BE248C2">
        <w:rPr>
          <w:rFonts w:eastAsia="Verdana" w:cs="Verdana"/>
        </w:rPr>
        <w:t xml:space="preserve">Recomendaciones </w:t>
      </w:r>
      <w:r w:rsidRPr="31EA7AE7" w:rsidR="22B84661">
        <w:rPr>
          <w:rFonts w:eastAsia="Verdana" w:cs="Verdana"/>
        </w:rPr>
        <w:t>vigencia 2026</w:t>
      </w:r>
      <w:commentRangeEnd w:id="228440"/>
      <w:r>
        <w:rPr>
          <w:rStyle w:val="CommentReference"/>
        </w:rPr>
        <w:commentReference w:id="228440"/>
      </w:r>
    </w:p>
    <w:p w:rsidR="00BD662E" w:rsidP="0051125A" w:rsidRDefault="00BD662E" w14:paraId="7AED481B" w14:textId="77777777">
      <w:pPr>
        <w:spacing w:after="0" w:line="276" w:lineRule="auto"/>
        <w:rPr>
          <w:rFonts w:eastAsia="Verdana" w:cs="Verdana"/>
        </w:rPr>
      </w:pPr>
    </w:p>
    <w:p w:rsidRPr="00BD662E" w:rsidR="00BD662E" w:rsidP="0051125A" w:rsidRDefault="00930A7A" w14:paraId="61DE0FDF" w14:textId="265503DA">
      <w:pPr>
        <w:pStyle w:val="Prrafodelista"/>
        <w:numPr>
          <w:ilvl w:val="0"/>
          <w:numId w:val="23"/>
        </w:numPr>
        <w:spacing w:after="0" w:line="276" w:lineRule="auto"/>
        <w:rPr>
          <w:rFonts w:eastAsia="Verdana" w:cs="Verdana"/>
        </w:rPr>
      </w:pPr>
      <w:r>
        <w:rPr>
          <w:rFonts w:eastAsia="Verdana" w:cs="Verdana"/>
        </w:rPr>
        <w:t xml:space="preserve">Se recomienda </w:t>
      </w:r>
      <w:r w:rsidR="00D75E5B">
        <w:rPr>
          <w:rFonts w:eastAsia="Verdana" w:cs="Verdana"/>
        </w:rPr>
        <w:t xml:space="preserve">a dar cumplimiento a lo establecido tanto en el MURC como en la </w:t>
      </w:r>
      <w:r w:rsidR="009F6068">
        <w:rPr>
          <w:rFonts w:eastAsia="Verdana" w:cs="Verdana"/>
        </w:rPr>
        <w:t>P</w:t>
      </w:r>
      <w:r w:rsidRPr="009F6068" w:rsidR="009F6068">
        <w:rPr>
          <w:rFonts w:eastAsia="Verdana" w:cs="Verdana"/>
        </w:rPr>
        <w:t xml:space="preserve">olítica De Participación Ciudadana Y Rendición </w:t>
      </w:r>
      <w:r w:rsidRPr="009F6068" w:rsidR="009F6068">
        <w:rPr>
          <w:rFonts w:eastAsia="Verdana" w:cs="Verdana"/>
        </w:rPr>
        <w:lastRenderedPageBreak/>
        <w:t xml:space="preserve">De Cuentas </w:t>
      </w:r>
      <w:r w:rsidR="009F6068">
        <w:rPr>
          <w:rFonts w:eastAsia="Verdana" w:cs="Verdana"/>
        </w:rPr>
        <w:t xml:space="preserve">de la entidad, pues ambos establecen como primer paso en el proceso de rendición de cuentas la elaboración del autodiagnóstico para </w:t>
      </w:r>
      <w:r w:rsidR="00885B95">
        <w:rPr>
          <w:rFonts w:eastAsia="Verdana" w:cs="Verdana"/>
        </w:rPr>
        <w:t>conocer el nivel y el estado de este proceso, con el fin de establecer metas claras que además respondan a</w:t>
      </w:r>
      <w:r w:rsidR="00300F81">
        <w:rPr>
          <w:rFonts w:eastAsia="Verdana" w:cs="Verdana"/>
        </w:rPr>
        <w:t>l nivel de madurez de la entidad respecto a la relación con la ciudadanía.</w:t>
      </w:r>
    </w:p>
    <w:p w:rsidRPr="00B03AEB" w:rsidR="00C74817" w:rsidP="0051125A" w:rsidRDefault="00C74817" w14:paraId="78209F34" w14:textId="06A4B3B9">
      <w:pPr>
        <w:pStyle w:val="Prrafodelista"/>
        <w:numPr>
          <w:ilvl w:val="0"/>
          <w:numId w:val="23"/>
        </w:numPr>
        <w:spacing w:after="0" w:line="276" w:lineRule="auto"/>
        <w:rPr>
          <w:rFonts w:eastAsia="Verdana" w:cs="Verdana"/>
        </w:rPr>
      </w:pPr>
      <w:r>
        <w:t>Se recomienda consolidar y publicar e</w:t>
      </w:r>
      <w:r w:rsidR="006B79AB">
        <w:t>l cronograma de Participación Ciudadana</w:t>
      </w:r>
      <w:r w:rsidR="00B03AEB">
        <w:t xml:space="preserve"> y Rendición de Cuentas</w:t>
      </w:r>
      <w:r>
        <w:t xml:space="preserve"> </w:t>
      </w:r>
      <w:r w:rsidR="004E5928">
        <w:t xml:space="preserve">para el año 2026 </w:t>
      </w:r>
      <w:r>
        <w:t>dado que por la coyuntura de cambio de gobierno es importante poder realizar procesos de rendición de cuentas que den cuenta de la gestión realizada por la administración.</w:t>
      </w:r>
    </w:p>
    <w:p w:rsidR="00ED5BF8" w:rsidP="0051125A" w:rsidRDefault="00ED5BF8" w14:paraId="57F79880" w14:textId="7C543E51">
      <w:pPr>
        <w:pStyle w:val="Prrafodelista"/>
        <w:numPr>
          <w:ilvl w:val="0"/>
          <w:numId w:val="23"/>
        </w:numPr>
        <w:spacing w:line="276" w:lineRule="auto"/>
      </w:pPr>
      <w:r w:rsidRPr="00ED5BF8">
        <w:t xml:space="preserve">Se recomienda </w:t>
      </w:r>
      <w:r>
        <w:t>que se verifique si es oportuno la publicación de los mismos documentos en los dos espacios</w:t>
      </w:r>
      <w:r w:rsidR="002956D1">
        <w:t xml:space="preserve"> que existen de rendición de cuentas. </w:t>
      </w:r>
    </w:p>
    <w:p w:rsidRPr="00BD662E" w:rsidR="00B03AEB" w:rsidP="0051125A" w:rsidRDefault="005C7938" w14:paraId="3A67D78D" w14:textId="594AB355">
      <w:pPr>
        <w:pStyle w:val="Prrafodelista"/>
        <w:numPr>
          <w:ilvl w:val="0"/>
          <w:numId w:val="23"/>
        </w:numPr>
        <w:spacing w:after="0" w:line="276" w:lineRule="auto"/>
        <w:rPr>
          <w:rFonts w:eastAsia="Verdana" w:cs="Verdana"/>
        </w:rPr>
      </w:pPr>
      <w:r w:rsidRPr="31EA7AE7" w:rsidR="7979DC66">
        <w:rPr>
          <w:rFonts w:eastAsia="Verdana" w:cs="Verdana"/>
        </w:rPr>
        <w:t xml:space="preserve">Se recomienda </w:t>
      </w:r>
      <w:r w:rsidRPr="31EA7AE7" w:rsidR="2FBA73F6">
        <w:rPr>
          <w:rFonts w:eastAsia="Verdana" w:cs="Verdana"/>
        </w:rPr>
        <w:t>identificar</w:t>
      </w:r>
      <w:r w:rsidRPr="31EA7AE7" w:rsidR="7979DC66">
        <w:rPr>
          <w:rFonts w:eastAsia="Verdana" w:cs="Verdana"/>
        </w:rPr>
        <w:t xml:space="preserve"> </w:t>
      </w:r>
      <w:commentRangeStart w:id="1195889225"/>
      <w:r w:rsidRPr="31EA7AE7" w:rsidR="7979DC66">
        <w:rPr>
          <w:rFonts w:eastAsia="Verdana" w:cs="Verdana"/>
        </w:rPr>
        <w:t>las</w:t>
      </w:r>
      <w:r w:rsidRPr="31EA7AE7" w:rsidR="2FBA73F6">
        <w:rPr>
          <w:rFonts w:eastAsia="Verdana" w:cs="Verdana"/>
        </w:rPr>
        <w:t xml:space="preserve"> acciones correctivas necesarias para las actividades que no se cumplieron en un 100% en el componente de Dialogo y Corresponsabilidad</w:t>
      </w:r>
      <w:r w:rsidRPr="31EA7AE7" w:rsidR="6BD77725">
        <w:rPr>
          <w:rFonts w:eastAsia="Verdana" w:cs="Verdana"/>
        </w:rPr>
        <w:t xml:space="preserve"> del PETP.</w:t>
      </w:r>
      <w:commentRangeEnd w:id="1195889225"/>
      <w:r>
        <w:rPr>
          <w:rStyle w:val="CommentReference"/>
        </w:rPr>
        <w:commentReference w:id="1195889225"/>
      </w:r>
    </w:p>
    <w:p w:rsidR="004E4DE5" w:rsidP="0051125A" w:rsidRDefault="004E4DE5" w14:paraId="114E58E9" w14:textId="0861062C">
      <w:pPr>
        <w:pStyle w:val="Prrafodelista"/>
        <w:numPr>
          <w:ilvl w:val="0"/>
          <w:numId w:val="23"/>
        </w:numPr>
        <w:spacing w:after="0" w:line="276" w:lineRule="auto"/>
        <w:rPr>
          <w:rFonts w:eastAsia="Verdana" w:cs="Verdana"/>
        </w:rPr>
      </w:pPr>
      <w:r>
        <w:rPr>
          <w:rFonts w:eastAsia="Verdana" w:cs="Verdana"/>
        </w:rPr>
        <w:t xml:space="preserve">Se </w:t>
      </w:r>
      <w:r w:rsidR="00877CA2">
        <w:rPr>
          <w:rFonts w:eastAsia="Verdana" w:cs="Verdana"/>
        </w:rPr>
        <w:t>recomienda</w:t>
      </w:r>
      <w:r>
        <w:rPr>
          <w:rFonts w:eastAsia="Verdana" w:cs="Verdana"/>
        </w:rPr>
        <w:t xml:space="preserve"> aplicar el </w:t>
      </w:r>
      <w:r w:rsidR="00877CA2">
        <w:rPr>
          <w:rFonts w:eastAsia="Verdana" w:cs="Verdana"/>
        </w:rPr>
        <w:t>autodiagnóstico para identificar el estado de madurez del proceso de rendición de cuentas</w:t>
      </w:r>
      <w:r w:rsidR="00485D84">
        <w:rPr>
          <w:rFonts w:eastAsia="Verdana" w:cs="Verdana"/>
        </w:rPr>
        <w:t xml:space="preserve"> en la entidad de acuerdo con lo establecido en el MURC.</w:t>
      </w:r>
    </w:p>
    <w:p w:rsidR="00C41BB6" w:rsidP="0051125A" w:rsidRDefault="00440078" w14:paraId="2B846555" w14:textId="2A000C82">
      <w:pPr>
        <w:pStyle w:val="Prrafodelista"/>
        <w:numPr>
          <w:ilvl w:val="0"/>
          <w:numId w:val="23"/>
        </w:numPr>
        <w:spacing w:after="0" w:line="276" w:lineRule="auto"/>
        <w:rPr>
          <w:rFonts w:eastAsia="Verdana" w:cs="Verdana"/>
        </w:rPr>
      </w:pPr>
      <w:commentRangeStart w:id="368467550"/>
      <w:commentRangeStart w:id="1211916135"/>
      <w:r w:rsidRPr="31EA7AE7" w:rsidR="135C5CE0">
        <w:rPr>
          <w:rFonts w:eastAsia="Verdana" w:cs="Verdana"/>
        </w:rPr>
        <w:t>Se recomienda identific</w:t>
      </w:r>
      <w:r w:rsidRPr="31EA7AE7" w:rsidR="5619652F">
        <w:rPr>
          <w:rFonts w:eastAsia="Verdana" w:cs="Verdana"/>
        </w:rPr>
        <w:t>a</w:t>
      </w:r>
      <w:r w:rsidRPr="31EA7AE7" w:rsidR="27CC9943">
        <w:rPr>
          <w:rFonts w:eastAsia="Verdana" w:cs="Verdana"/>
        </w:rPr>
        <w:t xml:space="preserve">r una oportunidad de mejora para </w:t>
      </w:r>
      <w:r w:rsidRPr="31EA7AE7" w:rsidR="48711203">
        <w:rPr>
          <w:rFonts w:eastAsia="Verdana" w:cs="Verdana"/>
        </w:rPr>
        <w:t xml:space="preserve">las actividades que dentro de la estrategia de rendición de cuentas no </w:t>
      </w:r>
      <w:r w:rsidRPr="31EA7AE7" w:rsidR="4E19E194">
        <w:rPr>
          <w:rFonts w:eastAsia="Verdana" w:cs="Verdana"/>
        </w:rPr>
        <w:t xml:space="preserve">dieron cumplimiento del 100% en lo planeado y en las que </w:t>
      </w:r>
      <w:r w:rsidRPr="31EA7AE7" w:rsidR="60118A81">
        <w:rPr>
          <w:rFonts w:eastAsia="Verdana" w:cs="Verdana"/>
        </w:rPr>
        <w:t>reportaron un 100% pero de acuerdo con lo publicado se cumplieron después del tiempo establecido</w:t>
      </w:r>
      <w:commentRangeEnd w:id="368467550"/>
      <w:r>
        <w:rPr>
          <w:rStyle w:val="CommentReference"/>
        </w:rPr>
        <w:commentReference w:id="368467550"/>
      </w:r>
      <w:commentRangeEnd w:id="1211916135"/>
      <w:r>
        <w:rPr>
          <w:rStyle w:val="CommentReference"/>
        </w:rPr>
        <w:commentReference w:id="1211916135"/>
      </w:r>
      <w:r w:rsidRPr="31EA7AE7" w:rsidR="60118A81">
        <w:rPr>
          <w:rFonts w:eastAsia="Verdana" w:cs="Verdana"/>
        </w:rPr>
        <w:t>.</w:t>
      </w:r>
    </w:p>
    <w:p w:rsidRPr="00BD662E" w:rsidR="00A44812" w:rsidP="00A44812" w:rsidRDefault="00A44812" w14:paraId="10D67762" w14:textId="77777777">
      <w:pPr>
        <w:pStyle w:val="Prrafodelista"/>
        <w:spacing w:after="0" w:line="276" w:lineRule="auto"/>
        <w:rPr>
          <w:rFonts w:eastAsia="Verdana" w:cs="Verdana"/>
        </w:rPr>
      </w:pPr>
    </w:p>
    <w:p w:rsidR="005E6A4C" w:rsidP="0051125A" w:rsidRDefault="00F864D3" w14:paraId="6AEDC128" w14:textId="1F562B7C">
      <w:pPr>
        <w:spacing w:after="0" w:line="276" w:lineRule="auto"/>
        <w:rPr>
          <w:rFonts w:eastAsia="Verdana" w:cs="Verdana"/>
        </w:rPr>
      </w:pPr>
      <w:r>
        <w:rPr>
          <w:rFonts w:eastAsia="Verdana" w:cs="Verdana"/>
        </w:rPr>
        <w:t xml:space="preserve">Es importante que </w:t>
      </w:r>
      <w:r w:rsidR="00914D52">
        <w:rPr>
          <w:rFonts w:eastAsia="Verdana" w:cs="Verdana"/>
        </w:rPr>
        <w:t>las</w:t>
      </w:r>
      <w:r>
        <w:rPr>
          <w:rFonts w:eastAsia="Verdana" w:cs="Verdana"/>
        </w:rPr>
        <w:t xml:space="preserve"> acc</w:t>
      </w:r>
      <w:r w:rsidR="00843959">
        <w:rPr>
          <w:rFonts w:eastAsia="Verdana" w:cs="Verdana"/>
        </w:rPr>
        <w:t>iones</w:t>
      </w:r>
      <w:r>
        <w:rPr>
          <w:rFonts w:eastAsia="Verdana" w:cs="Verdana"/>
        </w:rPr>
        <w:t xml:space="preserve"> correctiva</w:t>
      </w:r>
      <w:r w:rsidR="00843959">
        <w:rPr>
          <w:rFonts w:eastAsia="Verdana" w:cs="Verdana"/>
        </w:rPr>
        <w:t>s</w:t>
      </w:r>
      <w:r>
        <w:rPr>
          <w:rFonts w:eastAsia="Verdana" w:cs="Verdana"/>
        </w:rPr>
        <w:t>, preventiva</w:t>
      </w:r>
      <w:r w:rsidR="00843959">
        <w:rPr>
          <w:rFonts w:eastAsia="Verdana" w:cs="Verdana"/>
        </w:rPr>
        <w:t>s</w:t>
      </w:r>
      <w:r>
        <w:rPr>
          <w:rFonts w:eastAsia="Verdana" w:cs="Verdana"/>
        </w:rPr>
        <w:t xml:space="preserve"> u oportunidad</w:t>
      </w:r>
      <w:r w:rsidR="00843959">
        <w:rPr>
          <w:rFonts w:eastAsia="Verdana" w:cs="Verdana"/>
        </w:rPr>
        <w:t>es</w:t>
      </w:r>
      <w:r>
        <w:rPr>
          <w:rFonts w:eastAsia="Verdana" w:cs="Verdana"/>
        </w:rPr>
        <w:t xml:space="preserve"> de mejora </w:t>
      </w:r>
      <w:r w:rsidR="0072232B">
        <w:rPr>
          <w:rFonts w:eastAsia="Verdana" w:cs="Verdana"/>
        </w:rPr>
        <w:t>derivada</w:t>
      </w:r>
      <w:r w:rsidR="00843959">
        <w:rPr>
          <w:rFonts w:eastAsia="Verdana" w:cs="Verdana"/>
        </w:rPr>
        <w:t>s</w:t>
      </w:r>
      <w:r>
        <w:rPr>
          <w:rFonts w:eastAsia="Verdana" w:cs="Verdana"/>
        </w:rPr>
        <w:t xml:space="preserve"> de </w:t>
      </w:r>
      <w:r w:rsidR="00623AD0">
        <w:rPr>
          <w:rFonts w:eastAsia="Verdana" w:cs="Verdana"/>
        </w:rPr>
        <w:t xml:space="preserve">las recomendaciones realizadas por esta oficina en el marco de este informe, se registren </w:t>
      </w:r>
      <w:r w:rsidR="00103439">
        <w:rPr>
          <w:rFonts w:eastAsia="Verdana" w:cs="Verdana"/>
        </w:rPr>
        <w:t xml:space="preserve">en ISOLUCION </w:t>
      </w:r>
      <w:r w:rsidR="00790F04">
        <w:rPr>
          <w:rFonts w:eastAsia="Verdana" w:cs="Verdana"/>
        </w:rPr>
        <w:t>y se informen</w:t>
      </w:r>
      <w:r w:rsidR="00A95978">
        <w:rPr>
          <w:rFonts w:eastAsia="Verdana" w:cs="Verdana"/>
        </w:rPr>
        <w:t xml:space="preserve"> </w:t>
      </w:r>
      <w:r w:rsidR="00103439">
        <w:rPr>
          <w:rFonts w:eastAsia="Verdana" w:cs="Verdana"/>
        </w:rPr>
        <w:t>como parte del proceso de documentación de</w:t>
      </w:r>
      <w:r w:rsidR="00A44812">
        <w:rPr>
          <w:rFonts w:eastAsia="Verdana" w:cs="Verdana"/>
        </w:rPr>
        <w:t xml:space="preserve"> la mejora continua en la entidad</w:t>
      </w:r>
      <w:r w:rsidR="00C252A0">
        <w:rPr>
          <w:rFonts w:eastAsia="Verdana" w:cs="Verdana"/>
        </w:rPr>
        <w:t>.</w:t>
      </w:r>
    </w:p>
    <w:p w:rsidRPr="009765A4" w:rsidR="00F864D3" w:rsidP="0051125A" w:rsidRDefault="00F864D3" w14:paraId="64927635" w14:textId="77777777">
      <w:pPr>
        <w:spacing w:after="0" w:line="276" w:lineRule="auto"/>
        <w:rPr>
          <w:rFonts w:eastAsia="Verdana" w:cs="Verdana"/>
        </w:rPr>
      </w:pPr>
    </w:p>
    <w:p w:rsidRPr="009765A4" w:rsidR="005E6A4C" w:rsidP="0051125A" w:rsidRDefault="005E6A4C" w14:paraId="3E18172A" w14:textId="77777777">
      <w:pPr>
        <w:spacing w:after="0" w:line="276" w:lineRule="auto"/>
        <w:rPr>
          <w:rFonts w:eastAsia="Verdana" w:cs="Verdana"/>
          <w:sz w:val="18"/>
          <w:szCs w:val="18"/>
        </w:rPr>
      </w:pPr>
      <w:r w:rsidRPr="009765A4">
        <w:rPr>
          <w:rFonts w:eastAsia="Verdana" w:cs="Verdana"/>
        </w:rPr>
        <w:t>Desde la Oficina de Control Interno esperamos que el presente informe de seguimiento sirva como insumo para la mejora continua de la entidad y el fortalecimiento de la gestión institucional.</w:t>
      </w:r>
      <w:r w:rsidRPr="009765A4">
        <w:rPr>
          <w:rStyle w:val="eop"/>
          <w:rFonts w:cs="Segoe UI"/>
        </w:rPr>
        <w:t> </w:t>
      </w:r>
    </w:p>
    <w:p w:rsidR="004060A2" w:rsidP="004060A2" w:rsidRDefault="004060A2" w14:paraId="45684195" w14:textId="0EDCD95A">
      <w:pPr>
        <w:spacing w:after="0" w:line="240" w:lineRule="auto"/>
        <w:ind w:right="49"/>
        <w:rPr>
          <w:rFonts w:eastAsia="Verdana" w:cs="Verdana"/>
        </w:rPr>
      </w:pPr>
    </w:p>
    <w:p w:rsidR="005E6A4C" w:rsidP="004060A2" w:rsidRDefault="005E6A4C" w14:paraId="617FF841" w14:textId="77777777">
      <w:pPr>
        <w:spacing w:after="0" w:line="240" w:lineRule="auto"/>
        <w:ind w:right="49"/>
        <w:rPr>
          <w:rFonts w:eastAsia="Verdana" w:cs="Verdana"/>
        </w:rPr>
      </w:pPr>
    </w:p>
    <w:p w:rsidRPr="009765A4" w:rsidR="005E6A4C" w:rsidP="004060A2" w:rsidRDefault="005E6A4C" w14:paraId="4761A61F" w14:textId="77777777">
      <w:pPr>
        <w:spacing w:after="0" w:line="240" w:lineRule="auto"/>
        <w:ind w:right="49"/>
        <w:rPr>
          <w:rFonts w:eastAsia="Verdana" w:cs="Verdana"/>
        </w:rPr>
      </w:pPr>
    </w:p>
    <w:p w:rsidRPr="009765A4" w:rsidR="004060A2" w:rsidP="004060A2" w:rsidRDefault="004060A2" w14:paraId="328E9FE6" w14:textId="77777777">
      <w:pPr>
        <w:spacing w:after="0" w:line="240" w:lineRule="auto"/>
        <w:ind w:right="49"/>
        <w:rPr>
          <w:rFonts w:eastAsia="Verdana" w:cs="Verdana"/>
        </w:rPr>
      </w:pPr>
      <w:r w:rsidRPr="009765A4">
        <w:rPr>
          <w:rFonts w:eastAsia="Verdana" w:cs="Verdana"/>
        </w:rPr>
        <w:t>Cordialmente,</w:t>
      </w:r>
    </w:p>
    <w:p w:rsidRPr="009765A4" w:rsidR="004060A2" w:rsidP="004060A2" w:rsidRDefault="004060A2" w14:paraId="2499118C" w14:textId="77777777">
      <w:pPr>
        <w:spacing w:after="0" w:line="240" w:lineRule="auto"/>
        <w:ind w:right="49"/>
        <w:rPr>
          <w:rFonts w:eastAsia="Verdana" w:cs="Verdana"/>
        </w:rPr>
      </w:pPr>
    </w:p>
    <w:p w:rsidR="004060A2" w:rsidP="004060A2" w:rsidRDefault="004060A2" w14:paraId="1F42FD48" w14:textId="77777777">
      <w:pPr>
        <w:spacing w:after="0" w:line="240" w:lineRule="auto"/>
        <w:ind w:right="49"/>
        <w:rPr>
          <w:rFonts w:eastAsia="Verdana" w:cs="Verdana"/>
        </w:rPr>
      </w:pPr>
    </w:p>
    <w:p w:rsidR="00BC432F" w:rsidP="004060A2" w:rsidRDefault="00BC432F" w14:paraId="11826499" w14:textId="77777777">
      <w:pPr>
        <w:spacing w:after="0" w:line="240" w:lineRule="auto"/>
        <w:ind w:right="49"/>
        <w:rPr>
          <w:rFonts w:eastAsia="Verdana" w:cs="Verdana"/>
        </w:rPr>
      </w:pPr>
    </w:p>
    <w:p w:rsidRPr="009765A4" w:rsidR="00BC432F" w:rsidP="004060A2" w:rsidRDefault="00BC432F" w14:paraId="63C427F5" w14:textId="77777777">
      <w:pPr>
        <w:spacing w:after="0" w:line="240" w:lineRule="auto"/>
        <w:ind w:right="49"/>
        <w:rPr>
          <w:rFonts w:eastAsia="Verdana" w:cs="Verdana"/>
        </w:rPr>
      </w:pPr>
    </w:p>
    <w:p w:rsidRPr="009765A4" w:rsidR="004060A2" w:rsidP="004060A2" w:rsidRDefault="004060A2" w14:paraId="67FB6954" w14:textId="77777777">
      <w:pPr>
        <w:spacing w:after="0" w:line="240" w:lineRule="auto"/>
        <w:ind w:right="49"/>
        <w:rPr>
          <w:rFonts w:eastAsia="Verdana" w:cs="Verdana"/>
          <w:b/>
        </w:rPr>
      </w:pPr>
    </w:p>
    <w:p w:rsidRPr="009765A4" w:rsidR="004060A2" w:rsidP="004060A2" w:rsidRDefault="004060A2" w14:paraId="3304A1DE" w14:textId="77777777">
      <w:pPr>
        <w:spacing w:after="0" w:line="240" w:lineRule="auto"/>
        <w:rPr>
          <w:rFonts w:eastAsia="Verdana" w:cs="Verdana"/>
          <w:b/>
        </w:rPr>
      </w:pPr>
      <w:r w:rsidRPr="009765A4">
        <w:rPr>
          <w:rFonts w:eastAsia="Verdana" w:cs="Verdana"/>
          <w:b/>
        </w:rPr>
        <w:t>YANETH ANDREA JIMENEZ</w:t>
      </w:r>
    </w:p>
    <w:p w:rsidRPr="009765A4" w:rsidR="004060A2" w:rsidP="004060A2" w:rsidRDefault="004060A2" w14:paraId="53C2A022" w14:textId="77777777">
      <w:pPr>
        <w:spacing w:after="0" w:line="240" w:lineRule="auto"/>
        <w:rPr>
          <w:rFonts w:eastAsia="Verdana" w:cs="Verdana"/>
        </w:rPr>
      </w:pPr>
      <w:r w:rsidRPr="009765A4">
        <w:rPr>
          <w:rFonts w:eastAsia="Verdana" w:cs="Verdana"/>
        </w:rPr>
        <w:t>Jefe Oficina de Control Interno</w:t>
      </w:r>
    </w:p>
    <w:p w:rsidRPr="009765A4" w:rsidR="004060A2" w:rsidP="004060A2" w:rsidRDefault="004060A2" w14:paraId="6C861410" w14:textId="77777777">
      <w:pPr>
        <w:spacing w:after="0" w:line="240" w:lineRule="auto"/>
        <w:rPr>
          <w:rFonts w:eastAsia="Verdana" w:cs="Verdana"/>
        </w:rPr>
      </w:pPr>
    </w:p>
    <w:p w:rsidR="004060A2" w:rsidP="7804346A" w:rsidRDefault="004060A2" w14:paraId="6EBC903D" w14:textId="57107EA5">
      <w:pPr>
        <w:spacing w:after="0" w:line="240" w:lineRule="auto"/>
        <w:contextualSpacing/>
        <w:rPr>
          <w:rFonts w:eastAsia="Verdana" w:cs="Verdana"/>
          <w:sz w:val="14"/>
          <w:szCs w:val="14"/>
        </w:rPr>
      </w:pPr>
      <w:r w:rsidRPr="009765A4">
        <w:rPr>
          <w:rFonts w:eastAsia="Verdana" w:cs="Verdana"/>
          <w:sz w:val="14"/>
          <w:szCs w:val="14"/>
        </w:rPr>
        <w:t xml:space="preserve">Proyectó: </w:t>
      </w:r>
      <w:r w:rsidRPr="007D36AE" w:rsidR="007D36AE">
        <w:rPr>
          <w:rFonts w:eastAsia="Verdana" w:cs="Verdana"/>
          <w:sz w:val="14"/>
          <w:szCs w:val="14"/>
        </w:rPr>
        <w:t>Tania Giselly Ordoñez Fuentes – Profesional Oficina de Control Interno de Gestión</w:t>
      </w:r>
    </w:p>
    <w:p w:rsidRPr="009765A4" w:rsidR="007D36AE" w:rsidP="31EA7AE7" w:rsidRDefault="007D36AE" w14:paraId="0B4833A4" w14:textId="47E4268A">
      <w:pPr>
        <w:spacing w:after="0" w:line="240" w:lineRule="auto"/>
        <w:contextualSpacing w:val="1"/>
        <w:rPr>
          <w:rFonts w:eastAsia="Verdana" w:cs="Verdana"/>
          <w:sz w:val="14"/>
          <w:szCs w:val="14"/>
        </w:rPr>
      </w:pPr>
      <w:r w:rsidRPr="31EA7AE7" w:rsidR="2CB94F1A">
        <w:rPr>
          <w:rFonts w:eastAsia="Verdana" w:cs="Verdana"/>
          <w:sz w:val="14"/>
          <w:szCs w:val="14"/>
        </w:rPr>
        <w:t xml:space="preserve">Revisó: </w:t>
      </w:r>
      <w:r w:rsidRPr="31EA7AE7" w:rsidR="31163DF6">
        <w:rPr>
          <w:rFonts w:eastAsia="Verdana" w:cs="Verdana"/>
          <w:sz w:val="14"/>
          <w:szCs w:val="14"/>
        </w:rPr>
        <w:t>Diana Carolina Garzón Ochoa – Profesional Especializada – Contratista Oficina de Control Interno de Gestión</w:t>
      </w:r>
    </w:p>
    <w:p w:rsidRPr="009765A4" w:rsidR="2C1FCC37" w:rsidP="7804346A" w:rsidRDefault="2C1FCC37" w14:paraId="511C2437" w14:textId="36FBA77D">
      <w:pPr>
        <w:spacing w:after="0" w:line="240" w:lineRule="auto"/>
        <w:contextualSpacing/>
        <w:rPr>
          <w:rFonts w:eastAsia="Verdana" w:cs="Verdana"/>
          <w:sz w:val="14"/>
          <w:szCs w:val="14"/>
        </w:rPr>
      </w:pPr>
      <w:r w:rsidRPr="009765A4">
        <w:rPr>
          <w:rFonts w:eastAsia="Verdana" w:cs="Verdana"/>
          <w:sz w:val="14"/>
          <w:szCs w:val="14"/>
        </w:rPr>
        <w:t xml:space="preserve">Revisó: </w:t>
      </w:r>
      <w:r w:rsidRPr="009765A4" w:rsidR="00EF7FF9">
        <w:rPr>
          <w:rFonts w:eastAsia="Verdana" w:cs="Verdana"/>
          <w:sz w:val="14"/>
          <w:szCs w:val="14"/>
        </w:rPr>
        <w:t xml:space="preserve">Yaneth Andrea </w:t>
      </w:r>
      <w:proofErr w:type="spellStart"/>
      <w:r w:rsidRPr="009765A4" w:rsidR="00EF7FF9">
        <w:rPr>
          <w:rFonts w:eastAsia="Verdana" w:cs="Verdana"/>
          <w:sz w:val="14"/>
          <w:szCs w:val="14"/>
        </w:rPr>
        <w:t>Jimenez</w:t>
      </w:r>
      <w:proofErr w:type="spellEnd"/>
      <w:r w:rsidRPr="009765A4" w:rsidR="00EF7FF9">
        <w:rPr>
          <w:rFonts w:eastAsia="Verdana" w:cs="Verdana"/>
          <w:sz w:val="14"/>
          <w:szCs w:val="14"/>
        </w:rPr>
        <w:t xml:space="preserve"> Diaz – Jefe Oficina de Control Interno de Gestión</w:t>
      </w:r>
    </w:p>
    <w:p w:rsidRPr="009765A4" w:rsidR="004060A2" w:rsidP="7804346A" w:rsidRDefault="004060A2" w14:paraId="4FDB9392" w14:textId="4DAFEF5A">
      <w:pPr>
        <w:spacing w:after="0" w:line="240" w:lineRule="auto"/>
        <w:contextualSpacing/>
        <w:rPr>
          <w:rFonts w:eastAsia="Verdana" w:cs="Verdana"/>
          <w:sz w:val="14"/>
          <w:szCs w:val="14"/>
        </w:rPr>
      </w:pPr>
    </w:p>
    <w:p w:rsidRPr="009765A4" w:rsidR="004060A2" w:rsidP="00060FE7" w:rsidRDefault="004060A2" w14:paraId="35B931B0" w14:textId="4F7914C4">
      <w:pPr>
        <w:tabs>
          <w:tab w:val="center" w:pos="4320"/>
        </w:tabs>
        <w:spacing w:after="0" w:line="240" w:lineRule="auto"/>
        <w:contextualSpacing/>
        <w:rPr>
          <w:rFonts w:eastAsia="Verdana" w:cs="Verdana"/>
          <w:sz w:val="14"/>
          <w:szCs w:val="14"/>
        </w:rPr>
      </w:pPr>
      <w:r w:rsidRPr="009765A4">
        <w:rPr>
          <w:rFonts w:eastAsia="Verdana" w:cs="Verdana"/>
          <w:sz w:val="14"/>
          <w:szCs w:val="14"/>
        </w:rPr>
        <w:t>Copias:</w:t>
      </w:r>
      <w:r w:rsidR="00060FE7">
        <w:rPr>
          <w:rFonts w:eastAsia="Verdana" w:cs="Verdana"/>
          <w:sz w:val="14"/>
          <w:szCs w:val="14"/>
        </w:rPr>
        <w:tab/>
      </w:r>
    </w:p>
    <w:p w:rsidRPr="009765A4" w:rsidR="004060A2" w:rsidP="009E5ADB" w:rsidRDefault="00060FE7" w14:paraId="1CB40B20" w14:textId="08F71609">
      <w:pPr>
        <w:pStyle w:val="Prrafodelista"/>
        <w:numPr>
          <w:ilvl w:val="0"/>
          <w:numId w:val="9"/>
        </w:numPr>
        <w:spacing w:after="0" w:line="240" w:lineRule="auto"/>
        <w:rPr>
          <w:rFonts w:eastAsia="Verdana" w:cs="Verdana"/>
          <w:sz w:val="14"/>
          <w:szCs w:val="14"/>
        </w:rPr>
      </w:pPr>
      <w:r>
        <w:rPr>
          <w:rFonts w:eastAsia="Verdana" w:cs="Verdana"/>
          <w:sz w:val="14"/>
          <w:szCs w:val="14"/>
        </w:rPr>
        <w:t xml:space="preserve">Luisa Fernanda Trujillo </w:t>
      </w:r>
      <w:r w:rsidR="008E516F">
        <w:rPr>
          <w:rFonts w:eastAsia="Verdana" w:cs="Verdana"/>
          <w:sz w:val="14"/>
          <w:szCs w:val="14"/>
        </w:rPr>
        <w:t>Bernal</w:t>
      </w:r>
      <w:r w:rsidR="007416C4">
        <w:rPr>
          <w:rFonts w:eastAsia="Verdana" w:cs="Verdana"/>
          <w:sz w:val="14"/>
          <w:szCs w:val="14"/>
        </w:rPr>
        <w:t xml:space="preserve"> - </w:t>
      </w:r>
      <w:r w:rsidRPr="009765A4" w:rsidR="004060A2">
        <w:rPr>
          <w:rFonts w:eastAsia="Verdana" w:cs="Verdana"/>
          <w:sz w:val="14"/>
          <w:szCs w:val="14"/>
        </w:rPr>
        <w:t>Secretari</w:t>
      </w:r>
      <w:r>
        <w:rPr>
          <w:rFonts w:eastAsia="Verdana" w:cs="Verdana"/>
          <w:sz w:val="14"/>
          <w:szCs w:val="14"/>
        </w:rPr>
        <w:t>a</w:t>
      </w:r>
      <w:r w:rsidRPr="009765A4" w:rsidR="004060A2">
        <w:rPr>
          <w:rFonts w:eastAsia="Verdana" w:cs="Verdana"/>
          <w:sz w:val="14"/>
          <w:szCs w:val="14"/>
        </w:rPr>
        <w:t xml:space="preserve"> General</w:t>
      </w:r>
      <w:r w:rsidRPr="009765A4" w:rsidR="7E902B32">
        <w:rPr>
          <w:rFonts w:eastAsia="Verdana" w:cs="Verdana"/>
          <w:sz w:val="14"/>
          <w:szCs w:val="14"/>
        </w:rPr>
        <w:t>.</w:t>
      </w:r>
    </w:p>
    <w:p w:rsidRPr="009765A4" w:rsidR="004060A2" w:rsidP="009E5ADB" w:rsidRDefault="004060A2" w14:paraId="421B8A77" w14:textId="7A391CA7">
      <w:pPr>
        <w:pStyle w:val="Prrafodelista"/>
        <w:numPr>
          <w:ilvl w:val="0"/>
          <w:numId w:val="9"/>
        </w:numPr>
        <w:spacing w:after="0" w:line="240" w:lineRule="auto"/>
        <w:rPr>
          <w:rFonts w:eastAsia="Verdana" w:cs="Verdana"/>
          <w:sz w:val="14"/>
          <w:szCs w:val="14"/>
        </w:rPr>
      </w:pPr>
      <w:r w:rsidRPr="009765A4">
        <w:rPr>
          <w:rFonts w:eastAsia="Verdana" w:cs="Verdana"/>
          <w:sz w:val="14"/>
          <w:szCs w:val="14"/>
        </w:rPr>
        <w:t>Alfredo Rafael Goenaga</w:t>
      </w:r>
      <w:r w:rsidR="007416C4">
        <w:rPr>
          <w:rFonts w:eastAsia="Verdana" w:cs="Verdana"/>
          <w:sz w:val="14"/>
          <w:szCs w:val="14"/>
        </w:rPr>
        <w:t xml:space="preserve"> - </w:t>
      </w:r>
      <w:r w:rsidRPr="009765A4">
        <w:rPr>
          <w:rFonts w:eastAsia="Verdana" w:cs="Verdana"/>
          <w:sz w:val="14"/>
          <w:szCs w:val="14"/>
        </w:rPr>
        <w:t>Jefe Oficina Asesora de Planeación</w:t>
      </w:r>
    </w:p>
    <w:p w:rsidR="00EA3C62" w:rsidP="009E5ADB" w:rsidRDefault="008A0813" w14:paraId="5D0B2BFD" w14:textId="5026E4D5">
      <w:pPr>
        <w:pStyle w:val="Prrafodelista"/>
        <w:numPr>
          <w:ilvl w:val="0"/>
          <w:numId w:val="9"/>
        </w:numPr>
        <w:spacing w:after="0" w:line="240" w:lineRule="auto"/>
        <w:rPr>
          <w:rFonts w:eastAsia="Verdana" w:cs="Verdana"/>
          <w:sz w:val="14"/>
          <w:szCs w:val="14"/>
        </w:rPr>
      </w:pPr>
      <w:r w:rsidRPr="009765A4">
        <w:rPr>
          <w:rFonts w:eastAsia="Verdana" w:cs="Verdana"/>
          <w:sz w:val="14"/>
          <w:szCs w:val="14"/>
        </w:rPr>
        <w:t>Alba Liliana Abril Daza</w:t>
      </w:r>
      <w:r w:rsidR="007416C4">
        <w:rPr>
          <w:rFonts w:eastAsia="Verdana" w:cs="Verdana"/>
          <w:sz w:val="14"/>
          <w:szCs w:val="14"/>
        </w:rPr>
        <w:t xml:space="preserve"> - </w:t>
      </w:r>
      <w:r w:rsidRPr="009765A4" w:rsidR="008C37D8">
        <w:rPr>
          <w:rFonts w:eastAsia="Verdana" w:cs="Verdana"/>
          <w:sz w:val="14"/>
          <w:szCs w:val="14"/>
        </w:rPr>
        <w:t xml:space="preserve">Jefe Oficina </w:t>
      </w:r>
      <w:r w:rsidRPr="009765A4" w:rsidR="008C37D8">
        <w:rPr>
          <w:rFonts w:ascii="Arial" w:hAnsi="Arial" w:eastAsia="Verdana" w:cs="Arial"/>
          <w:sz w:val="14"/>
          <w:szCs w:val="14"/>
        </w:rPr>
        <w:t>​</w:t>
      </w:r>
      <w:r w:rsidRPr="009765A4" w:rsidR="008C37D8">
        <w:rPr>
          <w:rFonts w:eastAsia="Verdana" w:cs="Verdana"/>
          <w:sz w:val="14"/>
          <w:szCs w:val="14"/>
        </w:rPr>
        <w:t xml:space="preserve"> de Relacionamiento para la ciudadanía, Cultura de Paz y Cuidado</w:t>
      </w:r>
    </w:p>
    <w:p w:rsidRPr="003504CD" w:rsidR="004060A2" w:rsidP="003504CD" w:rsidRDefault="0098423C" w14:paraId="6DED8D51" w14:textId="455D40DB">
      <w:pPr>
        <w:pStyle w:val="Prrafodelista"/>
        <w:numPr>
          <w:ilvl w:val="0"/>
          <w:numId w:val="9"/>
        </w:numPr>
        <w:spacing w:after="0" w:line="240" w:lineRule="auto"/>
        <w:rPr>
          <w:rFonts w:eastAsia="Verdana" w:cs="Verdana"/>
          <w:sz w:val="14"/>
          <w:szCs w:val="14"/>
        </w:rPr>
      </w:pPr>
      <w:r>
        <w:rPr>
          <w:rFonts w:eastAsia="Verdana" w:cs="Verdana"/>
          <w:sz w:val="14"/>
          <w:szCs w:val="14"/>
        </w:rPr>
        <w:t xml:space="preserve">Jaime Hernando Triana </w:t>
      </w:r>
      <w:r w:rsidR="007416C4">
        <w:rPr>
          <w:rFonts w:eastAsia="Verdana" w:cs="Verdana"/>
          <w:sz w:val="14"/>
          <w:szCs w:val="14"/>
        </w:rPr>
        <w:t>Ciodaro – Jefe Oficina de Comunicaciones</w:t>
      </w:r>
      <w:r w:rsidR="003504CD">
        <w:rPr>
          <w:rFonts w:eastAsia="Verdana" w:cs="Verdana"/>
          <w:sz w:val="14"/>
          <w:szCs w:val="14"/>
        </w:rPr>
        <w:t xml:space="preserve"> (E</w:t>
      </w:r>
    </w:p>
    <w:p w:rsidR="005E6A4C" w:rsidP="005E6A4C" w:rsidRDefault="005E6A4C" w14:paraId="5F89E2B1" w14:textId="77777777">
      <w:pPr>
        <w:spacing w:after="0" w:line="240" w:lineRule="auto"/>
        <w:rPr>
          <w:rFonts w:eastAsia="Verdana" w:cs="Verdana"/>
          <w:sz w:val="14"/>
          <w:szCs w:val="14"/>
        </w:rPr>
      </w:pPr>
    </w:p>
    <w:p w:rsidR="005E6A4C" w:rsidP="005E6A4C" w:rsidRDefault="005E6A4C" w14:paraId="445E6EC0" w14:textId="77777777">
      <w:pPr>
        <w:spacing w:after="0" w:line="240" w:lineRule="auto"/>
        <w:rPr>
          <w:rFonts w:eastAsia="Verdana" w:cs="Verdana"/>
          <w:sz w:val="14"/>
          <w:szCs w:val="14"/>
        </w:rPr>
      </w:pPr>
    </w:p>
    <w:p w:rsidR="005E6A4C" w:rsidP="005E6A4C" w:rsidRDefault="005E6A4C" w14:paraId="200B1E73" w14:textId="77777777">
      <w:pPr>
        <w:spacing w:after="0" w:line="240" w:lineRule="auto"/>
        <w:rPr>
          <w:rFonts w:eastAsia="Verdana" w:cs="Verdana"/>
          <w:sz w:val="14"/>
          <w:szCs w:val="14"/>
        </w:rPr>
      </w:pPr>
    </w:p>
    <w:p w:rsidR="005E6A4C" w:rsidP="005E6A4C" w:rsidRDefault="005E6A4C" w14:paraId="29141079" w14:textId="77777777">
      <w:pPr>
        <w:spacing w:after="0" w:line="240" w:lineRule="auto"/>
        <w:rPr>
          <w:rFonts w:eastAsia="Verdana" w:cs="Verdana"/>
          <w:sz w:val="14"/>
          <w:szCs w:val="14"/>
        </w:rPr>
      </w:pPr>
    </w:p>
    <w:p w:rsidR="005E6A4C" w:rsidP="005E6A4C" w:rsidRDefault="005E6A4C" w14:paraId="0CBB3FC1" w14:textId="77777777">
      <w:pPr>
        <w:spacing w:after="0" w:line="240" w:lineRule="auto"/>
        <w:rPr>
          <w:rFonts w:eastAsia="Verdana" w:cs="Verdana"/>
          <w:sz w:val="14"/>
          <w:szCs w:val="14"/>
        </w:rPr>
      </w:pPr>
    </w:p>
    <w:p w:rsidR="005E6A4C" w:rsidP="005E6A4C" w:rsidRDefault="005E6A4C" w14:paraId="64AE8028" w14:textId="77777777">
      <w:pPr>
        <w:spacing w:after="0" w:line="240" w:lineRule="auto"/>
        <w:rPr>
          <w:rFonts w:eastAsia="Verdana" w:cs="Verdana"/>
          <w:sz w:val="14"/>
          <w:szCs w:val="14"/>
        </w:rPr>
      </w:pPr>
    </w:p>
    <w:p w:rsidR="005E6A4C" w:rsidP="005E6A4C" w:rsidRDefault="005E6A4C" w14:paraId="21C01508" w14:textId="77777777">
      <w:pPr>
        <w:spacing w:after="0" w:line="240" w:lineRule="auto"/>
        <w:rPr>
          <w:rFonts w:eastAsia="Verdana" w:cs="Verdana"/>
          <w:sz w:val="14"/>
          <w:szCs w:val="14"/>
        </w:rPr>
      </w:pPr>
    </w:p>
    <w:p w:rsidR="005E6A4C" w:rsidP="005E6A4C" w:rsidRDefault="005E6A4C" w14:paraId="7A6C82F5" w14:textId="77777777">
      <w:pPr>
        <w:spacing w:after="0" w:line="240" w:lineRule="auto"/>
        <w:rPr>
          <w:rFonts w:eastAsia="Verdana" w:cs="Verdana"/>
          <w:sz w:val="14"/>
          <w:szCs w:val="14"/>
        </w:rPr>
      </w:pPr>
    </w:p>
    <w:p w:rsidR="005E6A4C" w:rsidP="005E6A4C" w:rsidRDefault="005E6A4C" w14:paraId="17EFFF31" w14:textId="77777777">
      <w:pPr>
        <w:spacing w:after="0" w:line="240" w:lineRule="auto"/>
        <w:rPr>
          <w:rFonts w:eastAsia="Verdana" w:cs="Verdana"/>
          <w:sz w:val="14"/>
          <w:szCs w:val="14"/>
        </w:rPr>
      </w:pPr>
    </w:p>
    <w:p w:rsidR="005E6A4C" w:rsidP="005E6A4C" w:rsidRDefault="005E6A4C" w14:paraId="27E17DE3" w14:textId="77777777">
      <w:pPr>
        <w:spacing w:after="0" w:line="240" w:lineRule="auto"/>
        <w:rPr>
          <w:rFonts w:eastAsia="Verdana" w:cs="Verdana"/>
          <w:sz w:val="14"/>
          <w:szCs w:val="14"/>
        </w:rPr>
      </w:pPr>
    </w:p>
    <w:p w:rsidR="005E6A4C" w:rsidP="005E6A4C" w:rsidRDefault="005E6A4C" w14:paraId="7ABDE025" w14:textId="77777777">
      <w:pPr>
        <w:spacing w:after="0" w:line="240" w:lineRule="auto"/>
        <w:rPr>
          <w:rFonts w:eastAsia="Verdana" w:cs="Verdana"/>
          <w:sz w:val="14"/>
          <w:szCs w:val="14"/>
        </w:rPr>
      </w:pPr>
    </w:p>
    <w:p w:rsidR="005E6A4C" w:rsidP="005E6A4C" w:rsidRDefault="005E6A4C" w14:paraId="5E523230" w14:textId="77777777">
      <w:pPr>
        <w:spacing w:after="0" w:line="240" w:lineRule="auto"/>
        <w:rPr>
          <w:rFonts w:eastAsia="Verdana" w:cs="Verdana"/>
          <w:sz w:val="14"/>
          <w:szCs w:val="14"/>
        </w:rPr>
      </w:pPr>
    </w:p>
    <w:p w:rsidR="00A95978" w:rsidP="005E6A4C" w:rsidRDefault="00A95978" w14:paraId="6A3E12B3" w14:textId="77777777">
      <w:pPr>
        <w:spacing w:after="0" w:line="240" w:lineRule="auto"/>
        <w:rPr>
          <w:rFonts w:eastAsia="Verdana" w:cs="Verdana"/>
          <w:sz w:val="14"/>
          <w:szCs w:val="14"/>
        </w:rPr>
      </w:pPr>
    </w:p>
    <w:p w:rsidR="00A95978" w:rsidP="005E6A4C" w:rsidRDefault="00A95978" w14:paraId="0B30B147" w14:textId="77777777">
      <w:pPr>
        <w:spacing w:after="0" w:line="240" w:lineRule="auto"/>
        <w:rPr>
          <w:rFonts w:eastAsia="Verdana" w:cs="Verdana"/>
          <w:sz w:val="14"/>
          <w:szCs w:val="14"/>
        </w:rPr>
      </w:pPr>
    </w:p>
    <w:p w:rsidR="00A95978" w:rsidP="005E6A4C" w:rsidRDefault="00A95978" w14:paraId="33AEA4E3" w14:textId="77777777">
      <w:pPr>
        <w:spacing w:after="0" w:line="240" w:lineRule="auto"/>
        <w:rPr>
          <w:rFonts w:eastAsia="Verdana" w:cs="Verdana"/>
          <w:sz w:val="14"/>
          <w:szCs w:val="14"/>
        </w:rPr>
      </w:pPr>
    </w:p>
    <w:p w:rsidR="00A95978" w:rsidP="005E6A4C" w:rsidRDefault="00A95978" w14:paraId="4DDE9C2C" w14:textId="77777777">
      <w:pPr>
        <w:spacing w:after="0" w:line="240" w:lineRule="auto"/>
        <w:rPr>
          <w:rFonts w:eastAsia="Verdana" w:cs="Verdana"/>
          <w:sz w:val="14"/>
          <w:szCs w:val="14"/>
        </w:rPr>
      </w:pPr>
    </w:p>
    <w:p w:rsidR="00A95978" w:rsidP="005E6A4C" w:rsidRDefault="00A95978" w14:paraId="375B3DC7" w14:textId="77777777">
      <w:pPr>
        <w:spacing w:after="0" w:line="240" w:lineRule="auto"/>
        <w:rPr>
          <w:rFonts w:eastAsia="Verdana" w:cs="Verdana"/>
          <w:sz w:val="14"/>
          <w:szCs w:val="14"/>
        </w:rPr>
      </w:pPr>
    </w:p>
    <w:p w:rsidR="00A95978" w:rsidP="005E6A4C" w:rsidRDefault="00A95978" w14:paraId="256743C8" w14:textId="77777777">
      <w:pPr>
        <w:spacing w:after="0" w:line="240" w:lineRule="auto"/>
        <w:rPr>
          <w:rFonts w:eastAsia="Verdana" w:cs="Verdana"/>
          <w:sz w:val="14"/>
          <w:szCs w:val="14"/>
        </w:rPr>
      </w:pPr>
    </w:p>
    <w:p w:rsidR="00A95978" w:rsidP="005E6A4C" w:rsidRDefault="00A95978" w14:paraId="6C3C809E" w14:textId="77777777">
      <w:pPr>
        <w:spacing w:after="0" w:line="240" w:lineRule="auto"/>
        <w:rPr>
          <w:rFonts w:eastAsia="Verdana" w:cs="Verdana"/>
          <w:sz w:val="14"/>
          <w:szCs w:val="14"/>
        </w:rPr>
      </w:pPr>
    </w:p>
    <w:p w:rsidR="00A95978" w:rsidP="005E6A4C" w:rsidRDefault="00A95978" w14:paraId="0C39E052" w14:textId="77777777">
      <w:pPr>
        <w:spacing w:after="0" w:line="240" w:lineRule="auto"/>
        <w:rPr>
          <w:rFonts w:eastAsia="Verdana" w:cs="Verdana"/>
          <w:sz w:val="14"/>
          <w:szCs w:val="14"/>
        </w:rPr>
      </w:pPr>
    </w:p>
    <w:p w:rsidR="00A95978" w:rsidP="005E6A4C" w:rsidRDefault="00A95978" w14:paraId="1D1C64C8" w14:textId="77777777">
      <w:pPr>
        <w:spacing w:after="0" w:line="240" w:lineRule="auto"/>
        <w:rPr>
          <w:rFonts w:eastAsia="Verdana" w:cs="Verdana"/>
          <w:sz w:val="14"/>
          <w:szCs w:val="14"/>
        </w:rPr>
      </w:pPr>
    </w:p>
    <w:p w:rsidR="005E6A4C" w:rsidP="005E6A4C" w:rsidRDefault="005E6A4C" w14:paraId="78C1FBF3" w14:textId="77777777">
      <w:pPr>
        <w:spacing w:after="0" w:line="240" w:lineRule="auto"/>
        <w:rPr>
          <w:rFonts w:eastAsia="Verdana" w:cs="Verdana"/>
          <w:sz w:val="14"/>
          <w:szCs w:val="14"/>
        </w:rPr>
      </w:pPr>
    </w:p>
    <w:p w:rsidR="005E6A4C" w:rsidP="005E6A4C" w:rsidRDefault="005E6A4C" w14:paraId="278BD357" w14:textId="77777777">
      <w:pPr>
        <w:spacing w:after="0" w:line="240" w:lineRule="auto"/>
        <w:rPr>
          <w:rFonts w:eastAsia="Verdana" w:cs="Verdana"/>
          <w:sz w:val="14"/>
          <w:szCs w:val="14"/>
        </w:rPr>
      </w:pPr>
    </w:p>
    <w:sdt>
      <w:sdtPr>
        <w:rPr>
          <w:lang w:val="es-ES"/>
        </w:rPr>
        <w:id w:val="-981303791"/>
        <w:docPartObj>
          <w:docPartGallery w:val="Table of Contents"/>
          <w:docPartUnique/>
        </w:docPartObj>
      </w:sdtPr>
      <w:sdtEndPr>
        <w:rPr>
          <w:b w:val="1"/>
          <w:bCs w:val="1"/>
          <w:lang w:val="es-ES"/>
        </w:rPr>
      </w:sdtEndPr>
      <w:sdtContent>
        <w:p w:rsidRPr="002C1360" w:rsidR="005676BA" w:rsidP="31EA7AE7" w:rsidRDefault="005676BA" w14:paraId="3E33B6F7" w14:textId="0577DF65">
          <w:pPr>
            <w:rPr>
              <w:b w:val="1"/>
              <w:bCs w:val="1"/>
            </w:rPr>
          </w:pPr>
          <w:commentRangeStart w:id="226276580"/>
          <w:r w:rsidRPr="31EA7AE7" w:rsidR="6AD7F4B2">
            <w:rPr>
              <w:b w:val="1"/>
              <w:bCs w:val="1"/>
              <w:lang w:val="es-ES"/>
            </w:rPr>
            <w:t>Contenido</w:t>
          </w:r>
          <w:commentRangeEnd w:id="226276580"/>
          <w:r>
            <w:rPr>
              <w:rStyle w:val="CommentReference"/>
            </w:rPr>
            <w:commentReference w:id="226276580"/>
          </w:r>
        </w:p>
        <w:p w:rsidR="00A95978" w:rsidRDefault="005676BA" w14:paraId="5897EB20" w14:textId="3C89843F">
          <w:pPr>
            <w:pStyle w:val="TDC1"/>
            <w:tabs>
              <w:tab w:val="right" w:leader="dot" w:pos="8630"/>
            </w:tabs>
            <w:rPr>
              <w:rFonts w:asciiTheme="minorHAnsi" w:hAnsiTheme="minorHAnsi"/>
              <w:noProof/>
              <w:kern w:val="2"/>
              <w:szCs w:val="24"/>
              <w:lang w:eastAsia="es-CO"/>
              <w14:ligatures w14:val="standardContextual"/>
            </w:rPr>
          </w:pPr>
          <w:r>
            <w:fldChar w:fldCharType="begin"/>
          </w:r>
          <w:r>
            <w:instrText xml:space="preserve"> TOC \o "1-3" \h \z \u </w:instrText>
          </w:r>
          <w:r>
            <w:fldChar w:fldCharType="separate"/>
          </w:r>
          <w:hyperlink w:history="1" w:anchor="_Toc230070794">
            <w:r w:rsidRPr="00DB50C4" w:rsidR="00A95978">
              <w:rPr>
                <w:rStyle w:val="Hipervnculo"/>
                <w:noProof/>
                <w:lang w:eastAsia="es-CO"/>
              </w:rPr>
              <w:t>Objetivo Del Seguimiento  </w:t>
            </w:r>
            <w:r w:rsidR="00A95978">
              <w:rPr>
                <w:noProof/>
                <w:webHidden/>
              </w:rPr>
              <w:tab/>
            </w:r>
            <w:r w:rsidR="00A95978">
              <w:rPr>
                <w:noProof/>
                <w:webHidden/>
              </w:rPr>
              <w:fldChar w:fldCharType="begin"/>
            </w:r>
            <w:r w:rsidR="00A95978">
              <w:rPr>
                <w:noProof/>
                <w:webHidden/>
              </w:rPr>
              <w:instrText xml:space="preserve"> PAGEREF _Toc230070794 \h </w:instrText>
            </w:r>
            <w:r w:rsidR="00A95978">
              <w:rPr>
                <w:noProof/>
                <w:webHidden/>
              </w:rPr>
            </w:r>
            <w:r w:rsidR="00A95978">
              <w:rPr>
                <w:noProof/>
                <w:webHidden/>
              </w:rPr>
              <w:fldChar w:fldCharType="separate"/>
            </w:r>
            <w:r w:rsidR="00A95978">
              <w:rPr>
                <w:noProof/>
                <w:webHidden/>
              </w:rPr>
              <w:t>2</w:t>
            </w:r>
            <w:r w:rsidR="00A95978">
              <w:rPr>
                <w:noProof/>
                <w:webHidden/>
              </w:rPr>
              <w:fldChar w:fldCharType="end"/>
            </w:r>
          </w:hyperlink>
        </w:p>
        <w:p w:rsidR="00A95978" w:rsidRDefault="00A95978" w14:paraId="5724049D" w14:textId="4893BACE">
          <w:pPr>
            <w:pStyle w:val="TDC1"/>
            <w:tabs>
              <w:tab w:val="right" w:leader="dot" w:pos="8630"/>
            </w:tabs>
            <w:rPr>
              <w:rFonts w:asciiTheme="minorHAnsi" w:hAnsiTheme="minorHAnsi"/>
              <w:noProof/>
              <w:kern w:val="2"/>
              <w:szCs w:val="24"/>
              <w:lang w:eastAsia="es-CO"/>
              <w14:ligatures w14:val="standardContextual"/>
            </w:rPr>
          </w:pPr>
          <w:hyperlink w:history="1" w:anchor="_Toc230070795">
            <w:r w:rsidRPr="00DB50C4">
              <w:rPr>
                <w:rStyle w:val="Hipervnculo"/>
                <w:noProof/>
                <w:lang w:eastAsia="es-CO"/>
              </w:rPr>
              <w:t>Alcance</w:t>
            </w:r>
            <w:r>
              <w:rPr>
                <w:noProof/>
                <w:webHidden/>
              </w:rPr>
              <w:tab/>
            </w:r>
            <w:r>
              <w:rPr>
                <w:noProof/>
                <w:webHidden/>
              </w:rPr>
              <w:fldChar w:fldCharType="begin"/>
            </w:r>
            <w:r>
              <w:rPr>
                <w:noProof/>
                <w:webHidden/>
              </w:rPr>
              <w:instrText xml:space="preserve"> PAGEREF _Toc230070795 \h </w:instrText>
            </w:r>
            <w:r>
              <w:rPr>
                <w:noProof/>
                <w:webHidden/>
              </w:rPr>
            </w:r>
            <w:r>
              <w:rPr>
                <w:noProof/>
                <w:webHidden/>
              </w:rPr>
              <w:fldChar w:fldCharType="separate"/>
            </w:r>
            <w:r>
              <w:rPr>
                <w:noProof/>
                <w:webHidden/>
              </w:rPr>
              <w:t>2</w:t>
            </w:r>
            <w:r>
              <w:rPr>
                <w:noProof/>
                <w:webHidden/>
              </w:rPr>
              <w:fldChar w:fldCharType="end"/>
            </w:r>
          </w:hyperlink>
        </w:p>
        <w:p w:rsidR="00A95978" w:rsidRDefault="00A95978" w14:paraId="1BD1DAA5" w14:textId="4CB2B47A">
          <w:pPr>
            <w:pStyle w:val="TDC1"/>
            <w:tabs>
              <w:tab w:val="right" w:leader="dot" w:pos="8630"/>
            </w:tabs>
            <w:rPr>
              <w:rFonts w:asciiTheme="minorHAnsi" w:hAnsiTheme="minorHAnsi"/>
              <w:noProof/>
              <w:kern w:val="2"/>
              <w:szCs w:val="24"/>
              <w:lang w:eastAsia="es-CO"/>
              <w14:ligatures w14:val="standardContextual"/>
            </w:rPr>
          </w:pPr>
          <w:hyperlink w:history="1" w:anchor="_Toc230070796">
            <w:r w:rsidRPr="00DB50C4">
              <w:rPr>
                <w:rStyle w:val="Hipervnculo"/>
                <w:noProof/>
                <w:lang w:eastAsia="es-CO"/>
              </w:rPr>
              <w:t>Criterios  </w:t>
            </w:r>
            <w:r>
              <w:rPr>
                <w:noProof/>
                <w:webHidden/>
              </w:rPr>
              <w:tab/>
            </w:r>
            <w:r>
              <w:rPr>
                <w:noProof/>
                <w:webHidden/>
              </w:rPr>
              <w:fldChar w:fldCharType="begin"/>
            </w:r>
            <w:r>
              <w:rPr>
                <w:noProof/>
                <w:webHidden/>
              </w:rPr>
              <w:instrText xml:space="preserve"> PAGEREF _Toc230070796 \h </w:instrText>
            </w:r>
            <w:r>
              <w:rPr>
                <w:noProof/>
                <w:webHidden/>
              </w:rPr>
            </w:r>
            <w:r>
              <w:rPr>
                <w:noProof/>
                <w:webHidden/>
              </w:rPr>
              <w:fldChar w:fldCharType="separate"/>
            </w:r>
            <w:r>
              <w:rPr>
                <w:noProof/>
                <w:webHidden/>
              </w:rPr>
              <w:t>2</w:t>
            </w:r>
            <w:r>
              <w:rPr>
                <w:noProof/>
                <w:webHidden/>
              </w:rPr>
              <w:fldChar w:fldCharType="end"/>
            </w:r>
          </w:hyperlink>
        </w:p>
        <w:p w:rsidR="00A95978" w:rsidRDefault="00A95978" w14:paraId="5CBDBD16" w14:textId="0590BC5E">
          <w:pPr>
            <w:pStyle w:val="TDC1"/>
            <w:tabs>
              <w:tab w:val="right" w:leader="dot" w:pos="8630"/>
            </w:tabs>
            <w:rPr>
              <w:rFonts w:asciiTheme="minorHAnsi" w:hAnsiTheme="minorHAnsi"/>
              <w:noProof/>
              <w:kern w:val="2"/>
              <w:szCs w:val="24"/>
              <w:lang w:eastAsia="es-CO"/>
              <w14:ligatures w14:val="standardContextual"/>
            </w:rPr>
          </w:pPr>
          <w:hyperlink w:history="1" w:anchor="_Toc230070797">
            <w:r w:rsidRPr="00DB50C4">
              <w:rPr>
                <w:rStyle w:val="Hipervnculo"/>
                <w:rFonts w:eastAsia="Verdana" w:cs="Verdana"/>
                <w:noProof/>
              </w:rPr>
              <w:t>Recomendaciones y Conclusiones.</w:t>
            </w:r>
            <w:r>
              <w:rPr>
                <w:noProof/>
                <w:webHidden/>
              </w:rPr>
              <w:tab/>
            </w:r>
            <w:r>
              <w:rPr>
                <w:noProof/>
                <w:webHidden/>
              </w:rPr>
              <w:fldChar w:fldCharType="begin"/>
            </w:r>
            <w:r>
              <w:rPr>
                <w:noProof/>
                <w:webHidden/>
              </w:rPr>
              <w:instrText xml:space="preserve"> PAGEREF _Toc230070797 \h </w:instrText>
            </w:r>
            <w:r>
              <w:rPr>
                <w:noProof/>
                <w:webHidden/>
              </w:rPr>
            </w:r>
            <w:r>
              <w:rPr>
                <w:noProof/>
                <w:webHidden/>
              </w:rPr>
              <w:fldChar w:fldCharType="separate"/>
            </w:r>
            <w:r>
              <w:rPr>
                <w:noProof/>
                <w:webHidden/>
              </w:rPr>
              <w:t>3</w:t>
            </w:r>
            <w:r>
              <w:rPr>
                <w:noProof/>
                <w:webHidden/>
              </w:rPr>
              <w:fldChar w:fldCharType="end"/>
            </w:r>
          </w:hyperlink>
        </w:p>
        <w:p w:rsidR="00A95978" w:rsidRDefault="00A95978" w14:paraId="760BEA54" w14:textId="69C0FCD5">
          <w:pPr>
            <w:pStyle w:val="TDC1"/>
            <w:tabs>
              <w:tab w:val="right" w:leader="dot" w:pos="8630"/>
            </w:tabs>
            <w:rPr>
              <w:rFonts w:asciiTheme="minorHAnsi" w:hAnsiTheme="minorHAnsi"/>
              <w:noProof/>
              <w:kern w:val="2"/>
              <w:szCs w:val="24"/>
              <w:lang w:eastAsia="es-CO"/>
              <w14:ligatures w14:val="standardContextual"/>
            </w:rPr>
          </w:pPr>
          <w:hyperlink w:history="1" w:anchor="_Toc230070798">
            <w:r w:rsidRPr="00DB50C4">
              <w:rPr>
                <w:rStyle w:val="Hipervnculo"/>
                <w:noProof/>
              </w:rPr>
              <w:t>Informe de Evaluación de la Estrategia de Rendición de Cuentas 2025</w:t>
            </w:r>
            <w:r>
              <w:rPr>
                <w:noProof/>
                <w:webHidden/>
              </w:rPr>
              <w:tab/>
            </w:r>
            <w:r>
              <w:rPr>
                <w:noProof/>
                <w:webHidden/>
              </w:rPr>
              <w:fldChar w:fldCharType="begin"/>
            </w:r>
            <w:r>
              <w:rPr>
                <w:noProof/>
                <w:webHidden/>
              </w:rPr>
              <w:instrText xml:space="preserve"> PAGEREF _Toc230070798 \h </w:instrText>
            </w:r>
            <w:r>
              <w:rPr>
                <w:noProof/>
                <w:webHidden/>
              </w:rPr>
            </w:r>
            <w:r>
              <w:rPr>
                <w:noProof/>
                <w:webHidden/>
              </w:rPr>
              <w:fldChar w:fldCharType="separate"/>
            </w:r>
            <w:r>
              <w:rPr>
                <w:noProof/>
                <w:webHidden/>
              </w:rPr>
              <w:t>7</w:t>
            </w:r>
            <w:r>
              <w:rPr>
                <w:noProof/>
                <w:webHidden/>
              </w:rPr>
              <w:fldChar w:fldCharType="end"/>
            </w:r>
          </w:hyperlink>
        </w:p>
        <w:p w:rsidR="00A95978" w:rsidRDefault="00A95978" w14:paraId="42298397" w14:textId="27EECE95">
          <w:pPr>
            <w:pStyle w:val="TDC1"/>
            <w:tabs>
              <w:tab w:val="left" w:pos="480"/>
              <w:tab w:val="right" w:leader="dot" w:pos="8630"/>
            </w:tabs>
            <w:rPr>
              <w:rFonts w:asciiTheme="minorHAnsi" w:hAnsiTheme="minorHAnsi"/>
              <w:noProof/>
              <w:kern w:val="2"/>
              <w:szCs w:val="24"/>
              <w:lang w:eastAsia="es-CO"/>
              <w14:ligatures w14:val="standardContextual"/>
            </w:rPr>
          </w:pPr>
          <w:hyperlink w:history="1" w:anchor="_Toc230070799">
            <w:r w:rsidRPr="00DB50C4">
              <w:rPr>
                <w:rStyle w:val="Hipervnculo"/>
                <w:noProof/>
              </w:rPr>
              <w:t>1</w:t>
            </w:r>
            <w:r>
              <w:rPr>
                <w:rFonts w:asciiTheme="minorHAnsi" w:hAnsiTheme="minorHAnsi"/>
                <w:noProof/>
                <w:kern w:val="2"/>
                <w:szCs w:val="24"/>
                <w:lang w:eastAsia="es-CO"/>
                <w14:ligatures w14:val="standardContextual"/>
              </w:rPr>
              <w:tab/>
            </w:r>
            <w:r w:rsidRPr="00DB50C4">
              <w:rPr>
                <w:rStyle w:val="Hipervnculo"/>
                <w:noProof/>
              </w:rPr>
              <w:t>Seguimiento a observaciones y recomendaciones informe 2025.</w:t>
            </w:r>
            <w:r>
              <w:rPr>
                <w:noProof/>
                <w:webHidden/>
              </w:rPr>
              <w:tab/>
            </w:r>
            <w:r>
              <w:rPr>
                <w:noProof/>
                <w:webHidden/>
              </w:rPr>
              <w:fldChar w:fldCharType="begin"/>
            </w:r>
            <w:r>
              <w:rPr>
                <w:noProof/>
                <w:webHidden/>
              </w:rPr>
              <w:instrText xml:space="preserve"> PAGEREF _Toc230070799 \h </w:instrText>
            </w:r>
            <w:r>
              <w:rPr>
                <w:noProof/>
                <w:webHidden/>
              </w:rPr>
            </w:r>
            <w:r>
              <w:rPr>
                <w:noProof/>
                <w:webHidden/>
              </w:rPr>
              <w:fldChar w:fldCharType="separate"/>
            </w:r>
            <w:r>
              <w:rPr>
                <w:noProof/>
                <w:webHidden/>
              </w:rPr>
              <w:t>8</w:t>
            </w:r>
            <w:r>
              <w:rPr>
                <w:noProof/>
                <w:webHidden/>
              </w:rPr>
              <w:fldChar w:fldCharType="end"/>
            </w:r>
          </w:hyperlink>
        </w:p>
        <w:p w:rsidR="00A95978" w:rsidRDefault="00A95978" w14:paraId="4DAA010F" w14:textId="0A5411BC">
          <w:pPr>
            <w:pStyle w:val="TDC1"/>
            <w:tabs>
              <w:tab w:val="left" w:pos="480"/>
              <w:tab w:val="right" w:leader="dot" w:pos="8630"/>
            </w:tabs>
            <w:rPr>
              <w:rFonts w:asciiTheme="minorHAnsi" w:hAnsiTheme="minorHAnsi"/>
              <w:noProof/>
              <w:kern w:val="2"/>
              <w:szCs w:val="24"/>
              <w:lang w:eastAsia="es-CO"/>
              <w14:ligatures w14:val="standardContextual"/>
            </w:rPr>
          </w:pPr>
          <w:hyperlink w:history="1" w:anchor="_Toc230070800">
            <w:r w:rsidRPr="00DB50C4">
              <w:rPr>
                <w:rStyle w:val="Hipervnculo"/>
                <w:noProof/>
              </w:rPr>
              <w:t>2</w:t>
            </w:r>
            <w:r>
              <w:rPr>
                <w:rFonts w:asciiTheme="minorHAnsi" w:hAnsiTheme="minorHAnsi"/>
                <w:noProof/>
                <w:kern w:val="2"/>
                <w:szCs w:val="24"/>
                <w:lang w:eastAsia="es-CO"/>
                <w14:ligatures w14:val="standardContextual"/>
              </w:rPr>
              <w:tab/>
            </w:r>
            <w:r w:rsidRPr="00DB50C4">
              <w:rPr>
                <w:rStyle w:val="Hipervnculo"/>
                <w:noProof/>
              </w:rPr>
              <w:t>Revisión y análisis de criterios de evaluación para la estrategia de rendición de cuentas vigencia 2025.</w:t>
            </w:r>
            <w:r>
              <w:rPr>
                <w:noProof/>
                <w:webHidden/>
              </w:rPr>
              <w:tab/>
            </w:r>
            <w:r>
              <w:rPr>
                <w:noProof/>
                <w:webHidden/>
              </w:rPr>
              <w:fldChar w:fldCharType="begin"/>
            </w:r>
            <w:r>
              <w:rPr>
                <w:noProof/>
                <w:webHidden/>
              </w:rPr>
              <w:instrText xml:space="preserve"> PAGEREF _Toc230070800 \h </w:instrText>
            </w:r>
            <w:r>
              <w:rPr>
                <w:noProof/>
                <w:webHidden/>
              </w:rPr>
            </w:r>
            <w:r>
              <w:rPr>
                <w:noProof/>
                <w:webHidden/>
              </w:rPr>
              <w:fldChar w:fldCharType="separate"/>
            </w:r>
            <w:r>
              <w:rPr>
                <w:noProof/>
                <w:webHidden/>
              </w:rPr>
              <w:t>11</w:t>
            </w:r>
            <w:r>
              <w:rPr>
                <w:noProof/>
                <w:webHidden/>
              </w:rPr>
              <w:fldChar w:fldCharType="end"/>
            </w:r>
          </w:hyperlink>
        </w:p>
        <w:p w:rsidR="00A95978" w:rsidRDefault="00A95978" w14:paraId="0DF7880D" w14:textId="66699110">
          <w:pPr>
            <w:pStyle w:val="TDC2"/>
            <w:tabs>
              <w:tab w:val="left" w:pos="960"/>
              <w:tab w:val="right" w:leader="dot" w:pos="8630"/>
            </w:tabs>
            <w:rPr>
              <w:noProof/>
            </w:rPr>
          </w:pPr>
          <w:hyperlink w:history="1" w:anchor="_Toc230070801">
            <w:r w:rsidRPr="00DB50C4">
              <w:rPr>
                <w:rStyle w:val="Hipervnculo"/>
                <w:noProof/>
              </w:rPr>
              <w:t>2.1</w:t>
            </w:r>
            <w:r>
              <w:rPr>
                <w:noProof/>
              </w:rPr>
              <w:tab/>
            </w:r>
            <w:r w:rsidRPr="00DB50C4">
              <w:rPr>
                <w:rStyle w:val="Hipervnculo"/>
                <w:noProof/>
              </w:rPr>
              <w:t>Acceso a la información pública y transparencia.</w:t>
            </w:r>
            <w:r>
              <w:rPr>
                <w:noProof/>
                <w:webHidden/>
              </w:rPr>
              <w:tab/>
            </w:r>
            <w:r>
              <w:rPr>
                <w:noProof/>
                <w:webHidden/>
              </w:rPr>
              <w:fldChar w:fldCharType="begin"/>
            </w:r>
            <w:r>
              <w:rPr>
                <w:noProof/>
                <w:webHidden/>
              </w:rPr>
              <w:instrText xml:space="preserve"> PAGEREF _Toc230070801 \h </w:instrText>
            </w:r>
            <w:r>
              <w:rPr>
                <w:noProof/>
                <w:webHidden/>
              </w:rPr>
            </w:r>
            <w:r>
              <w:rPr>
                <w:noProof/>
                <w:webHidden/>
              </w:rPr>
              <w:fldChar w:fldCharType="separate"/>
            </w:r>
            <w:r>
              <w:rPr>
                <w:noProof/>
                <w:webHidden/>
              </w:rPr>
              <w:t>12</w:t>
            </w:r>
            <w:r>
              <w:rPr>
                <w:noProof/>
                <w:webHidden/>
              </w:rPr>
              <w:fldChar w:fldCharType="end"/>
            </w:r>
          </w:hyperlink>
        </w:p>
        <w:p w:rsidR="00A95978" w:rsidRDefault="00A95978" w14:paraId="6C2B07E7" w14:textId="4023D8DA">
          <w:pPr>
            <w:pStyle w:val="TDC2"/>
            <w:tabs>
              <w:tab w:val="left" w:pos="960"/>
              <w:tab w:val="right" w:leader="dot" w:pos="8630"/>
            </w:tabs>
            <w:rPr>
              <w:noProof/>
            </w:rPr>
          </w:pPr>
          <w:hyperlink w:history="1" w:anchor="_Toc230070802">
            <w:r w:rsidRPr="00DB50C4">
              <w:rPr>
                <w:rStyle w:val="Hipervnculo"/>
                <w:noProof/>
              </w:rPr>
              <w:t>2.2</w:t>
            </w:r>
            <w:r>
              <w:rPr>
                <w:noProof/>
              </w:rPr>
              <w:tab/>
            </w:r>
            <w:r w:rsidRPr="00DB50C4">
              <w:rPr>
                <w:rStyle w:val="Hipervnculo"/>
                <w:noProof/>
              </w:rPr>
              <w:t>Dialogo y Corresponsabilidad</w:t>
            </w:r>
            <w:r>
              <w:rPr>
                <w:noProof/>
                <w:webHidden/>
              </w:rPr>
              <w:tab/>
            </w:r>
            <w:r>
              <w:rPr>
                <w:noProof/>
                <w:webHidden/>
              </w:rPr>
              <w:fldChar w:fldCharType="begin"/>
            </w:r>
            <w:r>
              <w:rPr>
                <w:noProof/>
                <w:webHidden/>
              </w:rPr>
              <w:instrText xml:space="preserve"> PAGEREF _Toc230070802 \h </w:instrText>
            </w:r>
            <w:r>
              <w:rPr>
                <w:noProof/>
                <w:webHidden/>
              </w:rPr>
            </w:r>
            <w:r>
              <w:rPr>
                <w:noProof/>
                <w:webHidden/>
              </w:rPr>
              <w:fldChar w:fldCharType="separate"/>
            </w:r>
            <w:r>
              <w:rPr>
                <w:noProof/>
                <w:webHidden/>
              </w:rPr>
              <w:t>17</w:t>
            </w:r>
            <w:r>
              <w:rPr>
                <w:noProof/>
                <w:webHidden/>
              </w:rPr>
              <w:fldChar w:fldCharType="end"/>
            </w:r>
          </w:hyperlink>
        </w:p>
        <w:p w:rsidR="00A95978" w:rsidRDefault="00A95978" w14:paraId="49DB1710" w14:textId="34852FE0">
          <w:pPr>
            <w:pStyle w:val="TDC1"/>
            <w:tabs>
              <w:tab w:val="left" w:pos="480"/>
              <w:tab w:val="right" w:leader="dot" w:pos="8630"/>
            </w:tabs>
            <w:rPr>
              <w:rFonts w:asciiTheme="minorHAnsi" w:hAnsiTheme="minorHAnsi"/>
              <w:noProof/>
              <w:kern w:val="2"/>
              <w:szCs w:val="24"/>
              <w:lang w:eastAsia="es-CO"/>
              <w14:ligatures w14:val="standardContextual"/>
            </w:rPr>
          </w:pPr>
          <w:hyperlink w:history="1" w:anchor="_Toc230070803">
            <w:r w:rsidRPr="00DB50C4">
              <w:rPr>
                <w:rStyle w:val="Hipervnculo"/>
                <w:rFonts w:eastAsia="Verdana" w:cs="Verdana"/>
                <w:noProof/>
              </w:rPr>
              <w:t>3</w:t>
            </w:r>
            <w:r>
              <w:rPr>
                <w:rFonts w:asciiTheme="minorHAnsi" w:hAnsiTheme="minorHAnsi"/>
                <w:noProof/>
                <w:kern w:val="2"/>
                <w:szCs w:val="24"/>
                <w:lang w:eastAsia="es-CO"/>
                <w14:ligatures w14:val="standardContextual"/>
              </w:rPr>
              <w:tab/>
            </w:r>
            <w:r w:rsidRPr="00DB50C4">
              <w:rPr>
                <w:rStyle w:val="Hipervnculo"/>
                <w:rFonts w:eastAsia="Verdana" w:cs="Verdana"/>
                <w:noProof/>
              </w:rPr>
              <w:t>Validación de las Etapas de la rendición de Cuentas</w:t>
            </w:r>
            <w:r>
              <w:rPr>
                <w:noProof/>
                <w:webHidden/>
              </w:rPr>
              <w:tab/>
            </w:r>
            <w:r>
              <w:rPr>
                <w:noProof/>
                <w:webHidden/>
              </w:rPr>
              <w:fldChar w:fldCharType="begin"/>
            </w:r>
            <w:r>
              <w:rPr>
                <w:noProof/>
                <w:webHidden/>
              </w:rPr>
              <w:instrText xml:space="preserve"> PAGEREF _Toc230070803 \h </w:instrText>
            </w:r>
            <w:r>
              <w:rPr>
                <w:noProof/>
                <w:webHidden/>
              </w:rPr>
            </w:r>
            <w:r>
              <w:rPr>
                <w:noProof/>
                <w:webHidden/>
              </w:rPr>
              <w:fldChar w:fldCharType="separate"/>
            </w:r>
            <w:r>
              <w:rPr>
                <w:noProof/>
                <w:webHidden/>
              </w:rPr>
              <w:t>19</w:t>
            </w:r>
            <w:r>
              <w:rPr>
                <w:noProof/>
                <w:webHidden/>
              </w:rPr>
              <w:fldChar w:fldCharType="end"/>
            </w:r>
          </w:hyperlink>
        </w:p>
        <w:p w:rsidR="005676BA" w:rsidRDefault="005676BA" w14:paraId="60FF08C1" w14:textId="75109B3F">
          <w:r>
            <w:rPr>
              <w:b/>
              <w:bCs/>
              <w:lang w:val="es-ES"/>
            </w:rPr>
            <w:fldChar w:fldCharType="end"/>
          </w:r>
        </w:p>
      </w:sdtContent>
    </w:sdt>
    <w:p w:rsidR="005E6A4C" w:rsidP="001A157B" w:rsidRDefault="005E6A4C" w14:paraId="7B437D12" w14:textId="77777777"/>
    <w:p w:rsidR="005E6A4C" w:rsidP="005E6A4C" w:rsidRDefault="005E6A4C" w14:paraId="238C0E64" w14:textId="77777777">
      <w:pPr>
        <w:spacing w:after="0" w:line="240" w:lineRule="auto"/>
        <w:rPr>
          <w:rFonts w:eastAsia="Verdana" w:cs="Verdana"/>
          <w:sz w:val="14"/>
          <w:szCs w:val="14"/>
        </w:rPr>
      </w:pPr>
    </w:p>
    <w:p w:rsidR="00967CD8" w:rsidP="005E6A4C" w:rsidRDefault="00967CD8" w14:paraId="712693F8" w14:textId="77777777">
      <w:pPr>
        <w:spacing w:after="0" w:line="240" w:lineRule="auto"/>
        <w:rPr>
          <w:rFonts w:eastAsia="Verdana" w:cs="Verdana"/>
          <w:sz w:val="14"/>
          <w:szCs w:val="14"/>
        </w:rPr>
      </w:pPr>
    </w:p>
    <w:p w:rsidR="00967CD8" w:rsidP="003F7B79" w:rsidRDefault="00967CD8" w14:paraId="6A0C2857" w14:textId="77777777"/>
    <w:p w:rsidR="003F7B79" w:rsidP="003F7B79" w:rsidRDefault="003F7B79" w14:paraId="26BE3FF4" w14:textId="77777777"/>
    <w:p w:rsidR="00967CD8" w:rsidP="002439A3" w:rsidRDefault="00967CD8" w14:paraId="65300DB3" w14:textId="77777777"/>
    <w:p w:rsidRPr="005E6A4C" w:rsidR="005E6A4C" w:rsidP="005E6A4C" w:rsidRDefault="005E6A4C" w14:paraId="55A0320B" w14:textId="77777777">
      <w:pPr>
        <w:spacing w:after="0" w:line="240" w:lineRule="auto"/>
        <w:rPr>
          <w:rFonts w:eastAsia="Verdana" w:cs="Verdana"/>
          <w:sz w:val="14"/>
          <w:szCs w:val="14"/>
        </w:rPr>
      </w:pPr>
    </w:p>
    <w:p w:rsidRPr="009765A4" w:rsidR="00957A31" w:rsidP="31EA7AE7" w:rsidRDefault="00863723" w14:paraId="0098CB9B" w14:textId="4833B216">
      <w:pPr>
        <w:pStyle w:val="Ttulo1"/>
        <w:numPr>
          <w:ilvl w:val="0"/>
          <w:numId w:val="0"/>
        </w:numPr>
        <w:spacing w:after="240"/>
        <w:jc w:val="both"/>
      </w:pPr>
      <w:bookmarkStart w:name="_Toc230070798" w:id="4"/>
      <w:r w:rsidR="55BDE562">
        <w:rPr/>
        <w:t xml:space="preserve">Anexo. </w:t>
      </w:r>
      <w:r w:rsidR="352B8736">
        <w:rPr/>
        <w:t>I</w:t>
      </w:r>
      <w:r w:rsidR="352B8736">
        <w:rPr/>
        <w:t xml:space="preserve">nforme de </w:t>
      </w:r>
      <w:r w:rsidR="2CE1EC85">
        <w:rPr/>
        <w:t>e</w:t>
      </w:r>
      <w:r w:rsidR="352B8736">
        <w:rPr/>
        <w:t>valu</w:t>
      </w:r>
      <w:commentRangeStart w:id="1202928460"/>
      <w:r w:rsidR="352B8736">
        <w:rPr/>
        <w:t>ación de la Estrategia de Rendición de Cuentas</w:t>
      </w:r>
      <w:r w:rsidR="5D2B1B77">
        <w:rPr/>
        <w:t xml:space="preserve"> </w:t>
      </w:r>
      <w:r w:rsidR="0E102B36">
        <w:rPr/>
        <w:t>2025</w:t>
      </w:r>
      <w:bookmarkEnd w:id="4"/>
      <w:commentRangeEnd w:id="1202928460"/>
      <w:r>
        <w:rPr>
          <w:rStyle w:val="CommentReference"/>
        </w:rPr>
        <w:commentReference w:id="1202928460"/>
      </w:r>
    </w:p>
    <w:p w:rsidR="003824FB" w:rsidP="0051125A" w:rsidRDefault="00863723" w14:paraId="516DD4F3" w14:textId="16476CD8">
      <w:pPr>
        <w:spacing w:line="276" w:lineRule="auto"/>
        <w:rPr>
          <w:rFonts w:eastAsia="Verdana" w:cs="Verdana"/>
        </w:rPr>
      </w:pPr>
      <w:r w:rsidRPr="009765A4">
        <w:rPr>
          <w:rFonts w:eastAsia="Verdana" w:cs="Verdana"/>
        </w:rPr>
        <w:t xml:space="preserve">El presente documento </w:t>
      </w:r>
      <w:r w:rsidR="00342F31">
        <w:rPr>
          <w:rFonts w:eastAsia="Verdana" w:cs="Verdana"/>
        </w:rPr>
        <w:t xml:space="preserve">presenta la evaluación realizada a la </w:t>
      </w:r>
      <w:r w:rsidR="00E47585">
        <w:rPr>
          <w:rFonts w:eastAsia="Verdana" w:cs="Verdana"/>
        </w:rPr>
        <w:t>estrategia de</w:t>
      </w:r>
      <w:r w:rsidR="003C1AE5">
        <w:rPr>
          <w:rFonts w:eastAsia="Verdana" w:cs="Verdana"/>
        </w:rPr>
        <w:t xml:space="preserve"> rendición de cuentas</w:t>
      </w:r>
      <w:r w:rsidR="004B3F46">
        <w:rPr>
          <w:rFonts w:eastAsia="Verdana" w:cs="Verdana"/>
        </w:rPr>
        <w:t xml:space="preserve"> implementada por el Ministerio de las Culturas, las Artes y los Saberes</w:t>
      </w:r>
      <w:r w:rsidR="003824FB">
        <w:rPr>
          <w:rFonts w:eastAsia="Verdana" w:cs="Verdana"/>
        </w:rPr>
        <w:t xml:space="preserve"> durante la vigencia 2025 y el seguimiento a la ejecución correspondiente al primer cuatrimestre del año en curso 2026.</w:t>
      </w:r>
    </w:p>
    <w:p w:rsidR="002D4B4A" w:rsidP="0051125A" w:rsidRDefault="00E47585" w14:paraId="7E824884" w14:textId="17BCCD3A">
      <w:pPr>
        <w:spacing w:line="276" w:lineRule="auto"/>
        <w:rPr>
          <w:rFonts w:eastAsia="Verdana" w:cs="Verdana"/>
        </w:rPr>
      </w:pPr>
      <w:commentRangeStart w:id="265157067"/>
      <w:r w:rsidRPr="31EA7AE7" w:rsidR="7A85C0FC">
        <w:rPr>
          <w:rFonts w:eastAsia="Verdana" w:cs="Verdana"/>
        </w:rPr>
        <w:t xml:space="preserve">En primer lugar se hizo un requerimiento </w:t>
      </w:r>
      <w:commentRangeEnd w:id="265157067"/>
      <w:r>
        <w:rPr>
          <w:rStyle w:val="CommentReference"/>
        </w:rPr>
        <w:commentReference w:id="265157067"/>
      </w:r>
      <w:r w:rsidRPr="31EA7AE7" w:rsidR="7A85C0FC">
        <w:rPr>
          <w:rFonts w:eastAsia="Verdana" w:cs="Verdana"/>
        </w:rPr>
        <w:t>a los responsables de la estrategia</w:t>
      </w:r>
      <w:r w:rsidRPr="31EA7AE7" w:rsidR="79525C53">
        <w:rPr>
          <w:rFonts w:eastAsia="Verdana" w:cs="Verdana"/>
        </w:rPr>
        <w:t xml:space="preserve"> </w:t>
      </w:r>
      <w:r w:rsidRPr="31EA7AE7" w:rsidR="479EF68D">
        <w:rPr>
          <w:rFonts w:eastAsia="Verdana" w:cs="Verdana"/>
        </w:rPr>
        <w:t xml:space="preserve">con el fin de que se reportaran aspectos como; </w:t>
      </w:r>
      <w:r w:rsidRPr="31EA7AE7" w:rsidR="7417C0F3">
        <w:rPr>
          <w:rFonts w:eastAsia="Verdana" w:cs="Verdana"/>
        </w:rPr>
        <w:t>Seguimiento</w:t>
      </w:r>
      <w:r w:rsidRPr="31EA7AE7" w:rsidR="21839C68">
        <w:rPr>
          <w:rFonts w:eastAsia="Verdana" w:cs="Verdana"/>
        </w:rPr>
        <w:t xml:space="preserve"> y control, </w:t>
      </w:r>
      <w:r w:rsidRPr="31EA7AE7" w:rsidR="4415CEEC">
        <w:rPr>
          <w:rFonts w:eastAsia="Verdana" w:cs="Verdana"/>
        </w:rPr>
        <w:t>e</w:t>
      </w:r>
      <w:r w:rsidRPr="31EA7AE7" w:rsidR="21839C68">
        <w:rPr>
          <w:rFonts w:eastAsia="Verdana" w:cs="Verdana"/>
        </w:rPr>
        <w:t xml:space="preserve">videncias, </w:t>
      </w:r>
      <w:r w:rsidRPr="31EA7AE7" w:rsidR="4415CEEC">
        <w:rPr>
          <w:rFonts w:eastAsia="Verdana" w:cs="Verdana"/>
        </w:rPr>
        <w:t xml:space="preserve">herramientas implementadas, </w:t>
      </w:r>
      <w:r w:rsidRPr="31EA7AE7" w:rsidR="1965344E">
        <w:rPr>
          <w:rFonts w:eastAsia="Verdana" w:cs="Verdana"/>
        </w:rPr>
        <w:t xml:space="preserve">planeación y ejecución de </w:t>
      </w:r>
      <w:r w:rsidRPr="31EA7AE7" w:rsidR="52D1B274">
        <w:rPr>
          <w:rFonts w:eastAsia="Verdana" w:cs="Verdana"/>
        </w:rPr>
        <w:t xml:space="preserve">la audiencia pública, </w:t>
      </w:r>
      <w:r w:rsidRPr="31EA7AE7" w:rsidR="15C661A7">
        <w:rPr>
          <w:rFonts w:eastAsia="Verdana" w:cs="Verdana"/>
        </w:rPr>
        <w:t xml:space="preserve">respuesta </w:t>
      </w:r>
      <w:r w:rsidRPr="31EA7AE7" w:rsidR="1AB32D6A">
        <w:rPr>
          <w:rFonts w:eastAsia="Verdana" w:cs="Verdana"/>
        </w:rPr>
        <w:t xml:space="preserve">a las preguntas de la ciudadanía, </w:t>
      </w:r>
      <w:r w:rsidRPr="31EA7AE7" w:rsidR="32529E54">
        <w:rPr>
          <w:rFonts w:eastAsia="Verdana" w:cs="Verdana"/>
        </w:rPr>
        <w:t xml:space="preserve">medición y evaluación, </w:t>
      </w:r>
      <w:r w:rsidRPr="31EA7AE7" w:rsidR="7DEA0B83">
        <w:rPr>
          <w:rFonts w:eastAsia="Verdana" w:cs="Verdana"/>
        </w:rPr>
        <w:t xml:space="preserve">publicación y transparencia y por último </w:t>
      </w:r>
      <w:r w:rsidRPr="31EA7AE7" w:rsidR="33094E34">
        <w:rPr>
          <w:rFonts w:eastAsia="Verdana" w:cs="Verdana"/>
        </w:rPr>
        <w:t>seguimiento a las recomendaci</w:t>
      </w:r>
      <w:r w:rsidRPr="31EA7AE7" w:rsidR="5E76CE54">
        <w:rPr>
          <w:rFonts w:eastAsia="Verdana" w:cs="Verdana"/>
        </w:rPr>
        <w:t xml:space="preserve">ones </w:t>
      </w:r>
      <w:r w:rsidRPr="31EA7AE7" w:rsidR="7A8FE217">
        <w:rPr>
          <w:rFonts w:eastAsia="Verdana" w:cs="Verdana"/>
        </w:rPr>
        <w:t xml:space="preserve">formulada por la Oficina de Control Interno y previamente </w:t>
      </w:r>
      <w:r w:rsidRPr="31EA7AE7" w:rsidR="5E76CE54">
        <w:rPr>
          <w:rFonts w:eastAsia="Verdana" w:cs="Verdana"/>
        </w:rPr>
        <w:t>comunicadas por medio del</w:t>
      </w:r>
      <w:r w:rsidRPr="31EA7AE7" w:rsidR="33094E34">
        <w:rPr>
          <w:rFonts w:eastAsia="Verdana" w:cs="Verdana"/>
        </w:rPr>
        <w:t xml:space="preserve"> </w:t>
      </w:r>
      <w:r w:rsidRPr="31EA7AE7" w:rsidR="5E76CE54">
        <w:rPr>
          <w:rFonts w:eastAsia="Verdana" w:cs="Verdana"/>
        </w:rPr>
        <w:t>MC02688I2025 Informe de Evaluación de la</w:t>
      </w:r>
      <w:r w:rsidRPr="31EA7AE7" w:rsidR="5E76CE54">
        <w:rPr>
          <w:rFonts w:eastAsia="Verdana" w:cs="Verdana"/>
        </w:rPr>
        <w:t xml:space="preserve"> </w:t>
      </w:r>
      <w:r w:rsidRPr="31EA7AE7" w:rsidR="5E76CE54">
        <w:rPr>
          <w:rFonts w:eastAsia="Verdana" w:cs="Verdana"/>
        </w:rPr>
        <w:t>Estrategia de Rendición de Cuentas 2024 y Avance de Gestión 2025</w:t>
      </w:r>
      <w:r w:rsidRPr="31EA7AE7" w:rsidR="5E76CE54">
        <w:rPr>
          <w:rFonts w:eastAsia="Verdana" w:cs="Verdana"/>
        </w:rPr>
        <w:t>.</w:t>
      </w:r>
    </w:p>
    <w:p w:rsidR="6BA4C374" w:rsidP="31EA7AE7" w:rsidRDefault="6BA4C374" w14:paraId="20E5F8B0" w14:textId="31F6AA4C">
      <w:pPr>
        <w:spacing w:line="276" w:lineRule="auto"/>
        <w:rPr>
          <w:rFonts w:eastAsia="Verdana" w:cs="Verdana"/>
        </w:rPr>
      </w:pPr>
      <w:r w:rsidRPr="31EA7AE7" w:rsidR="6BA4C374">
        <w:rPr>
          <w:rFonts w:eastAsia="Verdana" w:cs="Verdana"/>
        </w:rPr>
        <w:t xml:space="preserve">El </w:t>
      </w:r>
      <w:r w:rsidRPr="31EA7AE7" w:rsidR="6BA4C374">
        <w:rPr>
          <w:rFonts w:eastAsia="Verdana" w:cs="Verdana"/>
        </w:rPr>
        <w:t>area</w:t>
      </w:r>
      <w:r w:rsidRPr="31EA7AE7" w:rsidR="6BA4C374">
        <w:rPr>
          <w:rFonts w:eastAsia="Verdana" w:cs="Verdana"/>
        </w:rPr>
        <w:t xml:space="preserve"> responsable </w:t>
      </w:r>
      <w:r w:rsidRPr="31EA7AE7" w:rsidR="6BA4C374">
        <w:rPr>
          <w:rFonts w:eastAsia="Verdana" w:cs="Verdana"/>
        </w:rPr>
        <w:t>respondio</w:t>
      </w:r>
      <w:r w:rsidRPr="31EA7AE7" w:rsidR="6BA4C374">
        <w:rPr>
          <w:rFonts w:eastAsia="Verdana" w:cs="Verdana"/>
        </w:rPr>
        <w:t xml:space="preserve"> al </w:t>
      </w:r>
      <w:r w:rsidRPr="31EA7AE7" w:rsidR="6BA4C374">
        <w:rPr>
          <w:rFonts w:eastAsia="Verdana" w:cs="Verdana"/>
        </w:rPr>
        <w:t>requirimeinto</w:t>
      </w:r>
      <w:r w:rsidRPr="31EA7AE7" w:rsidR="6BA4C374">
        <w:rPr>
          <w:rFonts w:eastAsia="Verdana" w:cs="Verdana"/>
        </w:rPr>
        <w:t xml:space="preserve"> de la OCI a </w:t>
      </w:r>
      <w:r w:rsidRPr="31EA7AE7" w:rsidR="6BA4C374">
        <w:rPr>
          <w:rFonts w:eastAsia="Verdana" w:cs="Verdana"/>
        </w:rPr>
        <w:t>traves</w:t>
      </w:r>
      <w:r w:rsidRPr="31EA7AE7" w:rsidR="6BA4C374">
        <w:rPr>
          <w:rFonts w:eastAsia="Verdana" w:cs="Verdana"/>
        </w:rPr>
        <w:t xml:space="preserve"> de MCXXX el día XX de XX de 2026, una vez se obtuvieron las respuestas y las evidencias, la OCI </w:t>
      </w:r>
      <w:r w:rsidRPr="31EA7AE7" w:rsidR="6BA4C374">
        <w:rPr>
          <w:rFonts w:eastAsia="Verdana" w:cs="Verdana"/>
        </w:rPr>
        <w:t>procedio</w:t>
      </w:r>
      <w:r w:rsidRPr="31EA7AE7" w:rsidR="6BA4C374">
        <w:rPr>
          <w:rFonts w:eastAsia="Verdana" w:cs="Verdana"/>
        </w:rPr>
        <w:t xml:space="preserve"> a realizar las siguien</w:t>
      </w:r>
      <w:r w:rsidRPr="31EA7AE7" w:rsidR="6148F598">
        <w:rPr>
          <w:rFonts w:eastAsia="Verdana" w:cs="Verdana"/>
        </w:rPr>
        <w:t xml:space="preserve">tes actividades: </w:t>
      </w:r>
    </w:p>
    <w:p w:rsidR="00CB0DCE" w:rsidP="31EA7AE7" w:rsidRDefault="00B00EE8" w14:paraId="25031A2E" w14:textId="1C5A0764">
      <w:pPr>
        <w:pStyle w:val="Prrafodelista"/>
        <w:numPr>
          <w:ilvl w:val="0"/>
          <w:numId w:val="28"/>
        </w:numPr>
        <w:spacing w:line="276" w:lineRule="auto"/>
        <w:rPr>
          <w:rFonts w:eastAsia="Verdana" w:cs="Verdana"/>
        </w:rPr>
      </w:pPr>
      <w:commentRangeStart w:id="899579706"/>
      <w:r w:rsidRPr="31EA7AE7" w:rsidR="5B5C656E">
        <w:rPr>
          <w:rFonts w:eastAsia="Verdana" w:cs="Verdana"/>
          <w:strike w:val="1"/>
        </w:rPr>
        <w:t>Posteriormente,</w:t>
      </w:r>
      <w:commentRangeEnd w:id="899579706"/>
      <w:r>
        <w:rPr>
          <w:rStyle w:val="CommentReference"/>
        </w:rPr>
        <w:commentReference w:id="899579706"/>
      </w:r>
      <w:r w:rsidRPr="31EA7AE7" w:rsidR="5D418F62">
        <w:rPr>
          <w:rFonts w:eastAsia="Verdana" w:cs="Verdana"/>
          <w:strike w:val="1"/>
        </w:rPr>
        <w:t xml:space="preserve"> </w:t>
      </w:r>
      <w:r w:rsidRPr="31EA7AE7" w:rsidR="1BFC4464">
        <w:rPr>
          <w:rFonts w:eastAsia="Verdana" w:cs="Verdana"/>
          <w:strike w:val="1"/>
        </w:rPr>
        <w:t>L</w:t>
      </w:r>
      <w:r w:rsidRPr="31EA7AE7" w:rsidR="1493A4BF">
        <w:rPr>
          <w:rFonts w:eastAsia="Verdana" w:cs="Verdana"/>
        </w:rPr>
        <w:t>a Oficina de Control Interno</w:t>
      </w:r>
      <w:r w:rsidRPr="31EA7AE7" w:rsidR="5D418F62">
        <w:rPr>
          <w:rFonts w:eastAsia="Verdana" w:cs="Verdana"/>
        </w:rPr>
        <w:t xml:space="preserve"> </w:t>
      </w:r>
      <w:r w:rsidRPr="31EA7AE7" w:rsidR="5B5C656E">
        <w:rPr>
          <w:rFonts w:eastAsia="Verdana" w:cs="Verdana"/>
        </w:rPr>
        <w:t>analizó</w:t>
      </w:r>
      <w:r w:rsidRPr="31EA7AE7" w:rsidR="5D418F62">
        <w:rPr>
          <w:rFonts w:eastAsia="Verdana" w:cs="Verdana"/>
        </w:rPr>
        <w:t xml:space="preserve"> cada una de las etapas</w:t>
      </w:r>
      <w:r w:rsidRPr="31EA7AE7" w:rsidR="6806169B">
        <w:rPr>
          <w:rFonts w:eastAsia="Verdana" w:cs="Verdana"/>
        </w:rPr>
        <w:t xml:space="preserve"> y componentes </w:t>
      </w:r>
      <w:r w:rsidRPr="31EA7AE7" w:rsidR="5B5C656E">
        <w:rPr>
          <w:rFonts w:eastAsia="Verdana" w:cs="Verdana"/>
        </w:rPr>
        <w:t>establecidos en la normatividad vigente</w:t>
      </w:r>
      <w:r w:rsidRPr="31EA7AE7" w:rsidR="4CC62FC9">
        <w:rPr>
          <w:rFonts w:eastAsia="Verdana" w:cs="Verdana"/>
        </w:rPr>
        <w:t xml:space="preserve"> y </w:t>
      </w:r>
      <w:r w:rsidRPr="31EA7AE7" w:rsidR="498C3B9F">
        <w:rPr>
          <w:rFonts w:eastAsia="Verdana" w:cs="Verdana"/>
        </w:rPr>
        <w:t xml:space="preserve">en </w:t>
      </w:r>
      <w:r w:rsidRPr="31EA7AE7" w:rsidR="4CC62FC9">
        <w:rPr>
          <w:rFonts w:eastAsia="Verdana" w:cs="Verdana"/>
        </w:rPr>
        <w:t>lo planeado</w:t>
      </w:r>
      <w:r w:rsidRPr="31EA7AE7" w:rsidR="2962BE5A">
        <w:rPr>
          <w:rFonts w:eastAsia="Verdana" w:cs="Verdana"/>
        </w:rPr>
        <w:t xml:space="preserve"> por la entidad para llevar a cabo el proceso de rendición de cuent</w:t>
      </w:r>
      <w:r w:rsidRPr="31EA7AE7" w:rsidR="7B69460C">
        <w:rPr>
          <w:rFonts w:eastAsia="Verdana" w:cs="Verdana"/>
        </w:rPr>
        <w:t xml:space="preserve">as, </w:t>
      </w:r>
      <w:r w:rsidRPr="31EA7AE7" w:rsidR="352B8736">
        <w:rPr>
          <w:rFonts w:eastAsia="Verdana" w:cs="Verdana"/>
        </w:rPr>
        <w:t>valora</w:t>
      </w:r>
      <w:r w:rsidRPr="31EA7AE7" w:rsidR="7B69460C">
        <w:rPr>
          <w:rFonts w:eastAsia="Verdana" w:cs="Verdana"/>
        </w:rPr>
        <w:t>ndo</w:t>
      </w:r>
      <w:r w:rsidRPr="31EA7AE7" w:rsidR="352B8736">
        <w:rPr>
          <w:rFonts w:eastAsia="Verdana" w:cs="Verdana"/>
        </w:rPr>
        <w:t xml:space="preserve"> si la estrategia fue implementada conforme a lo planeado, </w:t>
      </w:r>
      <w:r w:rsidRPr="31EA7AE7" w:rsidR="3B63574B">
        <w:rPr>
          <w:rFonts w:eastAsia="Verdana" w:cs="Verdana"/>
        </w:rPr>
        <w:t xml:space="preserve">además de, </w:t>
      </w:r>
      <w:r w:rsidRPr="31EA7AE7" w:rsidR="4A5889FC">
        <w:rPr>
          <w:rFonts w:eastAsia="Verdana" w:cs="Verdana"/>
        </w:rPr>
        <w:t>verificar</w:t>
      </w:r>
      <w:r w:rsidRPr="31EA7AE7" w:rsidR="352B8736">
        <w:rPr>
          <w:rFonts w:eastAsia="Verdana" w:cs="Verdana"/>
        </w:rPr>
        <w:t xml:space="preserve"> su efectividad y los resultados obtenidos </w:t>
      </w:r>
      <w:r w:rsidRPr="31EA7AE7" w:rsidR="0A7F9F83">
        <w:rPr>
          <w:rFonts w:eastAsia="Verdana" w:cs="Verdana"/>
        </w:rPr>
        <w:t>al cierre de la vigencia</w:t>
      </w:r>
      <w:r w:rsidRPr="31EA7AE7" w:rsidR="352B8736">
        <w:rPr>
          <w:rFonts w:eastAsia="Verdana" w:cs="Verdana"/>
        </w:rPr>
        <w:t xml:space="preserve"> 202</w:t>
      </w:r>
      <w:r w:rsidRPr="31EA7AE7" w:rsidR="1545F87D">
        <w:rPr>
          <w:rFonts w:eastAsia="Verdana" w:cs="Verdana"/>
        </w:rPr>
        <w:t>5</w:t>
      </w:r>
      <w:r w:rsidRPr="31EA7AE7" w:rsidR="2ADA5661">
        <w:rPr>
          <w:rFonts w:eastAsia="Verdana" w:cs="Verdana"/>
        </w:rPr>
        <w:t>.</w:t>
      </w:r>
    </w:p>
    <w:p w:rsidRPr="00EE6F42" w:rsidR="00EE6F42" w:rsidP="31EA7AE7" w:rsidRDefault="00BF0548" w14:paraId="6954E4C7" w14:textId="445EC659">
      <w:pPr>
        <w:pStyle w:val="Prrafodelista"/>
        <w:spacing w:line="276" w:lineRule="auto"/>
        <w:ind w:left="720"/>
        <w:rPr>
          <w:rFonts w:eastAsia="Verdana" w:cs="Verdana"/>
        </w:rPr>
      </w:pPr>
    </w:p>
    <w:p w:rsidRPr="00EE6F42" w:rsidR="00EE6F42" w:rsidP="31EA7AE7" w:rsidRDefault="00BF0548" w14:paraId="065BEB61" w14:textId="0DFB0086">
      <w:pPr>
        <w:pStyle w:val="Prrafodelista"/>
        <w:numPr>
          <w:ilvl w:val="0"/>
          <w:numId w:val="28"/>
        </w:numPr>
        <w:spacing w:line="276" w:lineRule="auto"/>
        <w:rPr>
          <w:rFonts w:eastAsia="Verdana" w:cs="Verdana"/>
        </w:rPr>
      </w:pPr>
      <w:r w:rsidRPr="31EA7AE7" w:rsidR="7C461875">
        <w:rPr>
          <w:rFonts w:eastAsia="Verdana" w:cs="Verdana"/>
        </w:rPr>
        <w:t xml:space="preserve">Realizo seguimiento a las recomendaciones previamente enviadas y producto de ejercicios de evaluación realizados por la OCI en la vigencia inmediatamente anterior. </w:t>
      </w:r>
    </w:p>
    <w:p w:rsidRPr="00EE6F42" w:rsidR="00EE6F42" w:rsidP="31EA7AE7" w:rsidRDefault="00BF0548" w14:paraId="4501F8D6" w14:textId="41AEBB5A">
      <w:pPr>
        <w:pStyle w:val="Prrafodelista"/>
        <w:spacing w:line="276" w:lineRule="auto"/>
        <w:ind w:left="720"/>
        <w:rPr>
          <w:rFonts w:eastAsia="Verdana" w:cs="Verdana"/>
        </w:rPr>
      </w:pPr>
    </w:p>
    <w:p w:rsidRPr="00EE6F42" w:rsidR="00EE6F42" w:rsidP="31EA7AE7" w:rsidRDefault="00BF0548" w14:paraId="6D9F1D68" w14:textId="47D2E01C">
      <w:pPr>
        <w:pStyle w:val="Prrafodelista"/>
        <w:numPr>
          <w:ilvl w:val="0"/>
          <w:numId w:val="28"/>
        </w:numPr>
        <w:spacing w:line="276" w:lineRule="auto"/>
        <w:rPr>
          <w:rFonts w:eastAsia="Verdana" w:cs="Verdana"/>
        </w:rPr>
      </w:pPr>
      <w:r w:rsidRPr="31EA7AE7" w:rsidR="7C461875">
        <w:rPr>
          <w:rFonts w:eastAsia="Verdana" w:cs="Verdana"/>
        </w:rPr>
        <w:t>Finalmente v</w:t>
      </w:r>
      <w:r w:rsidRPr="31EA7AE7" w:rsidR="4D3EEF9F">
        <w:rPr>
          <w:rFonts w:eastAsia="Verdana" w:cs="Verdana"/>
        </w:rPr>
        <w:t>alidó</w:t>
      </w:r>
      <w:r w:rsidRPr="31EA7AE7" w:rsidR="1A2DD553">
        <w:rPr>
          <w:rFonts w:eastAsia="Verdana" w:cs="Verdana"/>
        </w:rPr>
        <w:t xml:space="preserve"> el avance del proceso </w:t>
      </w:r>
      <w:r w:rsidRPr="31EA7AE7" w:rsidR="1387617C">
        <w:rPr>
          <w:rFonts w:eastAsia="Verdana" w:cs="Verdana"/>
        </w:rPr>
        <w:t xml:space="preserve">de </w:t>
      </w:r>
      <w:r w:rsidRPr="31EA7AE7" w:rsidR="1387617C">
        <w:rPr>
          <w:rFonts w:eastAsia="Verdana" w:cs="Verdana"/>
        </w:rPr>
        <w:t>rendición</w:t>
      </w:r>
      <w:r w:rsidRPr="31EA7AE7" w:rsidR="4D3EEF9F">
        <w:rPr>
          <w:rFonts w:eastAsia="Verdana" w:cs="Verdana"/>
        </w:rPr>
        <w:t xml:space="preserve"> de cuentas para el primer cuatrimestre del año 2026</w:t>
      </w:r>
      <w:r w:rsidRPr="31EA7AE7" w:rsidR="06CF7C0B">
        <w:rPr>
          <w:rFonts w:eastAsia="Verdana" w:cs="Verdana"/>
        </w:rPr>
        <w:t xml:space="preserve"> y teniendo en cuenta la coyuntura que representa el cierre del gobierno</w:t>
      </w:r>
      <w:r w:rsidRPr="31EA7AE7" w:rsidR="5BF3A2DE">
        <w:rPr>
          <w:rFonts w:eastAsia="Verdana" w:cs="Verdana"/>
        </w:rPr>
        <w:t xml:space="preserve"> y la finalización del</w:t>
      </w:r>
      <w:r w:rsidRPr="31EA7AE7" w:rsidR="6AA56AEB">
        <w:rPr>
          <w:rFonts w:eastAsia="Verdana" w:cs="Verdana"/>
        </w:rPr>
        <w:t xml:space="preserve"> </w:t>
      </w:r>
      <w:r w:rsidRPr="31EA7AE7" w:rsidR="1387617C">
        <w:rPr>
          <w:rFonts w:eastAsia="Verdana" w:cs="Verdana"/>
        </w:rPr>
        <w:t>El Plan Nacional de Desarrollo (PND) 2022-2026:</w:t>
      </w:r>
      <w:r w:rsidRPr="31EA7AE7" w:rsidR="1387617C">
        <w:rPr>
          <w:rFonts w:eastAsia="Verdana" w:cs="Verdana"/>
          <w:i w:val="1"/>
          <w:iCs w:val="1"/>
        </w:rPr>
        <w:t xml:space="preserve"> “Colombia, potencia mundial de la vida”</w:t>
      </w:r>
      <w:r w:rsidRPr="31EA7AE7" w:rsidR="65E1E909">
        <w:rPr>
          <w:rFonts w:eastAsia="Verdana" w:cs="Verdana"/>
          <w:i w:val="1"/>
          <w:iCs w:val="1"/>
        </w:rPr>
        <w:t xml:space="preserve">, </w:t>
      </w:r>
      <w:r w:rsidRPr="31EA7AE7" w:rsidR="65E1E909">
        <w:rPr>
          <w:rFonts w:eastAsia="Verdana" w:cs="Verdana"/>
          <w:i w:val="0"/>
          <w:iCs w:val="0"/>
        </w:rPr>
        <w:t>de este ejercicio</w:t>
      </w:r>
      <w:r w:rsidRPr="31EA7AE7" w:rsidR="55FB1371">
        <w:rPr>
          <w:rFonts w:eastAsia="Verdana" w:cs="Verdana"/>
        </w:rPr>
        <w:t xml:space="preserve">, se identifican oportunidades de mejora para </w:t>
      </w:r>
      <w:r w:rsidRPr="31EA7AE7" w:rsidR="51DB3E9E">
        <w:rPr>
          <w:rFonts w:eastAsia="Verdana" w:cs="Verdana"/>
        </w:rPr>
        <w:t>fortalecer y mejorar la</w:t>
      </w:r>
      <w:r w:rsidRPr="31EA7AE7" w:rsidR="55FB1371">
        <w:rPr>
          <w:rFonts w:eastAsia="Verdana" w:cs="Verdana"/>
        </w:rPr>
        <w:t xml:space="preserve"> implementación de la estrategia 202</w:t>
      </w:r>
      <w:r w:rsidRPr="31EA7AE7" w:rsidR="16B0EE64">
        <w:rPr>
          <w:rFonts w:eastAsia="Verdana" w:cs="Verdana"/>
        </w:rPr>
        <w:t>6</w:t>
      </w:r>
      <w:r w:rsidRPr="31EA7AE7" w:rsidR="51DB3E9E">
        <w:rPr>
          <w:rFonts w:eastAsia="Verdana" w:cs="Verdana"/>
        </w:rPr>
        <w:t xml:space="preserve"> y posteriores</w:t>
      </w:r>
      <w:r w:rsidRPr="31EA7AE7" w:rsidR="55FB1371">
        <w:rPr>
          <w:rFonts w:eastAsia="Verdana" w:cs="Verdana"/>
        </w:rPr>
        <w:t xml:space="preserve">, como </w:t>
      </w:r>
      <w:r w:rsidRPr="31EA7AE7" w:rsidR="55FB1371">
        <w:rPr>
          <w:rFonts w:eastAsia="Verdana" w:cs="Verdana"/>
        </w:rPr>
        <w:t>parte del compromiso con una gestión pública eficaz, ética y centrada en los derechos culturales de la ciudadanía</w:t>
      </w:r>
      <w:r w:rsidRPr="31EA7AE7" w:rsidR="466C70A8">
        <w:rPr>
          <w:rFonts w:eastAsia="Verdana" w:cs="Verdana"/>
        </w:rPr>
        <w:t>.</w:t>
      </w:r>
    </w:p>
    <w:p w:rsidR="57282429" w:rsidP="31EA7AE7" w:rsidRDefault="57282429" w14:paraId="4D519B5B" w14:textId="0B77EC8A">
      <w:pPr>
        <w:pStyle w:val="Normal"/>
        <w:spacing w:line="276" w:lineRule="auto"/>
        <w:ind w:left="0"/>
        <w:rPr>
          <w:rFonts w:eastAsia="Verdana" w:cs="Verdana"/>
        </w:rPr>
      </w:pPr>
      <w:r w:rsidRPr="31EA7AE7" w:rsidR="57282429">
        <w:rPr>
          <w:rFonts w:eastAsia="Verdana" w:cs="Verdana"/>
        </w:rPr>
        <w:t xml:space="preserve">A </w:t>
      </w:r>
      <w:r w:rsidRPr="31EA7AE7" w:rsidR="57282429">
        <w:rPr>
          <w:rFonts w:eastAsia="Verdana" w:cs="Verdana"/>
        </w:rPr>
        <w:t>continuación</w:t>
      </w:r>
      <w:r w:rsidRPr="31EA7AE7" w:rsidR="57282429">
        <w:rPr>
          <w:rFonts w:eastAsia="Verdana" w:cs="Verdana"/>
        </w:rPr>
        <w:t xml:space="preserve"> se detallan los resultados de las actividades antes descritas: </w:t>
      </w:r>
    </w:p>
    <w:p w:rsidR="00EE6F42" w:rsidP="0051125A" w:rsidRDefault="007F3C81" w14:paraId="5D207351" w14:textId="0A4473C1">
      <w:pPr>
        <w:pStyle w:val="Ttulo1"/>
        <w:spacing w:after="240" w:line="276" w:lineRule="auto"/>
        <w:rPr/>
      </w:pPr>
      <w:bookmarkStart w:name="_Toc230070799" w:id="5"/>
      <w:commentRangeStart w:id="345601923"/>
      <w:r w:rsidR="38AE2751">
        <w:rPr/>
        <w:t>SE</w:t>
      </w:r>
      <w:r w:rsidR="38D5E53E">
        <w:rPr/>
        <w:t xml:space="preserve">GUIMIENTO A </w:t>
      </w:r>
      <w:r w:rsidR="1A3BC002">
        <w:rPr/>
        <w:t>OBSERVACIONES Y</w:t>
      </w:r>
      <w:r w:rsidR="38D5E53E">
        <w:rPr/>
        <w:t xml:space="preserve"> RECOMENDACIONES </w:t>
      </w:r>
      <w:r w:rsidR="1A3BC002">
        <w:rPr/>
        <w:t>INFORME</w:t>
      </w:r>
      <w:r w:rsidR="38D5E53E">
        <w:rPr/>
        <w:t xml:space="preserve"> 202</w:t>
      </w:r>
      <w:r w:rsidR="7F1053D2">
        <w:rPr/>
        <w:t>5</w:t>
      </w:r>
      <w:r w:rsidR="324AA333">
        <w:rPr/>
        <w:t>.</w:t>
      </w:r>
      <w:bookmarkEnd w:id="5"/>
      <w:commentRangeEnd w:id="345601923"/>
      <w:r>
        <w:rPr>
          <w:rStyle w:val="CommentReference"/>
        </w:rPr>
        <w:commentReference w:id="345601923"/>
      </w:r>
    </w:p>
    <w:p w:rsidRPr="002A674A" w:rsidR="002A674A" w:rsidP="0051125A" w:rsidRDefault="000802A6" w14:paraId="196A47F9" w14:textId="01517751">
      <w:pPr>
        <w:spacing w:line="276" w:lineRule="auto"/>
      </w:pPr>
      <w:commentRangeStart w:id="1081517006"/>
      <w:r w:rsidR="5D7D4D3E">
        <w:rPr/>
        <w:t>A</w:t>
      </w:r>
      <w:r w:rsidR="19EED19C">
        <w:rPr/>
        <w:t xml:space="preserve"> </w:t>
      </w:r>
      <w:r w:rsidR="5D7D4D3E">
        <w:rPr/>
        <w:t>continuación</w:t>
      </w:r>
      <w:r w:rsidR="19EED19C">
        <w:rPr/>
        <w:t>,</w:t>
      </w:r>
      <w:r w:rsidR="5D7D4D3E">
        <w:rPr/>
        <w:t xml:space="preserve"> se identificaron las recomendaciones realizada</w:t>
      </w:r>
      <w:r w:rsidR="19EED19C">
        <w:rPr/>
        <w:t>s por esta Ofici</w:t>
      </w:r>
      <w:commentRangeEnd w:id="1081517006"/>
      <w:r>
        <w:rPr>
          <w:rStyle w:val="CommentReference"/>
        </w:rPr>
        <w:commentReference w:id="1081517006"/>
      </w:r>
      <w:r w:rsidR="19EED19C">
        <w:rPr/>
        <w:t>na</w:t>
      </w:r>
      <w:r w:rsidR="5D7D4D3E">
        <w:rPr/>
        <w:t xml:space="preserve"> en el informe referente a la vigencia 2024 y </w:t>
      </w:r>
      <w:r w:rsidR="19EED19C">
        <w:rPr/>
        <w:t xml:space="preserve">avance 2025, y </w:t>
      </w:r>
      <w:r w:rsidR="44E0781B">
        <w:rPr/>
        <w:t xml:space="preserve">según la respuesta dada por lo Oficina de Relacionamiento con la </w:t>
      </w:r>
      <w:r w:rsidR="7AB485D1">
        <w:rPr/>
        <w:t>Ciudadanía</w:t>
      </w:r>
      <w:r w:rsidR="44E0781B">
        <w:rPr/>
        <w:t xml:space="preserve"> como </w:t>
      </w:r>
      <w:r w:rsidR="22EB7876">
        <w:rPr/>
        <w:t xml:space="preserve">responsable de la </w:t>
      </w:r>
      <w:r w:rsidR="7AB485D1">
        <w:rPr/>
        <w:t>Política</w:t>
      </w:r>
      <w:r w:rsidR="22EB7876">
        <w:rPr/>
        <w:t xml:space="preserve"> de Participación ciudadana y Rendición de Cuentas </w:t>
      </w:r>
      <w:r w:rsidR="44E0781B">
        <w:rPr/>
        <w:t xml:space="preserve">se </w:t>
      </w:r>
      <w:r w:rsidR="7AB485D1">
        <w:rPr/>
        <w:t>identificó</w:t>
      </w:r>
      <w:r w:rsidR="44E0781B">
        <w:rPr/>
        <w:t xml:space="preserve"> si fueron toma</w:t>
      </w:r>
      <w:r w:rsidR="22EB7876">
        <w:rPr/>
        <w:t xml:space="preserve">das </w:t>
      </w:r>
      <w:r w:rsidR="7AB485D1">
        <w:rPr/>
        <w:t>en cuenta</w:t>
      </w:r>
      <w:r w:rsidR="6D54419F">
        <w:rPr/>
        <w:t>:</w:t>
      </w:r>
    </w:p>
    <w:tbl>
      <w:tblPr>
        <w:tblStyle w:val="Tablaconcuadrcula"/>
        <w:tblW w:w="0" w:type="auto"/>
        <w:tblLook w:val="04A0" w:firstRow="1" w:lastRow="0" w:firstColumn="1" w:lastColumn="0" w:noHBand="0" w:noVBand="1"/>
      </w:tblPr>
      <w:tblGrid>
        <w:gridCol w:w="4315"/>
        <w:gridCol w:w="4315"/>
      </w:tblGrid>
      <w:tr w:rsidRPr="00665857" w:rsidR="00592D28" w:rsidTr="00A72A87" w14:paraId="16DC3792" w14:textId="77777777">
        <w:trPr>
          <w:tblHeader/>
        </w:trPr>
        <w:tc>
          <w:tcPr>
            <w:tcW w:w="4315" w:type="dxa"/>
            <w:shd w:val="clear" w:color="auto" w:fill="BFBFBF" w:themeFill="background1" w:themeFillShade="BF"/>
          </w:tcPr>
          <w:p w:rsidRPr="00665857" w:rsidR="00592D28" w:rsidP="0051125A" w:rsidRDefault="00665857" w14:paraId="2C736EF8" w14:textId="43CAD055">
            <w:pPr>
              <w:spacing w:line="276" w:lineRule="auto"/>
              <w:jc w:val="center"/>
              <w:rPr>
                <w:b/>
                <w:bCs/>
              </w:rPr>
            </w:pPr>
            <w:r>
              <w:rPr>
                <w:b/>
                <w:bCs/>
              </w:rPr>
              <w:t>Antecedentes 202</w:t>
            </w:r>
            <w:r w:rsidR="00AA3762">
              <w:rPr>
                <w:b/>
                <w:bCs/>
              </w:rPr>
              <w:t>5</w:t>
            </w:r>
          </w:p>
        </w:tc>
        <w:tc>
          <w:tcPr>
            <w:tcW w:w="4315" w:type="dxa"/>
            <w:shd w:val="clear" w:color="auto" w:fill="BFBFBF" w:themeFill="background1" w:themeFillShade="BF"/>
          </w:tcPr>
          <w:p w:rsidRPr="00665857" w:rsidR="00592D28" w:rsidP="0051125A" w:rsidRDefault="00665857" w14:paraId="6374E759" w14:textId="5F1690BA">
            <w:pPr>
              <w:spacing w:line="276" w:lineRule="auto"/>
              <w:jc w:val="center"/>
              <w:rPr>
                <w:b/>
                <w:bCs/>
              </w:rPr>
            </w:pPr>
            <w:r w:rsidRPr="00665857">
              <w:rPr>
                <w:b/>
                <w:bCs/>
              </w:rPr>
              <w:t>Se</w:t>
            </w:r>
            <w:r w:rsidR="006547B1">
              <w:rPr>
                <w:b/>
                <w:bCs/>
              </w:rPr>
              <w:t>guimiento 2025</w:t>
            </w:r>
          </w:p>
        </w:tc>
      </w:tr>
      <w:tr w:rsidRPr="00665857" w:rsidR="00592D28" w:rsidTr="00592D28" w14:paraId="14F2E050" w14:textId="77777777">
        <w:tc>
          <w:tcPr>
            <w:tcW w:w="4315" w:type="dxa"/>
          </w:tcPr>
          <w:p w:rsidRPr="0021670A" w:rsidR="00592D28" w:rsidP="0051125A" w:rsidRDefault="004F002A" w14:paraId="194CA7A5" w14:textId="5714B0E2">
            <w:pPr>
              <w:spacing w:line="276" w:lineRule="auto"/>
              <w:rPr>
                <w:sz w:val="20"/>
                <w:szCs w:val="18"/>
              </w:rPr>
            </w:pPr>
            <w:r w:rsidRPr="0021670A">
              <w:rPr>
                <w:sz w:val="20"/>
                <w:szCs w:val="18"/>
              </w:rPr>
              <w:t>La Oficina de Control Interno recomienda que, se actualicen las herramientas institucionales que permitan la gestión de las diferentes etapas establecidas para el desarrollo de la estrategia de rendición de cuenta conforme los lineamientos dados por Función Pública de acuerdo con la</w:t>
            </w:r>
            <w:r w:rsidRPr="0021670A" w:rsidR="00911D9D">
              <w:rPr>
                <w:sz w:val="20"/>
                <w:szCs w:val="18"/>
              </w:rPr>
              <w:t xml:space="preserve"> </w:t>
            </w:r>
            <w:r w:rsidRPr="0021670A">
              <w:rPr>
                <w:sz w:val="20"/>
                <w:szCs w:val="18"/>
              </w:rPr>
              <w:t>normatividad aplicable.</w:t>
            </w:r>
          </w:p>
        </w:tc>
        <w:tc>
          <w:tcPr>
            <w:tcW w:w="4315" w:type="dxa"/>
          </w:tcPr>
          <w:p w:rsidRPr="0021670A" w:rsidR="00592D28" w:rsidP="0051125A" w:rsidRDefault="00CA3B02" w14:paraId="32031348" w14:textId="77777777">
            <w:pPr>
              <w:spacing w:line="276" w:lineRule="auto"/>
              <w:rPr>
                <w:sz w:val="20"/>
                <w:szCs w:val="18"/>
              </w:rPr>
            </w:pPr>
            <w:r w:rsidRPr="0021670A">
              <w:rPr>
                <w:sz w:val="20"/>
                <w:szCs w:val="18"/>
              </w:rPr>
              <w:t>Se definieron acciones para la estrategia rendición de cuentas 2025, a en cada uno de los elementos información, diálogo y responsabilidad, definidos en el Manual Único de Rendición de Cuentas-MUR, para así garantizar el ciclo óptimo de la estrategia.</w:t>
            </w:r>
          </w:p>
          <w:p w:rsidRPr="0021670A" w:rsidR="00353F49" w:rsidP="0051125A" w:rsidRDefault="00353F49" w14:paraId="2CC822FC" w14:textId="242DB082">
            <w:pPr>
              <w:spacing w:line="276" w:lineRule="auto"/>
              <w:jc w:val="left"/>
              <w:rPr>
                <w:sz w:val="20"/>
                <w:szCs w:val="18"/>
              </w:rPr>
            </w:pPr>
            <w:r w:rsidRPr="0021670A">
              <w:rPr>
                <w:b/>
                <w:bCs/>
                <w:sz w:val="20"/>
                <w:szCs w:val="18"/>
              </w:rPr>
              <w:t xml:space="preserve">OCI: </w:t>
            </w:r>
            <w:r w:rsidRPr="0021670A" w:rsidR="008B12ED">
              <w:rPr>
                <w:sz w:val="20"/>
                <w:szCs w:val="18"/>
              </w:rPr>
              <w:t>Recomendación implementada.</w:t>
            </w:r>
            <w:r w:rsidRPr="0021670A">
              <w:rPr>
                <w:sz w:val="20"/>
                <w:szCs w:val="18"/>
              </w:rPr>
              <w:t xml:space="preserve"> </w:t>
            </w:r>
          </w:p>
        </w:tc>
      </w:tr>
      <w:tr w:rsidRPr="00665857" w:rsidR="00592D28" w:rsidTr="00592D28" w14:paraId="22F9EA15" w14:textId="77777777">
        <w:tc>
          <w:tcPr>
            <w:tcW w:w="4315" w:type="dxa"/>
          </w:tcPr>
          <w:p w:rsidRPr="0021670A" w:rsidR="00592D28" w:rsidP="0051125A" w:rsidRDefault="00CE5B6F" w14:paraId="44940A78" w14:textId="4262DF55">
            <w:pPr>
              <w:spacing w:line="276" w:lineRule="auto"/>
              <w:rPr>
                <w:sz w:val="20"/>
                <w:szCs w:val="18"/>
              </w:rPr>
            </w:pPr>
            <w:r w:rsidRPr="0021670A">
              <w:rPr>
                <w:sz w:val="20"/>
                <w:szCs w:val="18"/>
              </w:rPr>
              <w:t>La Oficina de Control Interno recomienda que, dentro del control de cambios de los documentos nuevos, se describa que la política ya existía y se registren los cambios que tuvo, a parte del cambio de responsable, debido a la importancia de la trazabilidad de este tipo de documentos en la mejora del MIPG en la entidad.</w:t>
            </w:r>
          </w:p>
        </w:tc>
        <w:tc>
          <w:tcPr>
            <w:tcW w:w="4315" w:type="dxa"/>
          </w:tcPr>
          <w:p w:rsidRPr="0021670A" w:rsidR="00592D28" w:rsidP="0051125A" w:rsidRDefault="000E0306" w14:paraId="294546E5" w14:textId="77777777">
            <w:pPr>
              <w:spacing w:line="276" w:lineRule="auto"/>
              <w:rPr>
                <w:sz w:val="20"/>
                <w:szCs w:val="18"/>
              </w:rPr>
            </w:pPr>
            <w:r w:rsidRPr="0021670A">
              <w:rPr>
                <w:sz w:val="20"/>
                <w:szCs w:val="18"/>
              </w:rPr>
              <w:t xml:space="preserve">No se identifica </w:t>
            </w:r>
            <w:r w:rsidRPr="0021670A" w:rsidR="002A5F7C">
              <w:rPr>
                <w:sz w:val="20"/>
                <w:szCs w:val="18"/>
              </w:rPr>
              <w:t>acciones de acuerdo con la recomendación emitida por esta oficina.</w:t>
            </w:r>
          </w:p>
          <w:p w:rsidRPr="0021670A" w:rsidR="00E4304E" w:rsidP="0051125A" w:rsidRDefault="00E4304E" w14:paraId="7E627A47" w14:textId="40B297F6">
            <w:pPr>
              <w:spacing w:line="276" w:lineRule="auto"/>
              <w:jc w:val="left"/>
              <w:rPr>
                <w:sz w:val="20"/>
                <w:szCs w:val="18"/>
              </w:rPr>
            </w:pPr>
            <w:r w:rsidRPr="0021670A">
              <w:rPr>
                <w:b/>
                <w:bCs/>
                <w:sz w:val="20"/>
                <w:szCs w:val="18"/>
              </w:rPr>
              <w:t xml:space="preserve">OCI: </w:t>
            </w:r>
            <w:r w:rsidRPr="0021670A">
              <w:rPr>
                <w:sz w:val="20"/>
                <w:szCs w:val="18"/>
              </w:rPr>
              <w:t>Recomendación no implementada.</w:t>
            </w:r>
          </w:p>
        </w:tc>
      </w:tr>
      <w:tr w:rsidRPr="00665857" w:rsidR="00592D28" w:rsidTr="00592D28" w14:paraId="76057156" w14:textId="77777777">
        <w:tc>
          <w:tcPr>
            <w:tcW w:w="4315" w:type="dxa"/>
          </w:tcPr>
          <w:p w:rsidRPr="0021670A" w:rsidR="00627C2E" w:rsidP="0051125A" w:rsidRDefault="00627C2E" w14:paraId="08599A6A" w14:textId="2344F6A0">
            <w:pPr>
              <w:spacing w:line="276" w:lineRule="auto"/>
              <w:rPr>
                <w:sz w:val="20"/>
                <w:szCs w:val="18"/>
              </w:rPr>
            </w:pPr>
            <w:r w:rsidRPr="0021670A">
              <w:rPr>
                <w:sz w:val="20"/>
                <w:szCs w:val="18"/>
              </w:rPr>
              <w:t xml:space="preserve">Al verificar los componentes de la Política de Participación Ciudadana y Rendición de Cuentas de 2025 se encontró que, en esta se habla de la “Construcción de </w:t>
            </w:r>
            <w:r w:rsidRPr="0021670A">
              <w:rPr>
                <w:sz w:val="20"/>
                <w:szCs w:val="18"/>
              </w:rPr>
              <w:lastRenderedPageBreak/>
              <w:t xml:space="preserve">estrategias de Rendición de Cuentas en el Plan </w:t>
            </w:r>
          </w:p>
          <w:p w:rsidRPr="0021670A" w:rsidR="00592D28" w:rsidP="0051125A" w:rsidRDefault="00627C2E" w14:paraId="6895FDDF" w14:textId="3FF40EAA">
            <w:pPr>
              <w:spacing w:line="276" w:lineRule="auto"/>
              <w:rPr>
                <w:sz w:val="20"/>
                <w:szCs w:val="18"/>
              </w:rPr>
            </w:pPr>
            <w:r w:rsidRPr="0021670A">
              <w:rPr>
                <w:sz w:val="20"/>
                <w:szCs w:val="18"/>
              </w:rPr>
              <w:t>Anticorrupción y de Atención al Ciudadano PAAC”, por lo que la Oficina de Control Interno recomienda realizar una actualización de la política</w:t>
            </w:r>
            <w:r w:rsidRPr="0021670A" w:rsidR="000D61C3">
              <w:rPr>
                <w:sz w:val="20"/>
                <w:szCs w:val="18"/>
              </w:rPr>
              <w:t>.</w:t>
            </w:r>
            <w:r w:rsidRPr="0021670A">
              <w:rPr>
                <w:sz w:val="20"/>
                <w:szCs w:val="18"/>
              </w:rPr>
              <w:t xml:space="preserve"> </w:t>
            </w:r>
          </w:p>
        </w:tc>
        <w:tc>
          <w:tcPr>
            <w:tcW w:w="4315" w:type="dxa"/>
          </w:tcPr>
          <w:p w:rsidRPr="0021670A" w:rsidR="00620787" w:rsidP="0051125A" w:rsidRDefault="00620787" w14:paraId="4047A9B6" w14:textId="7C77E8D2">
            <w:pPr>
              <w:spacing w:line="276" w:lineRule="auto"/>
              <w:rPr>
                <w:sz w:val="20"/>
                <w:szCs w:val="18"/>
              </w:rPr>
            </w:pPr>
            <w:r w:rsidRPr="0021670A">
              <w:rPr>
                <w:sz w:val="20"/>
                <w:szCs w:val="18"/>
              </w:rPr>
              <w:lastRenderedPageBreak/>
              <w:t xml:space="preserve">Se definió la estrategia de rendición de cuentas alineada con lo planteado con la normatividad actual en materia de transparencia referente al nuevo </w:t>
            </w:r>
          </w:p>
          <w:p w:rsidRPr="0021670A" w:rsidR="00592D28" w:rsidP="0051125A" w:rsidRDefault="00620787" w14:paraId="297B0A07" w14:textId="77777777">
            <w:pPr>
              <w:spacing w:line="276" w:lineRule="auto"/>
              <w:rPr>
                <w:sz w:val="20"/>
                <w:szCs w:val="18"/>
              </w:rPr>
            </w:pPr>
            <w:r w:rsidRPr="0021670A">
              <w:rPr>
                <w:sz w:val="20"/>
                <w:szCs w:val="18"/>
              </w:rPr>
              <w:lastRenderedPageBreak/>
              <w:t>programa de transparencia y ética pública, incluyéndola como uno de sus componentes</w:t>
            </w:r>
          </w:p>
          <w:p w:rsidRPr="0021670A" w:rsidR="00E4304E" w:rsidP="0051125A" w:rsidRDefault="00E4304E" w14:paraId="5D393079" w14:textId="703C6816">
            <w:pPr>
              <w:spacing w:line="276" w:lineRule="auto"/>
              <w:jc w:val="left"/>
              <w:rPr>
                <w:sz w:val="20"/>
                <w:szCs w:val="18"/>
              </w:rPr>
            </w:pPr>
            <w:r w:rsidRPr="0021670A">
              <w:rPr>
                <w:b/>
                <w:bCs/>
                <w:sz w:val="20"/>
                <w:szCs w:val="18"/>
              </w:rPr>
              <w:t xml:space="preserve">OCI: </w:t>
            </w:r>
            <w:r w:rsidRPr="0021670A">
              <w:rPr>
                <w:sz w:val="20"/>
                <w:szCs w:val="18"/>
              </w:rPr>
              <w:t>Recomendación implementada.</w:t>
            </w:r>
          </w:p>
        </w:tc>
      </w:tr>
      <w:tr w:rsidRPr="00665857" w:rsidR="00592D28" w:rsidTr="00592D28" w14:paraId="3DB2E597" w14:textId="77777777">
        <w:tc>
          <w:tcPr>
            <w:tcW w:w="4315" w:type="dxa"/>
          </w:tcPr>
          <w:p w:rsidRPr="0021670A" w:rsidR="001E5494" w:rsidP="0051125A" w:rsidRDefault="001E5494" w14:paraId="1DBB93D7" w14:textId="77777777">
            <w:pPr>
              <w:spacing w:line="276" w:lineRule="auto"/>
              <w:rPr>
                <w:sz w:val="20"/>
                <w:szCs w:val="18"/>
              </w:rPr>
            </w:pPr>
            <w:r w:rsidRPr="0021670A">
              <w:rPr>
                <w:sz w:val="20"/>
                <w:szCs w:val="18"/>
              </w:rPr>
              <w:lastRenderedPageBreak/>
              <w:t xml:space="preserve">En la estrategia publicada para la Vigencia 2025, se identifica la </w:t>
            </w:r>
          </w:p>
          <w:p w:rsidRPr="0021670A" w:rsidR="00592D28" w:rsidP="0051125A" w:rsidRDefault="001E5494" w14:paraId="49D9F936" w14:textId="46B785DB">
            <w:pPr>
              <w:spacing w:line="276" w:lineRule="auto"/>
              <w:rPr>
                <w:sz w:val="20"/>
                <w:szCs w:val="18"/>
              </w:rPr>
            </w:pPr>
            <w:r w:rsidRPr="0021670A">
              <w:rPr>
                <w:sz w:val="20"/>
                <w:szCs w:val="18"/>
              </w:rPr>
              <w:t>definición de actividades en todas las fases de la metodología, fecha y dependencias, sin lograr identificar recursos y la base metodológica tenida en cuenta para su estructuración, por lo que se recomienda se armonicen las herramientas que se han mejorado, para lograr darle cumplimiento a lo establecido en normatividad aplicable.</w:t>
            </w:r>
          </w:p>
        </w:tc>
        <w:tc>
          <w:tcPr>
            <w:tcW w:w="4315" w:type="dxa"/>
          </w:tcPr>
          <w:p w:rsidRPr="0021670A" w:rsidR="00592D28" w:rsidP="0051125A" w:rsidRDefault="000D61C3" w14:paraId="4A3A67F4" w14:textId="01F4E56A">
            <w:pPr>
              <w:spacing w:line="276" w:lineRule="auto"/>
              <w:jc w:val="left"/>
              <w:rPr>
                <w:sz w:val="20"/>
                <w:szCs w:val="18"/>
              </w:rPr>
            </w:pPr>
            <w:r w:rsidRPr="0021670A">
              <w:rPr>
                <w:sz w:val="20"/>
                <w:szCs w:val="18"/>
              </w:rPr>
              <w:t xml:space="preserve">Se </w:t>
            </w:r>
            <w:r w:rsidRPr="0021670A" w:rsidR="000A5255">
              <w:rPr>
                <w:sz w:val="20"/>
                <w:szCs w:val="18"/>
              </w:rPr>
              <w:t xml:space="preserve">identifica </w:t>
            </w:r>
            <w:r w:rsidRPr="0021670A" w:rsidR="00853746">
              <w:rPr>
                <w:sz w:val="20"/>
                <w:szCs w:val="18"/>
              </w:rPr>
              <w:t>que,</w:t>
            </w:r>
            <w:r w:rsidRPr="0021670A" w:rsidR="000A5255">
              <w:rPr>
                <w:sz w:val="20"/>
                <w:szCs w:val="18"/>
              </w:rPr>
              <w:t xml:space="preserve"> en el </w:t>
            </w:r>
            <w:r w:rsidRPr="0021670A" w:rsidR="007B28FC">
              <w:rPr>
                <w:sz w:val="20"/>
                <w:szCs w:val="18"/>
              </w:rPr>
              <w:t>Cronograma de</w:t>
            </w:r>
            <w:r w:rsidRPr="0021670A" w:rsidR="000A5255">
              <w:rPr>
                <w:sz w:val="20"/>
                <w:szCs w:val="18"/>
              </w:rPr>
              <w:t xml:space="preserve"> Actividades de Participación Ciudadana y Rendición de Cuentas, s</w:t>
            </w:r>
            <w:r w:rsidRPr="0021670A" w:rsidR="00853746">
              <w:rPr>
                <w:sz w:val="20"/>
                <w:szCs w:val="18"/>
              </w:rPr>
              <w:t xml:space="preserve">e relaciono la información sugerida. </w:t>
            </w:r>
            <w:r w:rsidRPr="0021670A" w:rsidR="00853746">
              <w:rPr>
                <w:b/>
                <w:bCs/>
                <w:sz w:val="20"/>
                <w:szCs w:val="18"/>
              </w:rPr>
              <w:t xml:space="preserve">OCI: </w:t>
            </w:r>
            <w:r w:rsidRPr="0021670A" w:rsidR="00853746">
              <w:rPr>
                <w:sz w:val="20"/>
                <w:szCs w:val="18"/>
              </w:rPr>
              <w:t>Recomendación implementada.</w:t>
            </w:r>
          </w:p>
        </w:tc>
      </w:tr>
      <w:tr w:rsidRPr="00665857" w:rsidR="00592D28" w:rsidTr="00592D28" w14:paraId="3EEBDA99" w14:textId="77777777">
        <w:tc>
          <w:tcPr>
            <w:tcW w:w="4315" w:type="dxa"/>
          </w:tcPr>
          <w:p w:rsidRPr="0021670A" w:rsidR="00592D28" w:rsidP="0051125A" w:rsidRDefault="00EB0892" w14:paraId="131EA58E" w14:textId="4B4B5F44">
            <w:pPr>
              <w:spacing w:line="276" w:lineRule="auto"/>
              <w:rPr>
                <w:sz w:val="20"/>
                <w:szCs w:val="18"/>
              </w:rPr>
            </w:pPr>
            <w:r w:rsidRPr="0021670A">
              <w:rPr>
                <w:sz w:val="20"/>
                <w:szCs w:val="18"/>
              </w:rPr>
              <w:t>Se recomienda fortalecer esta mejora, incluyendo alguna actividad que dé cuenta del estado actual de rendición de cuentas, como insumo importante inicial para la priorización de actividades de este año, como</w:t>
            </w:r>
            <w:r w:rsidRPr="0021670A" w:rsidR="00470C2B">
              <w:rPr>
                <w:sz w:val="20"/>
                <w:szCs w:val="18"/>
              </w:rPr>
              <w:t xml:space="preserve"> l</w:t>
            </w:r>
            <w:r w:rsidRPr="0021670A">
              <w:rPr>
                <w:sz w:val="20"/>
                <w:szCs w:val="18"/>
              </w:rPr>
              <w:t>as recomendaciones FURAG y la evaluación realizada a la implementación de la estrategia 2024.</w:t>
            </w:r>
          </w:p>
        </w:tc>
        <w:tc>
          <w:tcPr>
            <w:tcW w:w="4315" w:type="dxa"/>
          </w:tcPr>
          <w:p w:rsidRPr="0021670A" w:rsidR="00592D28" w:rsidP="0051125A" w:rsidRDefault="007D2824" w14:paraId="19C1E7F1" w14:textId="4256525B">
            <w:pPr>
              <w:spacing w:line="276" w:lineRule="auto"/>
              <w:rPr>
                <w:sz w:val="20"/>
                <w:szCs w:val="18"/>
              </w:rPr>
            </w:pPr>
            <w:r w:rsidRPr="0021670A">
              <w:rPr>
                <w:b/>
                <w:bCs/>
                <w:sz w:val="20"/>
                <w:szCs w:val="18"/>
              </w:rPr>
              <w:t xml:space="preserve">OCI: </w:t>
            </w:r>
            <w:r w:rsidRPr="0021670A">
              <w:rPr>
                <w:sz w:val="20"/>
                <w:szCs w:val="18"/>
              </w:rPr>
              <w:t>Recomendación no implementada.</w:t>
            </w:r>
          </w:p>
        </w:tc>
      </w:tr>
      <w:tr w:rsidRPr="00665857" w:rsidR="001E5494" w:rsidTr="00592D28" w14:paraId="324804FB" w14:textId="77777777">
        <w:tc>
          <w:tcPr>
            <w:tcW w:w="4315" w:type="dxa"/>
          </w:tcPr>
          <w:p w:rsidRPr="0021670A" w:rsidR="00280168" w:rsidP="0051125A" w:rsidRDefault="00280168" w14:paraId="22C2C88A" w14:textId="77777777">
            <w:pPr>
              <w:spacing w:line="276" w:lineRule="auto"/>
              <w:rPr>
                <w:sz w:val="20"/>
                <w:szCs w:val="18"/>
              </w:rPr>
            </w:pPr>
            <w:r w:rsidRPr="0021670A">
              <w:rPr>
                <w:sz w:val="20"/>
                <w:szCs w:val="18"/>
              </w:rPr>
              <w:t xml:space="preserve">Así mismo se recomienda evidenciar la armonización de este </w:t>
            </w:r>
          </w:p>
          <w:p w:rsidRPr="0021670A" w:rsidR="001E5494" w:rsidP="0051125A" w:rsidRDefault="00280168" w14:paraId="7E60B682" w14:textId="15F5F3E4">
            <w:pPr>
              <w:spacing w:line="276" w:lineRule="auto"/>
              <w:rPr>
                <w:sz w:val="20"/>
                <w:szCs w:val="18"/>
              </w:rPr>
            </w:pPr>
            <w:r w:rsidRPr="0021670A">
              <w:rPr>
                <w:sz w:val="20"/>
                <w:szCs w:val="18"/>
              </w:rPr>
              <w:t xml:space="preserve">documento publicado con los documentos que dan lineamientos internos de trabajo para esta estrategia, los indicadores y metas propuestas para las actividades de evaluación, así como la determinación de la muestra mínima de participantes en este ejercicio. </w:t>
            </w:r>
            <w:r w:rsidRPr="0021670A">
              <w:rPr>
                <w:sz w:val="20"/>
                <w:szCs w:val="18"/>
              </w:rPr>
              <w:lastRenderedPageBreak/>
              <w:t>También aplica para el Diseño y la Preparación.</w:t>
            </w:r>
          </w:p>
        </w:tc>
        <w:tc>
          <w:tcPr>
            <w:tcW w:w="4315" w:type="dxa"/>
          </w:tcPr>
          <w:p w:rsidRPr="0021670A" w:rsidR="001E5494" w:rsidP="0051125A" w:rsidRDefault="00C16AB7" w14:paraId="5F469827" w14:textId="31F1DACD">
            <w:pPr>
              <w:spacing w:line="276" w:lineRule="auto"/>
              <w:jc w:val="left"/>
              <w:rPr>
                <w:sz w:val="20"/>
                <w:szCs w:val="18"/>
              </w:rPr>
            </w:pPr>
            <w:r w:rsidRPr="0021670A">
              <w:rPr>
                <w:b/>
                <w:bCs/>
                <w:sz w:val="20"/>
                <w:szCs w:val="18"/>
              </w:rPr>
              <w:lastRenderedPageBreak/>
              <w:t xml:space="preserve">OCI: </w:t>
            </w:r>
            <w:r w:rsidRPr="0021670A">
              <w:rPr>
                <w:sz w:val="20"/>
                <w:szCs w:val="18"/>
              </w:rPr>
              <w:t>Recomendación no implementada.</w:t>
            </w:r>
          </w:p>
        </w:tc>
      </w:tr>
      <w:tr w:rsidRPr="00665857" w:rsidR="001E5494" w:rsidTr="00592D28" w14:paraId="18F3272D" w14:textId="77777777">
        <w:tc>
          <w:tcPr>
            <w:tcW w:w="4315" w:type="dxa"/>
          </w:tcPr>
          <w:p w:rsidRPr="0021670A" w:rsidR="00E26F76" w:rsidP="0051125A" w:rsidRDefault="00E26F76" w14:paraId="5E927F9A" w14:textId="0E8BF26E">
            <w:pPr>
              <w:spacing w:line="276" w:lineRule="auto"/>
              <w:rPr>
                <w:sz w:val="20"/>
                <w:szCs w:val="18"/>
              </w:rPr>
            </w:pPr>
            <w:r w:rsidRPr="0021670A">
              <w:rPr>
                <w:sz w:val="20"/>
                <w:szCs w:val="18"/>
              </w:rPr>
              <w:t xml:space="preserve">Se recomienda plantear una actividad que evidencie elaboración del informe de gestión para la rendición de cuentas (es vital evidenciar que se publicó antes de su socialización final para retroalimentación con los </w:t>
            </w:r>
          </w:p>
          <w:p w:rsidRPr="0021670A" w:rsidR="00E26F76" w:rsidP="0051125A" w:rsidRDefault="00E26F76" w14:paraId="353619ED" w14:textId="77777777">
            <w:pPr>
              <w:spacing w:line="276" w:lineRule="auto"/>
              <w:rPr>
                <w:sz w:val="20"/>
                <w:szCs w:val="18"/>
              </w:rPr>
            </w:pPr>
            <w:r w:rsidRPr="0021670A">
              <w:rPr>
                <w:sz w:val="20"/>
                <w:szCs w:val="18"/>
              </w:rPr>
              <w:t xml:space="preserve">grupos de valor), diseño de los formatos, mecanismos para la </w:t>
            </w:r>
          </w:p>
          <w:p w:rsidRPr="0021670A" w:rsidR="001E5494" w:rsidP="0051125A" w:rsidRDefault="00E26F76" w14:paraId="1B5D26A3" w14:textId="778D70E9">
            <w:pPr>
              <w:spacing w:line="276" w:lineRule="auto"/>
              <w:rPr>
                <w:sz w:val="20"/>
                <w:szCs w:val="18"/>
              </w:rPr>
            </w:pPr>
            <w:r w:rsidRPr="0021670A">
              <w:rPr>
                <w:sz w:val="20"/>
                <w:szCs w:val="18"/>
              </w:rPr>
              <w:t>publicación</w:t>
            </w:r>
          </w:p>
        </w:tc>
        <w:tc>
          <w:tcPr>
            <w:tcW w:w="4315" w:type="dxa"/>
          </w:tcPr>
          <w:p w:rsidRPr="0021670A" w:rsidR="005E3DEF" w:rsidP="0051125A" w:rsidRDefault="005E3DEF" w14:paraId="4B919006" w14:textId="7752D482">
            <w:pPr>
              <w:spacing w:line="276" w:lineRule="auto"/>
              <w:rPr>
                <w:sz w:val="20"/>
                <w:szCs w:val="18"/>
              </w:rPr>
            </w:pPr>
            <w:r w:rsidRPr="0021670A">
              <w:rPr>
                <w:sz w:val="20"/>
                <w:szCs w:val="18"/>
              </w:rPr>
              <w:t>Se identifica que el informe fue publicado po</w:t>
            </w:r>
            <w:r w:rsidRPr="0021670A" w:rsidR="007A1B92">
              <w:rPr>
                <w:sz w:val="20"/>
                <w:szCs w:val="18"/>
              </w:rPr>
              <w:t>sterior a la audiencia de rendición de cuentas.</w:t>
            </w:r>
          </w:p>
          <w:p w:rsidRPr="0021670A" w:rsidR="001E5494" w:rsidP="0051125A" w:rsidRDefault="005E3DEF" w14:paraId="5FA0052B" w14:textId="0C239180">
            <w:pPr>
              <w:spacing w:line="276" w:lineRule="auto"/>
              <w:jc w:val="left"/>
              <w:rPr>
                <w:sz w:val="20"/>
                <w:szCs w:val="18"/>
              </w:rPr>
            </w:pPr>
            <w:r w:rsidRPr="0021670A">
              <w:rPr>
                <w:b/>
                <w:bCs/>
                <w:sz w:val="20"/>
                <w:szCs w:val="18"/>
              </w:rPr>
              <w:t xml:space="preserve">OCI: </w:t>
            </w:r>
            <w:r w:rsidRPr="0021670A">
              <w:rPr>
                <w:sz w:val="20"/>
                <w:szCs w:val="18"/>
              </w:rPr>
              <w:t>Recomendación no implementada.</w:t>
            </w:r>
          </w:p>
        </w:tc>
      </w:tr>
      <w:tr w:rsidRPr="00665857" w:rsidR="001E5494" w:rsidTr="00592D28" w14:paraId="09DD97BA" w14:textId="77777777">
        <w:tc>
          <w:tcPr>
            <w:tcW w:w="4315" w:type="dxa"/>
          </w:tcPr>
          <w:p w:rsidRPr="0021670A" w:rsidR="001E5494" w:rsidP="0051125A" w:rsidRDefault="00B529FA" w14:paraId="349605DB" w14:textId="6DC1B858">
            <w:pPr>
              <w:spacing w:line="276" w:lineRule="auto"/>
              <w:rPr>
                <w:sz w:val="20"/>
                <w:szCs w:val="18"/>
              </w:rPr>
            </w:pPr>
            <w:r w:rsidRPr="0021670A">
              <w:rPr>
                <w:sz w:val="20"/>
                <w:szCs w:val="18"/>
              </w:rPr>
              <w:t>Se recomienda, en los procesos de implementación definir criterios claros de trazabilidad, seguimiento y conclusión, como parte fundamental de análisis para la evaluación de la implementación de la estrategia de rendición de cuentas</w:t>
            </w:r>
          </w:p>
        </w:tc>
        <w:tc>
          <w:tcPr>
            <w:tcW w:w="4315" w:type="dxa"/>
          </w:tcPr>
          <w:p w:rsidRPr="0021670A" w:rsidR="00965E23" w:rsidP="0051125A" w:rsidRDefault="00965E23" w14:paraId="7A6B8516" w14:textId="78164F09">
            <w:pPr>
              <w:tabs>
                <w:tab w:val="left" w:pos="1013"/>
              </w:tabs>
              <w:spacing w:line="276" w:lineRule="auto"/>
              <w:jc w:val="left"/>
              <w:rPr>
                <w:sz w:val="20"/>
                <w:szCs w:val="18"/>
              </w:rPr>
            </w:pPr>
            <w:r w:rsidRPr="0021670A">
              <w:rPr>
                <w:b/>
                <w:bCs/>
                <w:sz w:val="20"/>
                <w:szCs w:val="18"/>
              </w:rPr>
              <w:t xml:space="preserve">OCI: </w:t>
            </w:r>
            <w:r w:rsidRPr="0021670A">
              <w:rPr>
                <w:sz w:val="20"/>
                <w:szCs w:val="18"/>
              </w:rPr>
              <w:t>Recomendación implementada.</w:t>
            </w:r>
          </w:p>
        </w:tc>
      </w:tr>
      <w:tr w:rsidRPr="00665857" w:rsidR="001E5494" w:rsidTr="00592D28" w14:paraId="7E50528D" w14:textId="77777777">
        <w:tc>
          <w:tcPr>
            <w:tcW w:w="4315" w:type="dxa"/>
          </w:tcPr>
          <w:p w:rsidRPr="0021670A" w:rsidR="001E5494" w:rsidP="0051125A" w:rsidRDefault="000D4F69" w14:paraId="1512826E" w14:textId="6BE4F591">
            <w:pPr>
              <w:spacing w:line="276" w:lineRule="auto"/>
              <w:rPr>
                <w:sz w:val="20"/>
                <w:szCs w:val="18"/>
              </w:rPr>
            </w:pPr>
            <w:r w:rsidRPr="0021670A">
              <w:rPr>
                <w:sz w:val="20"/>
                <w:szCs w:val="18"/>
              </w:rPr>
              <w:t>Se recomienda validar si dentro de los criterios definidos se tiene en cuenta el lineamiento dado en el MURC a este criterio que dice “el seguimiento y la evaluación de la estrategia de rendición de cuentas es transversal, inicia y finaliza con la elaboración del autodiagnóstico, ya que este brinda las bases para definir los indicadores y evidenciar el avance en la en una entidad.”</w:t>
            </w:r>
          </w:p>
        </w:tc>
        <w:tc>
          <w:tcPr>
            <w:tcW w:w="4315" w:type="dxa"/>
          </w:tcPr>
          <w:p w:rsidRPr="0021670A" w:rsidR="005F0B67" w:rsidP="0051125A" w:rsidRDefault="005F0B67" w14:paraId="22E194FA" w14:textId="77777777">
            <w:pPr>
              <w:spacing w:line="276" w:lineRule="auto"/>
              <w:rPr>
                <w:sz w:val="20"/>
                <w:szCs w:val="18"/>
              </w:rPr>
            </w:pPr>
            <w:r w:rsidRPr="0021670A">
              <w:rPr>
                <w:sz w:val="20"/>
                <w:szCs w:val="18"/>
              </w:rPr>
              <w:t xml:space="preserve">Si bien se presentan avances, desde el proceso ya se está trabajando en la </w:t>
            </w:r>
          </w:p>
          <w:p w:rsidRPr="0021670A" w:rsidR="001E5494" w:rsidP="0051125A" w:rsidRDefault="005F0B67" w14:paraId="67C77BD5" w14:textId="77777777">
            <w:pPr>
              <w:spacing w:line="276" w:lineRule="auto"/>
              <w:rPr>
                <w:sz w:val="20"/>
                <w:szCs w:val="18"/>
              </w:rPr>
            </w:pPr>
            <w:r w:rsidRPr="0021670A">
              <w:rPr>
                <w:sz w:val="20"/>
                <w:szCs w:val="18"/>
              </w:rPr>
              <w:t>definición de los indicadores de la estrategia de rendición de cuentas.</w:t>
            </w:r>
          </w:p>
          <w:p w:rsidRPr="0021670A" w:rsidR="00410CCD" w:rsidP="0051125A" w:rsidRDefault="00410CCD" w14:paraId="26A932A5" w14:textId="6A2FE2B7">
            <w:pPr>
              <w:spacing w:line="276" w:lineRule="auto"/>
              <w:jc w:val="left"/>
              <w:rPr>
                <w:sz w:val="20"/>
                <w:szCs w:val="18"/>
              </w:rPr>
            </w:pPr>
            <w:r w:rsidRPr="0021670A">
              <w:rPr>
                <w:b/>
                <w:bCs/>
                <w:sz w:val="20"/>
                <w:szCs w:val="18"/>
              </w:rPr>
              <w:t xml:space="preserve">OCI: </w:t>
            </w:r>
            <w:r w:rsidRPr="0021670A">
              <w:rPr>
                <w:sz w:val="20"/>
                <w:szCs w:val="18"/>
              </w:rPr>
              <w:t>Recomendación no implementada.</w:t>
            </w:r>
          </w:p>
          <w:p w:rsidRPr="0021670A" w:rsidR="00410CCD" w:rsidP="0051125A" w:rsidRDefault="00410CCD" w14:paraId="6A521656" w14:textId="77777777">
            <w:pPr>
              <w:tabs>
                <w:tab w:val="left" w:pos="1467"/>
              </w:tabs>
              <w:spacing w:line="276" w:lineRule="auto"/>
              <w:rPr>
                <w:sz w:val="20"/>
                <w:szCs w:val="18"/>
              </w:rPr>
            </w:pPr>
            <w:r w:rsidRPr="0021670A">
              <w:rPr>
                <w:sz w:val="20"/>
                <w:szCs w:val="18"/>
              </w:rPr>
              <w:tab/>
            </w:r>
          </w:p>
          <w:p w:rsidRPr="0021670A" w:rsidR="00410CCD" w:rsidP="0051125A" w:rsidRDefault="00410CCD" w14:paraId="022270DC" w14:textId="4408B8AF">
            <w:pPr>
              <w:tabs>
                <w:tab w:val="left" w:pos="1467"/>
              </w:tabs>
              <w:spacing w:line="276" w:lineRule="auto"/>
              <w:rPr>
                <w:sz w:val="20"/>
                <w:szCs w:val="18"/>
              </w:rPr>
            </w:pPr>
          </w:p>
        </w:tc>
      </w:tr>
      <w:tr w:rsidRPr="00665857" w:rsidR="001E5494" w:rsidTr="00592D28" w14:paraId="6EE121ED" w14:textId="77777777">
        <w:tc>
          <w:tcPr>
            <w:tcW w:w="4315" w:type="dxa"/>
          </w:tcPr>
          <w:p w:rsidRPr="0021670A" w:rsidR="001918AD" w:rsidP="0051125A" w:rsidRDefault="001918AD" w14:paraId="3FF2D611" w14:textId="75873F0C">
            <w:pPr>
              <w:spacing w:line="276" w:lineRule="auto"/>
              <w:rPr>
                <w:sz w:val="20"/>
                <w:szCs w:val="18"/>
              </w:rPr>
            </w:pPr>
            <w:r w:rsidRPr="0021670A">
              <w:rPr>
                <w:sz w:val="20"/>
                <w:szCs w:val="18"/>
              </w:rPr>
              <w:t xml:space="preserve">Desarrollar indicadores de impacto cualitativo y cuantitativo, más allá de los datos de asistencia y satisfacción, para evaluar el nivel de apropiación ciudadana de los procesos de la estrategia de rendición de </w:t>
            </w:r>
          </w:p>
          <w:p w:rsidRPr="0021670A" w:rsidR="001E5494" w:rsidP="0051125A" w:rsidRDefault="001918AD" w14:paraId="308114D6" w14:textId="620B1E8B">
            <w:pPr>
              <w:spacing w:line="276" w:lineRule="auto"/>
              <w:rPr>
                <w:sz w:val="20"/>
                <w:szCs w:val="18"/>
              </w:rPr>
            </w:pPr>
            <w:r w:rsidRPr="0021670A">
              <w:rPr>
                <w:sz w:val="20"/>
                <w:szCs w:val="18"/>
              </w:rPr>
              <w:t>cuentas.</w:t>
            </w:r>
          </w:p>
        </w:tc>
        <w:tc>
          <w:tcPr>
            <w:tcW w:w="4315" w:type="dxa"/>
          </w:tcPr>
          <w:p w:rsidRPr="0021670A" w:rsidR="005F0B67" w:rsidP="0051125A" w:rsidRDefault="005F0B67" w14:paraId="41C3F890" w14:textId="77777777">
            <w:pPr>
              <w:spacing w:line="276" w:lineRule="auto"/>
              <w:rPr>
                <w:sz w:val="20"/>
                <w:szCs w:val="18"/>
              </w:rPr>
            </w:pPr>
            <w:r w:rsidRPr="0021670A">
              <w:rPr>
                <w:sz w:val="20"/>
                <w:szCs w:val="18"/>
              </w:rPr>
              <w:t xml:space="preserve">Si bien se presentan avances, desde el proceso ya se está trabajando en la </w:t>
            </w:r>
          </w:p>
          <w:p w:rsidRPr="0021670A" w:rsidR="001E5494" w:rsidP="0051125A" w:rsidRDefault="005F0B67" w14:paraId="19C3C949" w14:textId="77777777">
            <w:pPr>
              <w:spacing w:line="276" w:lineRule="auto"/>
              <w:rPr>
                <w:sz w:val="20"/>
                <w:szCs w:val="18"/>
              </w:rPr>
            </w:pPr>
            <w:r w:rsidRPr="0021670A">
              <w:rPr>
                <w:sz w:val="20"/>
                <w:szCs w:val="18"/>
              </w:rPr>
              <w:t>definición de los indicadores de la estrategia de rendición de cuentas.</w:t>
            </w:r>
          </w:p>
          <w:p w:rsidRPr="0021670A" w:rsidR="00EF05BB" w:rsidP="0051125A" w:rsidRDefault="00965E23" w14:paraId="630917C1" w14:textId="31EDAD22">
            <w:pPr>
              <w:spacing w:line="276" w:lineRule="auto"/>
              <w:jc w:val="left"/>
              <w:rPr>
                <w:sz w:val="20"/>
                <w:szCs w:val="18"/>
              </w:rPr>
            </w:pPr>
            <w:r w:rsidRPr="0021670A">
              <w:rPr>
                <w:b/>
                <w:bCs/>
                <w:sz w:val="20"/>
                <w:szCs w:val="18"/>
              </w:rPr>
              <w:t xml:space="preserve">OCI: </w:t>
            </w:r>
            <w:r w:rsidRPr="0021670A">
              <w:rPr>
                <w:sz w:val="20"/>
                <w:szCs w:val="18"/>
              </w:rPr>
              <w:t>Recomendación no implementada.</w:t>
            </w:r>
          </w:p>
        </w:tc>
      </w:tr>
    </w:tbl>
    <w:p w:rsidRPr="00085342" w:rsidR="00D2058B" w:rsidP="00D2058B" w:rsidRDefault="00D2058B" w14:paraId="5B8B1C93" w14:textId="30EBC6E8">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Pr>
          <w:rFonts w:eastAsia="Times New Roman" w:cs="Segoe UI"/>
          <w:b/>
          <w:bCs/>
          <w:color w:val="000000"/>
          <w:sz w:val="18"/>
          <w:szCs w:val="18"/>
          <w:lang w:eastAsia="es-CO"/>
        </w:rPr>
        <w:t>2</w:t>
      </w:r>
      <w:r w:rsidRPr="00085342">
        <w:rPr>
          <w:rFonts w:eastAsia="Times New Roman" w:cs="Segoe UI"/>
          <w:b/>
          <w:bCs/>
          <w:color w:val="000000"/>
          <w:sz w:val="18"/>
          <w:szCs w:val="18"/>
          <w:lang w:eastAsia="es-CO"/>
        </w:rPr>
        <w:t>. </w:t>
      </w:r>
      <w:r w:rsidRPr="00D2058B">
        <w:rPr>
          <w:rFonts w:eastAsia="Times New Roman" w:cs="Segoe UI"/>
          <w:color w:val="000000"/>
          <w:sz w:val="18"/>
          <w:szCs w:val="18"/>
          <w:lang w:eastAsia="es-CO"/>
        </w:rPr>
        <w:t>Se</w:t>
      </w:r>
      <w:r>
        <w:rPr>
          <w:rFonts w:eastAsia="Times New Roman" w:cs="Segoe UI"/>
          <w:color w:val="000000"/>
          <w:sz w:val="18"/>
          <w:szCs w:val="18"/>
          <w:lang w:eastAsia="es-CO"/>
        </w:rPr>
        <w:t>guimiento a recomendaciones vigencia 2024 y avance 2025</w:t>
      </w:r>
      <w:r w:rsidRPr="00D2058B">
        <w:rPr>
          <w:rFonts w:eastAsia="Times New Roman" w:cs="Segoe UI"/>
          <w:color w:val="000000"/>
          <w:sz w:val="18"/>
          <w:szCs w:val="18"/>
          <w:lang w:eastAsia="es-CO"/>
        </w:rPr>
        <w:t>.</w:t>
      </w:r>
      <w:r w:rsidRPr="00085342">
        <w:rPr>
          <w:rFonts w:eastAsia="Times New Roman" w:cs="Segoe UI"/>
          <w:color w:val="000000"/>
          <w:sz w:val="18"/>
          <w:szCs w:val="18"/>
          <w:lang w:eastAsia="es-CO"/>
        </w:rPr>
        <w:t>   </w:t>
      </w:r>
    </w:p>
    <w:p w:rsidR="00C824D6" w:rsidP="00D9276F" w:rsidRDefault="00D2058B" w14:paraId="486FCFC5" w14:textId="77777777">
      <w:pPr>
        <w:spacing w:after="0"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lastRenderedPageBreak/>
        <w:t>Fuente: </w:t>
      </w:r>
      <w:r>
        <w:rPr>
          <w:rFonts w:eastAsia="Times New Roman" w:cs="Segoe UI"/>
          <w:color w:val="000000"/>
          <w:sz w:val="18"/>
          <w:szCs w:val="18"/>
          <w:lang w:eastAsia="es-CO"/>
        </w:rPr>
        <w:t>Elaboración propia</w:t>
      </w:r>
      <w:r w:rsidR="00C773A6">
        <w:rPr>
          <w:rFonts w:eastAsia="Times New Roman" w:cs="Segoe UI"/>
          <w:color w:val="000000"/>
          <w:sz w:val="18"/>
          <w:szCs w:val="18"/>
          <w:lang w:eastAsia="es-CO"/>
        </w:rPr>
        <w:t xml:space="preserve"> con reporte realizado por la Oficina de </w:t>
      </w:r>
      <w:r w:rsidR="00145CBC">
        <w:rPr>
          <w:rFonts w:eastAsia="Times New Roman" w:cs="Segoe UI"/>
          <w:color w:val="000000"/>
          <w:sz w:val="18"/>
          <w:szCs w:val="18"/>
          <w:lang w:eastAsia="es-CO"/>
        </w:rPr>
        <w:t>R</w:t>
      </w:r>
      <w:r w:rsidR="00C773A6">
        <w:rPr>
          <w:rFonts w:eastAsia="Times New Roman" w:cs="Segoe UI"/>
          <w:color w:val="000000"/>
          <w:sz w:val="18"/>
          <w:szCs w:val="18"/>
          <w:lang w:eastAsia="es-CO"/>
        </w:rPr>
        <w:t xml:space="preserve">elacionamiento con la </w:t>
      </w:r>
      <w:r w:rsidR="00CB523A">
        <w:rPr>
          <w:rFonts w:eastAsia="Times New Roman" w:cs="Segoe UI"/>
          <w:color w:val="000000"/>
          <w:sz w:val="18"/>
          <w:szCs w:val="18"/>
          <w:lang w:eastAsia="es-CO"/>
        </w:rPr>
        <w:t>C</w:t>
      </w:r>
      <w:r w:rsidR="00C773A6">
        <w:rPr>
          <w:rFonts w:eastAsia="Times New Roman" w:cs="Segoe UI"/>
          <w:color w:val="000000"/>
          <w:sz w:val="18"/>
          <w:szCs w:val="18"/>
          <w:lang w:eastAsia="es-CO"/>
        </w:rPr>
        <w:t>iudadanía</w:t>
      </w:r>
      <w:r w:rsidR="00145CBC">
        <w:rPr>
          <w:rFonts w:eastAsia="Times New Roman" w:cs="Segoe UI"/>
          <w:color w:val="000000"/>
          <w:sz w:val="18"/>
          <w:szCs w:val="18"/>
          <w:lang w:eastAsia="es-CO"/>
        </w:rPr>
        <w:t>,</w:t>
      </w:r>
      <w:r w:rsidR="00CB523A">
        <w:rPr>
          <w:rFonts w:eastAsia="Times New Roman" w:cs="Segoe UI"/>
          <w:color w:val="000000"/>
          <w:sz w:val="18"/>
          <w:szCs w:val="18"/>
          <w:lang w:eastAsia="es-CO"/>
        </w:rPr>
        <w:t xml:space="preserve"> Cultura de Paz y Cuidado.</w:t>
      </w:r>
      <w:r w:rsidRPr="00085342">
        <w:rPr>
          <w:rFonts w:eastAsia="Times New Roman" w:cs="Segoe UI"/>
          <w:color w:val="000000"/>
          <w:sz w:val="18"/>
          <w:szCs w:val="18"/>
          <w:lang w:eastAsia="es-CO"/>
        </w:rPr>
        <w:t> </w:t>
      </w:r>
    </w:p>
    <w:p w:rsidR="00C824D6" w:rsidP="00D9276F" w:rsidRDefault="00C824D6" w14:paraId="1F853979" w14:textId="77777777">
      <w:pPr>
        <w:spacing w:after="0" w:line="276" w:lineRule="auto"/>
        <w:rPr>
          <w:rFonts w:eastAsia="Times New Roman" w:cs="Segoe UI"/>
          <w:color w:val="000000"/>
          <w:sz w:val="18"/>
          <w:szCs w:val="18"/>
          <w:lang w:eastAsia="es-CO"/>
        </w:rPr>
      </w:pPr>
    </w:p>
    <w:p w:rsidRPr="001005B7" w:rsidR="001005B7" w:rsidP="00155E1B" w:rsidRDefault="00852568" w14:paraId="6FE10EB4" w14:textId="73C83949">
      <w:pPr>
        <w:spacing w:after="0" w:line="276" w:lineRule="auto"/>
      </w:pPr>
      <w:r w:rsidRPr="31EA7AE7" w:rsidR="78F00C33">
        <w:rPr>
          <w:rFonts w:eastAsia="Times New Roman" w:cs="Segoe UI"/>
          <w:color w:val="000000" w:themeColor="text1" w:themeTint="FF" w:themeShade="FF"/>
          <w:lang w:eastAsia="es-CO"/>
        </w:rPr>
        <w:t xml:space="preserve">Una vez realizado el </w:t>
      </w:r>
      <w:r w:rsidRPr="31EA7AE7" w:rsidR="78F00C33">
        <w:rPr>
          <w:rFonts w:eastAsia="Times New Roman" w:cs="Segoe UI"/>
          <w:color w:val="000000" w:themeColor="text1" w:themeTint="FF" w:themeShade="FF"/>
          <w:lang w:eastAsia="es-CO"/>
        </w:rPr>
        <w:t>analisis</w:t>
      </w:r>
      <w:r w:rsidRPr="31EA7AE7" w:rsidR="78F00C33">
        <w:rPr>
          <w:rFonts w:eastAsia="Times New Roman" w:cs="Segoe UI"/>
          <w:color w:val="000000" w:themeColor="text1" w:themeTint="FF" w:themeShade="FF"/>
          <w:lang w:eastAsia="es-CO"/>
        </w:rPr>
        <w:t xml:space="preserve"> </w:t>
      </w:r>
      <w:r w:rsidRPr="31EA7AE7" w:rsidR="78F00C33">
        <w:rPr>
          <w:rFonts w:eastAsia="Times New Roman" w:cs="Segoe UI"/>
          <w:color w:val="000000" w:themeColor="text1" w:themeTint="FF" w:themeShade="FF"/>
          <w:lang w:eastAsia="es-CO"/>
        </w:rPr>
        <w:t>correspondiente ,</w:t>
      </w:r>
      <w:r w:rsidRPr="31EA7AE7" w:rsidR="78F00C33">
        <w:rPr>
          <w:rFonts w:eastAsia="Times New Roman" w:cs="Segoe UI"/>
          <w:color w:val="000000" w:themeColor="text1" w:themeTint="FF" w:themeShade="FF"/>
          <w:lang w:eastAsia="es-CO"/>
        </w:rPr>
        <w:t xml:space="preserve"> la Oficina de Control Interno identifico y verifico que de </w:t>
      </w:r>
      <w:r w:rsidRPr="31EA7AE7" w:rsidR="5F7FCA91">
        <w:rPr>
          <w:rFonts w:eastAsia="Times New Roman" w:cs="Segoe UI"/>
          <w:color w:val="000000" w:themeColor="text1" w:themeTint="FF" w:themeShade="FF"/>
          <w:lang w:eastAsia="es-CO"/>
        </w:rPr>
        <w:t xml:space="preserve">un total de </w:t>
      </w:r>
      <w:r w:rsidRPr="31EA7AE7" w:rsidR="6C9723A3">
        <w:rPr>
          <w:rFonts w:eastAsia="Times New Roman" w:cs="Segoe UI"/>
          <w:color w:val="000000" w:themeColor="text1" w:themeTint="FF" w:themeShade="FF"/>
          <w:lang w:eastAsia="es-CO"/>
        </w:rPr>
        <w:t xml:space="preserve">10 recomendaciones </w:t>
      </w:r>
      <w:r w:rsidRPr="31EA7AE7" w:rsidR="0F6F37FD">
        <w:rPr>
          <w:rFonts w:eastAsia="Times New Roman" w:cs="Segoe UI"/>
          <w:color w:val="000000" w:themeColor="text1" w:themeTint="FF" w:themeShade="FF"/>
          <w:lang w:eastAsia="es-CO"/>
        </w:rPr>
        <w:t xml:space="preserve">los responsables del proceso </w:t>
      </w:r>
      <w:r w:rsidRPr="31EA7AE7" w:rsidR="6C9723A3">
        <w:rPr>
          <w:rFonts w:eastAsia="Times New Roman" w:cs="Segoe UI"/>
          <w:color w:val="000000" w:themeColor="text1" w:themeTint="FF" w:themeShade="FF"/>
          <w:lang w:eastAsia="es-CO"/>
        </w:rPr>
        <w:t>implementaron</w:t>
      </w:r>
      <w:r w:rsidRPr="31EA7AE7" w:rsidR="394CD78A">
        <w:rPr>
          <w:rFonts w:eastAsia="Times New Roman" w:cs="Segoe UI"/>
          <w:color w:val="000000" w:themeColor="text1" w:themeTint="FF" w:themeShade="FF"/>
          <w:lang w:eastAsia="es-CO"/>
        </w:rPr>
        <w:t xml:space="preserve"> cuatro</w:t>
      </w:r>
      <w:r w:rsidRPr="31EA7AE7" w:rsidR="7D83867A">
        <w:rPr>
          <w:rFonts w:eastAsia="Times New Roman" w:cs="Segoe UI"/>
          <w:color w:val="000000" w:themeColor="text1" w:themeTint="FF" w:themeShade="FF"/>
          <w:lang w:eastAsia="es-CO"/>
        </w:rPr>
        <w:t xml:space="preserve"> de ellas</w:t>
      </w:r>
      <w:r w:rsidRPr="31EA7AE7" w:rsidR="1215CA97">
        <w:rPr>
          <w:rFonts w:eastAsia="Times New Roman" w:cs="Segoe UI"/>
          <w:color w:val="000000" w:themeColor="text1" w:themeTint="FF" w:themeShade="FF"/>
          <w:lang w:eastAsia="es-CO"/>
        </w:rPr>
        <w:t>.</w:t>
      </w:r>
      <w:r w:rsidRPr="31EA7AE7" w:rsidR="6D54419F">
        <w:rPr>
          <w:rFonts w:eastAsia="Times New Roman" w:cs="Segoe UI"/>
          <w:color w:val="000000" w:themeColor="text1" w:themeTint="FF" w:themeShade="FF"/>
          <w:sz w:val="18"/>
          <w:szCs w:val="18"/>
          <w:lang w:eastAsia="es-CO"/>
        </w:rPr>
        <w:t>  </w:t>
      </w:r>
    </w:p>
    <w:p w:rsidR="619E7DF5" w:rsidP="31EA7AE7" w:rsidRDefault="619E7DF5" w14:paraId="75BE2D77" w14:textId="1117A96E">
      <w:pPr>
        <w:pStyle w:val="Ttulo1"/>
        <w:suppressLineNumbers w:val="0"/>
        <w:bidi w:val="0"/>
        <w:spacing w:before="120" w:beforeAutospacing="off" w:after="240" w:afterAutospacing="off" w:line="276" w:lineRule="auto"/>
        <w:ind w:left="432" w:right="0" w:hanging="432"/>
        <w:jc w:val="both"/>
        <w:rPr/>
      </w:pPr>
      <w:commentRangeStart w:id="1029875538"/>
      <w:r w:rsidR="619E7DF5">
        <w:rPr/>
        <w:t>CRITERIOS DE EVALUACIÓN Y ETAPAS DE LA ESTRATEGIA DE RENDICION DE CUENTAS</w:t>
      </w:r>
      <w:commentRangeEnd w:id="1029875538"/>
      <w:r>
        <w:rPr>
          <w:rStyle w:val="CommentReference"/>
        </w:rPr>
        <w:commentReference w:id="1029875538"/>
      </w:r>
    </w:p>
    <w:p w:rsidRPr="009765A4" w:rsidR="519603BA" w:rsidP="31EA7AE7" w:rsidRDefault="00816809" w14:paraId="2755B0DB" w14:textId="6AF30FB4">
      <w:pPr>
        <w:spacing w:after="240" w:line="276" w:lineRule="auto"/>
        <w:rPr>
          <w:rFonts w:eastAsia="Verdana" w:cs="Verdana"/>
          <w:b w:val="1"/>
          <w:bCs w:val="1"/>
        </w:rPr>
      </w:pPr>
      <w:r w:rsidRPr="31EA7AE7" w:rsidR="74A77D92">
        <w:rPr>
          <w:rFonts w:eastAsia="Verdana" w:cs="Verdana"/>
          <w:b w:val="1"/>
          <w:bCs w:val="1"/>
        </w:rPr>
        <w:t xml:space="preserve">2.1. </w:t>
      </w:r>
      <w:r w:rsidRPr="31EA7AE7" w:rsidR="7CCD00B2">
        <w:rPr>
          <w:rFonts w:eastAsia="Verdana" w:cs="Verdana"/>
          <w:b w:val="1"/>
          <w:bCs w:val="1"/>
        </w:rPr>
        <w:t>Criterior</w:t>
      </w:r>
      <w:r w:rsidRPr="31EA7AE7" w:rsidR="7CCD00B2">
        <w:rPr>
          <w:rFonts w:eastAsia="Verdana" w:cs="Verdana"/>
          <w:b w:val="1"/>
          <w:bCs w:val="1"/>
        </w:rPr>
        <w:t xml:space="preserve"> de Evaluación para la Estrategia de Rendición de Cuentas. </w:t>
      </w:r>
    </w:p>
    <w:p w:rsidRPr="009765A4" w:rsidR="519603BA" w:rsidP="31EA7AE7" w:rsidRDefault="00816809" w14:paraId="243119C0" w14:textId="70718247">
      <w:pPr>
        <w:spacing w:after="240" w:line="276" w:lineRule="auto"/>
        <w:rPr>
          <w:rFonts w:eastAsia="Verdana" w:cs="Verdana"/>
          <w:b w:val="1"/>
          <w:bCs w:val="1"/>
        </w:rPr>
      </w:pPr>
      <w:r w:rsidRPr="31EA7AE7" w:rsidR="7CCD00B2">
        <w:rPr>
          <w:rFonts w:eastAsia="Verdana" w:cs="Verdana"/>
          <w:b w:val="1"/>
          <w:bCs w:val="1"/>
        </w:rPr>
        <w:t xml:space="preserve">A. </w:t>
      </w:r>
      <w:r w:rsidRPr="31EA7AE7" w:rsidR="74A77D92">
        <w:rPr>
          <w:rFonts w:eastAsia="Verdana" w:cs="Verdana"/>
          <w:b w:val="1"/>
          <w:bCs w:val="1"/>
        </w:rPr>
        <w:t>Documentos de Gestión de la Estrategia de Rendición de Cuentas</w:t>
      </w:r>
    </w:p>
    <w:p w:rsidRPr="009765A4" w:rsidR="519603BA" w:rsidP="00155E1B" w:rsidRDefault="00816809" w14:paraId="3DBBDD14" w14:textId="12D63CF3">
      <w:pPr>
        <w:spacing w:after="240" w:line="276" w:lineRule="auto"/>
        <w:rPr>
          <w:rFonts w:eastAsia="Verdana" w:cs="Verdana"/>
        </w:rPr>
      </w:pPr>
      <w:r w:rsidRPr="31EA7AE7" w:rsidR="08450BB8">
        <w:rPr>
          <w:rFonts w:eastAsia="Verdana" w:cs="Verdana"/>
        </w:rPr>
        <w:t>Al verificar</w:t>
      </w:r>
      <w:r w:rsidRPr="31EA7AE7" w:rsidR="2C4E0ED0">
        <w:rPr>
          <w:rFonts w:eastAsia="Verdana" w:cs="Verdana"/>
        </w:rPr>
        <w:t xml:space="preserve"> la información documentada que establece la metodología para la elaboración, implementación y divulgación del proceso de rendición de cuentas en la entidad vigencia 2025, </w:t>
      </w:r>
      <w:r w:rsidRPr="31EA7AE7" w:rsidR="08450BB8">
        <w:rPr>
          <w:rFonts w:eastAsia="Verdana" w:cs="Verdana"/>
        </w:rPr>
        <w:t xml:space="preserve">se </w:t>
      </w:r>
      <w:r w:rsidRPr="31EA7AE7" w:rsidR="2F2E1728">
        <w:rPr>
          <w:rFonts w:eastAsia="Verdana" w:cs="Verdana"/>
        </w:rPr>
        <w:t>identificó</w:t>
      </w:r>
      <w:r w:rsidRPr="31EA7AE7" w:rsidR="2C4E0ED0">
        <w:rPr>
          <w:rFonts w:eastAsia="Verdana" w:cs="Verdana"/>
        </w:rPr>
        <w:t xml:space="preserve"> que estos son los documentos vigentes:</w:t>
      </w:r>
    </w:p>
    <w:tbl>
      <w:tblPr>
        <w:tblW w:w="8698" w:type="dxa"/>
        <w:tblLook w:val="04A0" w:firstRow="1" w:lastRow="0" w:firstColumn="1" w:lastColumn="0" w:noHBand="0" w:noVBand="1"/>
      </w:tblPr>
      <w:tblGrid>
        <w:gridCol w:w="1485"/>
        <w:gridCol w:w="2715"/>
        <w:gridCol w:w="673"/>
        <w:gridCol w:w="1335"/>
        <w:gridCol w:w="2490"/>
      </w:tblGrid>
      <w:tr w:rsidRPr="009765A4" w:rsidR="5470D217" w:rsidTr="31EA7AE7" w14:paraId="5354CD41" w14:textId="77777777">
        <w:trPr>
          <w:trHeight w:val="351"/>
          <w:tblHeader/>
        </w:trPr>
        <w:tc>
          <w:tcPr>
            <w:tcW w:w="148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C86D00" w:rsidR="57040E3C" w:rsidP="31EA7AE7" w:rsidRDefault="4DF1D685" w14:paraId="36C49EDD" w14:textId="656C1468">
            <w:pPr>
              <w:spacing w:after="0" w:line="240" w:lineRule="auto"/>
              <w:jc w:val="center"/>
              <w:rPr>
                <w:rFonts w:eastAsia="Verdana" w:cs="Verdana"/>
                <w:b w:val="1"/>
                <w:bCs w:val="1"/>
                <w:color w:val="000000" w:themeColor="text1"/>
                <w:sz w:val="18"/>
                <w:szCs w:val="18"/>
              </w:rPr>
            </w:pPr>
            <w:r w:rsidRPr="31EA7AE7" w:rsidR="45C25113">
              <w:rPr>
                <w:rFonts w:eastAsia="Verdana" w:cs="Verdana"/>
                <w:b w:val="1"/>
                <w:bCs w:val="1"/>
                <w:color w:val="000000" w:themeColor="text1" w:themeTint="FF" w:themeShade="FF"/>
                <w:sz w:val="18"/>
                <w:szCs w:val="18"/>
              </w:rPr>
              <w:t>Código</w:t>
            </w:r>
          </w:p>
        </w:tc>
        <w:tc>
          <w:tcPr>
            <w:tcW w:w="271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C86D00" w:rsidR="57040E3C" w:rsidP="31EA7AE7" w:rsidRDefault="4DF1D685" w14:paraId="6FDD83D8" w14:textId="17922347">
            <w:pPr>
              <w:spacing w:after="0" w:line="240" w:lineRule="auto"/>
              <w:jc w:val="center"/>
              <w:rPr>
                <w:rFonts w:eastAsia="Verdana" w:cs="Verdana"/>
                <w:b w:val="1"/>
                <w:bCs w:val="1"/>
                <w:color w:val="000000" w:themeColor="text1"/>
                <w:sz w:val="18"/>
                <w:szCs w:val="18"/>
              </w:rPr>
            </w:pPr>
            <w:r w:rsidRPr="31EA7AE7" w:rsidR="45C25113">
              <w:rPr>
                <w:rFonts w:eastAsia="Verdana" w:cs="Verdana"/>
                <w:b w:val="1"/>
                <w:bCs w:val="1"/>
                <w:color w:val="000000" w:themeColor="text1" w:themeTint="FF" w:themeShade="FF"/>
                <w:sz w:val="18"/>
                <w:szCs w:val="18"/>
              </w:rPr>
              <w:t>Nombre</w:t>
            </w:r>
          </w:p>
        </w:tc>
        <w:tc>
          <w:tcPr>
            <w:tcW w:w="67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C86D00" w:rsidR="57040E3C" w:rsidP="31EA7AE7" w:rsidRDefault="4DF1D685" w14:paraId="3C5C2F2C" w14:textId="212AA4E0">
            <w:pPr>
              <w:spacing w:after="0" w:line="240" w:lineRule="auto"/>
              <w:jc w:val="center"/>
              <w:rPr>
                <w:rFonts w:eastAsia="Verdana" w:cs="Verdana"/>
                <w:b w:val="1"/>
                <w:bCs w:val="1"/>
                <w:color w:val="000000" w:themeColor="text1"/>
                <w:sz w:val="18"/>
                <w:szCs w:val="18"/>
              </w:rPr>
            </w:pPr>
            <w:r w:rsidRPr="31EA7AE7" w:rsidR="45C25113">
              <w:rPr>
                <w:rFonts w:eastAsia="Verdana" w:cs="Verdana"/>
                <w:b w:val="1"/>
                <w:bCs w:val="1"/>
                <w:color w:val="000000" w:themeColor="text1" w:themeTint="FF" w:themeShade="FF"/>
                <w:sz w:val="18"/>
                <w:szCs w:val="18"/>
              </w:rPr>
              <w:t>Versión</w:t>
            </w:r>
          </w:p>
        </w:tc>
        <w:tc>
          <w:tcPr>
            <w:tcW w:w="133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C86D00" w:rsidR="57040E3C" w:rsidP="31EA7AE7" w:rsidRDefault="4DF1D685" w14:paraId="63D4B2EE" w14:textId="15C2EEAE">
            <w:pPr>
              <w:spacing w:after="0" w:line="240" w:lineRule="auto"/>
              <w:jc w:val="center"/>
              <w:rPr>
                <w:rFonts w:eastAsia="Verdana" w:cs="Verdana"/>
                <w:b w:val="1"/>
                <w:bCs w:val="1"/>
                <w:color w:val="000000" w:themeColor="text1"/>
                <w:sz w:val="18"/>
                <w:szCs w:val="18"/>
              </w:rPr>
            </w:pPr>
            <w:r w:rsidRPr="31EA7AE7" w:rsidR="45C25113">
              <w:rPr>
                <w:rFonts w:eastAsia="Verdana" w:cs="Verdana"/>
                <w:b w:val="1"/>
                <w:bCs w:val="1"/>
                <w:color w:val="000000" w:themeColor="text1" w:themeTint="FF" w:themeShade="FF"/>
                <w:sz w:val="18"/>
                <w:szCs w:val="18"/>
              </w:rPr>
              <w:t>Fecha</w:t>
            </w:r>
          </w:p>
        </w:tc>
        <w:tc>
          <w:tcPr>
            <w:tcW w:w="2490"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C86D00" w:rsidR="57040E3C" w:rsidP="31EA7AE7" w:rsidRDefault="4DF1D685" w14:paraId="5C77B08E" w14:textId="576A19DA">
            <w:pPr>
              <w:spacing w:after="0" w:line="240" w:lineRule="auto"/>
              <w:jc w:val="center"/>
              <w:rPr>
                <w:rFonts w:eastAsia="Verdana" w:cs="Verdana"/>
                <w:b w:val="1"/>
                <w:bCs w:val="1"/>
                <w:color w:val="000000" w:themeColor="text1"/>
                <w:sz w:val="18"/>
                <w:szCs w:val="18"/>
              </w:rPr>
            </w:pPr>
            <w:r w:rsidRPr="31EA7AE7" w:rsidR="45C25113">
              <w:rPr>
                <w:rFonts w:eastAsia="Verdana" w:cs="Verdana"/>
                <w:b w:val="1"/>
                <w:bCs w:val="1"/>
                <w:color w:val="000000" w:themeColor="text1" w:themeTint="FF" w:themeShade="FF"/>
                <w:sz w:val="18"/>
                <w:szCs w:val="18"/>
              </w:rPr>
              <w:t>Responsable</w:t>
            </w:r>
          </w:p>
        </w:tc>
      </w:tr>
      <w:tr w:rsidRPr="009765A4" w:rsidR="5470D217" w:rsidTr="31EA7AE7" w14:paraId="260027A9" w14:textId="77777777">
        <w:trPr>
          <w:trHeight w:val="300"/>
        </w:trPr>
        <w:tc>
          <w:tcPr>
            <w:tcW w:w="1485" w:type="dxa"/>
            <w:tcBorders>
              <w:top w:val="nil"/>
              <w:left w:val="single" w:color="auto" w:sz="4" w:space="0"/>
              <w:bottom w:val="single" w:color="auto" w:sz="4" w:space="0"/>
              <w:right w:val="single" w:color="auto" w:sz="4" w:space="0"/>
            </w:tcBorders>
            <w:tcMar/>
          </w:tcPr>
          <w:p w:rsidRPr="00C86D00" w:rsidR="5470D217" w:rsidP="31EA7AE7" w:rsidRDefault="7A1EBC0F" w14:paraId="3D7626C3" w14:textId="77777777">
            <w:pPr>
              <w:spacing w:after="0" w:line="240" w:lineRule="auto"/>
              <w:jc w:val="left"/>
              <w:rPr>
                <w:rFonts w:eastAsia="Verdana" w:cs="Verdana"/>
                <w:b w:val="1"/>
                <w:bCs w:val="1"/>
                <w:color w:val="000000" w:themeColor="text1"/>
                <w:sz w:val="18"/>
                <w:szCs w:val="18"/>
                <w:lang w:eastAsia="es-CO"/>
              </w:rPr>
            </w:pPr>
            <w:r w:rsidRPr="31EA7AE7" w:rsidR="49B16F3E">
              <w:rPr>
                <w:rFonts w:eastAsia="Verdana" w:cs="Verdana"/>
                <w:b w:val="1"/>
                <w:bCs w:val="1"/>
                <w:color w:val="000000" w:themeColor="text1" w:themeTint="FF" w:themeShade="FF"/>
                <w:sz w:val="18"/>
                <w:szCs w:val="18"/>
              </w:rPr>
              <w:t>I-GAC-007</w:t>
            </w:r>
          </w:p>
        </w:tc>
        <w:tc>
          <w:tcPr>
            <w:tcW w:w="2715" w:type="dxa"/>
            <w:tcBorders>
              <w:top w:val="nil"/>
              <w:left w:val="nil"/>
              <w:bottom w:val="single" w:color="auto" w:sz="4" w:space="0"/>
              <w:right w:val="single" w:color="auto" w:sz="4" w:space="0"/>
            </w:tcBorders>
            <w:tcMar/>
          </w:tcPr>
          <w:p w:rsidRPr="00C86D00" w:rsidR="5470D217" w:rsidP="31EA7AE7" w:rsidRDefault="7A1EBC0F" w14:paraId="4DA25A7C"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Instructivo para el reporte de actividades de participación ciudadana y de Rendición de Cuentas.</w:t>
            </w:r>
          </w:p>
        </w:tc>
        <w:tc>
          <w:tcPr>
            <w:tcW w:w="673" w:type="dxa"/>
            <w:tcBorders>
              <w:top w:val="nil"/>
              <w:left w:val="nil"/>
              <w:bottom w:val="single" w:color="auto" w:sz="4" w:space="0"/>
              <w:right w:val="single" w:color="auto" w:sz="4" w:space="0"/>
            </w:tcBorders>
            <w:tcMar/>
          </w:tcPr>
          <w:p w:rsidRPr="00C86D00" w:rsidR="5470D217" w:rsidP="31EA7AE7" w:rsidRDefault="7A1EBC0F" w14:paraId="31ED5999"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0</w:t>
            </w:r>
          </w:p>
        </w:tc>
        <w:tc>
          <w:tcPr>
            <w:tcW w:w="1335" w:type="dxa"/>
            <w:tcBorders>
              <w:top w:val="nil"/>
              <w:left w:val="nil"/>
              <w:bottom w:val="single" w:color="auto" w:sz="4" w:space="0"/>
              <w:right w:val="single" w:color="auto" w:sz="4" w:space="0"/>
            </w:tcBorders>
            <w:tcMar/>
          </w:tcPr>
          <w:p w:rsidRPr="00C86D00" w:rsidR="5470D217" w:rsidP="31EA7AE7" w:rsidRDefault="7A1EBC0F" w14:paraId="532805A6"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31/08/2023</w:t>
            </w:r>
          </w:p>
        </w:tc>
        <w:tc>
          <w:tcPr>
            <w:tcW w:w="2490" w:type="dxa"/>
            <w:tcBorders>
              <w:top w:val="nil"/>
              <w:left w:val="nil"/>
              <w:bottom w:val="single" w:color="auto" w:sz="4" w:space="0"/>
              <w:right w:val="single" w:color="auto" w:sz="4" w:space="0"/>
            </w:tcBorders>
            <w:tcMar/>
          </w:tcPr>
          <w:p w:rsidRPr="00C86D00" w:rsidR="5470D217" w:rsidP="31EA7AE7" w:rsidRDefault="7A1EBC0F" w14:paraId="0DC1EF83"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Gestión de Servicio al Ciudadano</w:t>
            </w:r>
          </w:p>
        </w:tc>
      </w:tr>
      <w:tr w:rsidRPr="009765A4" w:rsidR="5470D217" w:rsidTr="31EA7AE7" w14:paraId="4F8AB576" w14:textId="77777777">
        <w:trPr>
          <w:trHeight w:val="300"/>
        </w:trPr>
        <w:tc>
          <w:tcPr>
            <w:tcW w:w="1485" w:type="dxa"/>
            <w:tcBorders>
              <w:top w:val="nil"/>
              <w:left w:val="single" w:color="auto" w:sz="4" w:space="0"/>
              <w:bottom w:val="single" w:color="auto" w:sz="4" w:space="0"/>
              <w:right w:val="single" w:color="auto" w:sz="4" w:space="0"/>
            </w:tcBorders>
            <w:tcMar/>
          </w:tcPr>
          <w:p w:rsidRPr="00C86D00" w:rsidR="5470D217" w:rsidP="31EA7AE7" w:rsidRDefault="7A1EBC0F" w14:paraId="4C0426DE" w14:textId="26196910">
            <w:pPr>
              <w:spacing w:after="0" w:line="240" w:lineRule="auto"/>
              <w:jc w:val="left"/>
              <w:rPr>
                <w:rFonts w:eastAsia="Verdana" w:cs="Verdana"/>
                <w:b w:val="1"/>
                <w:bCs w:val="1"/>
                <w:color w:val="000000" w:themeColor="text1"/>
                <w:sz w:val="18"/>
                <w:szCs w:val="18"/>
                <w:lang w:eastAsia="es-CO"/>
              </w:rPr>
            </w:pPr>
            <w:r w:rsidRPr="31EA7AE7" w:rsidR="49B16F3E">
              <w:rPr>
                <w:rFonts w:eastAsia="Verdana" w:cs="Verdana"/>
                <w:b w:val="1"/>
                <w:bCs w:val="1"/>
                <w:color w:val="000000" w:themeColor="text1" w:themeTint="FF" w:themeShade="FF"/>
                <w:sz w:val="18"/>
                <w:szCs w:val="18"/>
              </w:rPr>
              <w:t>PL-GAC</w:t>
            </w:r>
            <w:r w:rsidRPr="31EA7AE7" w:rsidR="50035222">
              <w:rPr>
                <w:rFonts w:eastAsia="Verdana" w:cs="Verdana"/>
                <w:b w:val="1"/>
                <w:bCs w:val="1"/>
                <w:color w:val="000000" w:themeColor="text1" w:themeTint="FF" w:themeShade="FF"/>
                <w:sz w:val="18"/>
                <w:szCs w:val="18"/>
              </w:rPr>
              <w:t>-</w:t>
            </w:r>
            <w:r w:rsidRPr="31EA7AE7" w:rsidR="49B16F3E">
              <w:rPr>
                <w:rFonts w:eastAsia="Verdana" w:cs="Verdana"/>
                <w:b w:val="1"/>
                <w:bCs w:val="1"/>
                <w:color w:val="000000" w:themeColor="text1" w:themeTint="FF" w:themeShade="FF"/>
                <w:sz w:val="18"/>
                <w:szCs w:val="18"/>
              </w:rPr>
              <w:t>001</w:t>
            </w:r>
          </w:p>
        </w:tc>
        <w:tc>
          <w:tcPr>
            <w:tcW w:w="2715" w:type="dxa"/>
            <w:tcBorders>
              <w:top w:val="nil"/>
              <w:left w:val="nil"/>
              <w:bottom w:val="single" w:color="auto" w:sz="4" w:space="0"/>
              <w:right w:val="single" w:color="auto" w:sz="4" w:space="0"/>
            </w:tcBorders>
            <w:tcMar/>
          </w:tcPr>
          <w:p w:rsidRPr="00C86D00" w:rsidR="5470D217" w:rsidP="31EA7AE7" w:rsidRDefault="7A1EBC0F" w14:paraId="302F4FE3"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Política de Participación Ciudadana y Rendición de Cuentas</w:t>
            </w:r>
          </w:p>
        </w:tc>
        <w:tc>
          <w:tcPr>
            <w:tcW w:w="673" w:type="dxa"/>
            <w:tcBorders>
              <w:top w:val="nil"/>
              <w:left w:val="nil"/>
              <w:bottom w:val="single" w:color="auto" w:sz="4" w:space="0"/>
              <w:right w:val="single" w:color="auto" w:sz="4" w:space="0"/>
            </w:tcBorders>
            <w:tcMar/>
          </w:tcPr>
          <w:p w:rsidRPr="00C86D00" w:rsidR="5470D217" w:rsidP="31EA7AE7" w:rsidRDefault="7A1EBC0F" w14:paraId="5E7FCAD2"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0</w:t>
            </w:r>
          </w:p>
        </w:tc>
        <w:tc>
          <w:tcPr>
            <w:tcW w:w="1335" w:type="dxa"/>
            <w:tcBorders>
              <w:top w:val="nil"/>
              <w:left w:val="nil"/>
              <w:bottom w:val="single" w:color="auto" w:sz="4" w:space="0"/>
              <w:right w:val="single" w:color="auto" w:sz="4" w:space="0"/>
            </w:tcBorders>
            <w:tcMar/>
          </w:tcPr>
          <w:p w:rsidRPr="00C86D00" w:rsidR="5470D217" w:rsidP="31EA7AE7" w:rsidRDefault="7A1EBC0F" w14:paraId="011BD3FF"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4/02/2025</w:t>
            </w:r>
          </w:p>
        </w:tc>
        <w:tc>
          <w:tcPr>
            <w:tcW w:w="2490" w:type="dxa"/>
            <w:tcBorders>
              <w:top w:val="nil"/>
              <w:left w:val="nil"/>
              <w:bottom w:val="single" w:color="auto" w:sz="4" w:space="0"/>
              <w:right w:val="single" w:color="auto" w:sz="4" w:space="0"/>
            </w:tcBorders>
            <w:tcMar/>
          </w:tcPr>
          <w:p w:rsidRPr="00C86D00" w:rsidR="5470D217" w:rsidP="31EA7AE7" w:rsidRDefault="7A1EBC0F" w14:paraId="0CBB070D"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Gestión de Servicio al Ciudadano</w:t>
            </w:r>
          </w:p>
        </w:tc>
      </w:tr>
      <w:tr w:rsidRPr="009765A4" w:rsidR="5470D217" w:rsidTr="31EA7AE7" w14:paraId="316938FC" w14:textId="77777777">
        <w:trPr>
          <w:trHeight w:val="795"/>
        </w:trPr>
        <w:tc>
          <w:tcPr>
            <w:tcW w:w="1485" w:type="dxa"/>
            <w:tcBorders>
              <w:top w:val="nil"/>
              <w:left w:val="single" w:color="auto" w:sz="4" w:space="0"/>
              <w:bottom w:val="single" w:color="auto" w:sz="4" w:space="0"/>
              <w:right w:val="single" w:color="auto" w:sz="4" w:space="0"/>
            </w:tcBorders>
            <w:tcMar/>
          </w:tcPr>
          <w:p w:rsidRPr="00C86D00" w:rsidR="5470D217" w:rsidP="31EA7AE7" w:rsidRDefault="7A1EBC0F" w14:paraId="2934EFB2" w14:textId="77777777">
            <w:pPr>
              <w:spacing w:after="0" w:line="240" w:lineRule="auto"/>
              <w:jc w:val="left"/>
              <w:rPr>
                <w:rFonts w:eastAsia="Verdana" w:cs="Verdana"/>
                <w:b w:val="1"/>
                <w:bCs w:val="1"/>
                <w:color w:val="000000" w:themeColor="text1"/>
                <w:sz w:val="18"/>
                <w:szCs w:val="18"/>
                <w:lang w:eastAsia="es-CO"/>
              </w:rPr>
            </w:pPr>
            <w:r w:rsidRPr="31EA7AE7" w:rsidR="49B16F3E">
              <w:rPr>
                <w:rFonts w:eastAsia="Verdana" w:cs="Verdana"/>
                <w:b w:val="1"/>
                <w:bCs w:val="1"/>
                <w:color w:val="000000" w:themeColor="text1" w:themeTint="FF" w:themeShade="FF"/>
                <w:sz w:val="18"/>
                <w:szCs w:val="18"/>
              </w:rPr>
              <w:t>G-GAC-006</w:t>
            </w:r>
          </w:p>
        </w:tc>
        <w:tc>
          <w:tcPr>
            <w:tcW w:w="2715" w:type="dxa"/>
            <w:tcBorders>
              <w:top w:val="nil"/>
              <w:left w:val="nil"/>
              <w:bottom w:val="single" w:color="auto" w:sz="4" w:space="0"/>
              <w:right w:val="single" w:color="auto" w:sz="4" w:space="0"/>
            </w:tcBorders>
            <w:tcMar/>
          </w:tcPr>
          <w:p w:rsidRPr="00C86D00" w:rsidR="5470D217" w:rsidP="31EA7AE7" w:rsidRDefault="7A1EBC0F" w14:paraId="0611D16B"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Guía Metodológica para la Participación Ciudadana y de Rendición de Cuentas.</w:t>
            </w:r>
          </w:p>
        </w:tc>
        <w:tc>
          <w:tcPr>
            <w:tcW w:w="673" w:type="dxa"/>
            <w:tcBorders>
              <w:top w:val="nil"/>
              <w:left w:val="nil"/>
              <w:bottom w:val="single" w:color="auto" w:sz="4" w:space="0"/>
              <w:right w:val="single" w:color="auto" w:sz="4" w:space="0"/>
            </w:tcBorders>
            <w:tcMar/>
          </w:tcPr>
          <w:p w:rsidRPr="00C86D00" w:rsidR="5470D217" w:rsidP="31EA7AE7" w:rsidRDefault="7A1EBC0F" w14:paraId="56B3530E"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0</w:t>
            </w:r>
          </w:p>
        </w:tc>
        <w:tc>
          <w:tcPr>
            <w:tcW w:w="1335" w:type="dxa"/>
            <w:tcBorders>
              <w:top w:val="nil"/>
              <w:left w:val="nil"/>
              <w:bottom w:val="single" w:color="auto" w:sz="4" w:space="0"/>
              <w:right w:val="single" w:color="auto" w:sz="4" w:space="0"/>
            </w:tcBorders>
            <w:tcMar/>
          </w:tcPr>
          <w:p w:rsidRPr="00C86D00" w:rsidR="5470D217" w:rsidP="31EA7AE7" w:rsidRDefault="7A1EBC0F" w14:paraId="6AEE0F6D"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4/02/2025</w:t>
            </w:r>
          </w:p>
        </w:tc>
        <w:tc>
          <w:tcPr>
            <w:tcW w:w="2490" w:type="dxa"/>
            <w:tcBorders>
              <w:top w:val="nil"/>
              <w:left w:val="nil"/>
              <w:bottom w:val="single" w:color="auto" w:sz="4" w:space="0"/>
              <w:right w:val="single" w:color="auto" w:sz="4" w:space="0"/>
            </w:tcBorders>
            <w:tcMar/>
          </w:tcPr>
          <w:p w:rsidRPr="00C86D00" w:rsidR="5470D217" w:rsidP="31EA7AE7" w:rsidRDefault="7A1EBC0F" w14:paraId="697E3169" w14:textId="77777777">
            <w:pPr>
              <w:spacing w:after="0" w:line="240" w:lineRule="auto"/>
              <w:jc w:val="both"/>
              <w:rPr>
                <w:rFonts w:eastAsia="Verdana" w:cs="Verdana"/>
                <w:color w:val="000000" w:themeColor="text1"/>
                <w:sz w:val="18"/>
                <w:szCs w:val="18"/>
                <w:lang w:eastAsia="es-CO"/>
              </w:rPr>
            </w:pPr>
            <w:r w:rsidRPr="31EA7AE7" w:rsidR="49B16F3E">
              <w:rPr>
                <w:rFonts w:eastAsia="Verdana" w:cs="Verdana"/>
                <w:color w:val="000000" w:themeColor="text1" w:themeTint="FF" w:themeShade="FF"/>
                <w:sz w:val="18"/>
                <w:szCs w:val="18"/>
              </w:rPr>
              <w:t>Gestión de Servicio al Ciudadano</w:t>
            </w:r>
          </w:p>
        </w:tc>
      </w:tr>
      <w:tr w:rsidRPr="009765A4" w:rsidR="00563CDE" w:rsidTr="31EA7AE7" w14:paraId="5C496346" w14:textId="77777777">
        <w:trPr>
          <w:trHeight w:val="300"/>
        </w:trPr>
        <w:tc>
          <w:tcPr>
            <w:tcW w:w="1485" w:type="dxa"/>
            <w:tcBorders>
              <w:top w:val="single" w:color="auto" w:sz="4" w:space="0"/>
              <w:left w:val="single" w:color="auto" w:sz="4" w:space="0"/>
              <w:bottom w:val="single" w:color="auto" w:sz="4" w:space="0"/>
              <w:right w:val="single" w:color="auto" w:sz="4" w:space="0"/>
            </w:tcBorders>
            <w:tcMar/>
          </w:tcPr>
          <w:p w:rsidRPr="00C86D00" w:rsidR="00563CDE" w:rsidP="31EA7AE7" w:rsidRDefault="00B54D9B" w14:paraId="21DF1F45" w14:textId="2A2B98D8">
            <w:pPr>
              <w:spacing w:after="0" w:line="240" w:lineRule="auto"/>
              <w:jc w:val="left"/>
              <w:rPr>
                <w:rFonts w:eastAsia="Verdana" w:cs="Verdana"/>
                <w:b w:val="1"/>
                <w:bCs w:val="1"/>
                <w:color w:val="000000" w:themeColor="text1"/>
                <w:sz w:val="18"/>
                <w:szCs w:val="18"/>
                <w:highlight w:val="green"/>
              </w:rPr>
            </w:pPr>
            <w:r w:rsidRPr="31EA7AE7" w:rsidR="28012E68">
              <w:rPr>
                <w:rFonts w:eastAsia="Verdana" w:cs="Verdana"/>
                <w:b w:val="1"/>
                <w:bCs w:val="1"/>
                <w:color w:val="000000" w:themeColor="text1" w:themeTint="FF" w:themeShade="FF"/>
                <w:sz w:val="18"/>
                <w:szCs w:val="18"/>
              </w:rPr>
              <w:t>P-GAC-012</w:t>
            </w:r>
          </w:p>
        </w:tc>
        <w:tc>
          <w:tcPr>
            <w:tcW w:w="2715" w:type="dxa"/>
            <w:tcBorders>
              <w:top w:val="single" w:color="auto" w:sz="4" w:space="0"/>
              <w:left w:val="nil"/>
              <w:bottom w:val="single" w:color="auto" w:sz="4" w:space="0"/>
              <w:right w:val="single" w:color="auto" w:sz="4" w:space="0"/>
            </w:tcBorders>
            <w:tcMar/>
          </w:tcPr>
          <w:p w:rsidRPr="00C86D00" w:rsidR="00563CDE" w:rsidP="31EA7AE7" w:rsidRDefault="006F41AF" w14:paraId="07BF6EAA" w14:textId="4E885333">
            <w:pPr>
              <w:spacing w:after="0" w:line="240" w:lineRule="auto"/>
              <w:jc w:val="both"/>
              <w:rPr>
                <w:rFonts w:eastAsia="Verdana" w:cs="Verdana"/>
                <w:color w:val="000000" w:themeColor="text1"/>
                <w:sz w:val="18"/>
                <w:szCs w:val="18"/>
              </w:rPr>
            </w:pPr>
            <w:r w:rsidRPr="31EA7AE7" w:rsidR="579BCEAE">
              <w:rPr>
                <w:rFonts w:eastAsia="Verdana" w:cs="Verdana"/>
                <w:color w:val="000000" w:themeColor="text1" w:themeTint="FF" w:themeShade="FF"/>
                <w:sz w:val="18"/>
                <w:szCs w:val="18"/>
              </w:rPr>
              <w:t>Procedimiento de caracterización de usuarios y/o grupos de interés</w:t>
            </w:r>
          </w:p>
        </w:tc>
        <w:tc>
          <w:tcPr>
            <w:tcW w:w="673" w:type="dxa"/>
            <w:tcBorders>
              <w:top w:val="single" w:color="auto" w:sz="4" w:space="0"/>
              <w:left w:val="nil"/>
              <w:bottom w:val="single" w:color="auto" w:sz="4" w:space="0"/>
              <w:right w:val="single" w:color="auto" w:sz="4" w:space="0"/>
            </w:tcBorders>
            <w:tcMar/>
          </w:tcPr>
          <w:p w:rsidRPr="00C86D00" w:rsidR="00563CDE" w:rsidP="31EA7AE7" w:rsidRDefault="00B54D9B" w14:paraId="56052601" w14:textId="3EF0BAC3">
            <w:pPr>
              <w:spacing w:after="0" w:line="240" w:lineRule="auto"/>
              <w:jc w:val="both"/>
              <w:rPr>
                <w:rFonts w:eastAsia="Verdana" w:cs="Verdana"/>
                <w:color w:val="000000" w:themeColor="text1"/>
                <w:sz w:val="18"/>
                <w:szCs w:val="18"/>
              </w:rPr>
            </w:pPr>
            <w:r w:rsidRPr="31EA7AE7" w:rsidR="28012E68">
              <w:rPr>
                <w:rFonts w:eastAsia="Verdana" w:cs="Verdana"/>
                <w:color w:val="000000" w:themeColor="text1" w:themeTint="FF" w:themeShade="FF"/>
                <w:sz w:val="18"/>
                <w:szCs w:val="18"/>
              </w:rPr>
              <w:t>0</w:t>
            </w:r>
          </w:p>
        </w:tc>
        <w:tc>
          <w:tcPr>
            <w:tcW w:w="1335" w:type="dxa"/>
            <w:tcBorders>
              <w:top w:val="single" w:color="auto" w:sz="4" w:space="0"/>
              <w:left w:val="nil"/>
              <w:bottom w:val="single" w:color="auto" w:sz="4" w:space="0"/>
              <w:right w:val="single" w:color="auto" w:sz="4" w:space="0"/>
            </w:tcBorders>
            <w:tcMar/>
          </w:tcPr>
          <w:p w:rsidRPr="00C86D00" w:rsidR="00563CDE" w:rsidP="31EA7AE7" w:rsidRDefault="006F41AF" w14:paraId="1E8FE1B0" w14:textId="7A8757D4">
            <w:pPr>
              <w:spacing w:after="0" w:line="240" w:lineRule="auto"/>
              <w:jc w:val="both"/>
              <w:rPr>
                <w:rFonts w:eastAsia="Verdana" w:cs="Verdana"/>
                <w:color w:val="000000" w:themeColor="text1"/>
                <w:sz w:val="18"/>
                <w:szCs w:val="18"/>
              </w:rPr>
            </w:pPr>
            <w:r w:rsidRPr="31EA7AE7" w:rsidR="579BCEAE">
              <w:rPr>
                <w:rFonts w:eastAsia="Verdana" w:cs="Verdana"/>
                <w:color w:val="000000" w:themeColor="text1" w:themeTint="FF" w:themeShade="FF"/>
                <w:sz w:val="18"/>
                <w:szCs w:val="18"/>
              </w:rPr>
              <w:t>25/Oct/2022</w:t>
            </w:r>
          </w:p>
        </w:tc>
        <w:tc>
          <w:tcPr>
            <w:tcW w:w="2490" w:type="dxa"/>
            <w:tcBorders>
              <w:top w:val="single" w:color="auto" w:sz="4" w:space="0"/>
              <w:left w:val="nil"/>
              <w:bottom w:val="single" w:color="auto" w:sz="4" w:space="0"/>
              <w:right w:val="single" w:color="auto" w:sz="4" w:space="0"/>
            </w:tcBorders>
            <w:tcMar/>
          </w:tcPr>
          <w:p w:rsidRPr="00C86D00" w:rsidR="00563CDE" w:rsidP="31EA7AE7" w:rsidRDefault="006F41AF" w14:paraId="10D1D0F1" w14:textId="0B4818E6">
            <w:pPr>
              <w:spacing w:after="0" w:line="240" w:lineRule="auto"/>
              <w:jc w:val="both"/>
              <w:rPr>
                <w:rFonts w:eastAsia="Verdana" w:cs="Verdana"/>
                <w:color w:val="000000" w:themeColor="text1"/>
                <w:sz w:val="18"/>
                <w:szCs w:val="18"/>
              </w:rPr>
            </w:pPr>
            <w:r w:rsidRPr="31EA7AE7" w:rsidR="579BCEAE">
              <w:rPr>
                <w:rFonts w:eastAsia="Verdana" w:cs="Verdana"/>
                <w:color w:val="000000" w:themeColor="text1" w:themeTint="FF" w:themeShade="FF"/>
                <w:sz w:val="18"/>
                <w:szCs w:val="18"/>
              </w:rPr>
              <w:t>Gestión de Servicio al Ciudadano</w:t>
            </w:r>
          </w:p>
        </w:tc>
      </w:tr>
      <w:tr w:rsidRPr="009765A4" w:rsidR="0030609A" w:rsidTr="31EA7AE7" w14:paraId="54B12528" w14:textId="77777777">
        <w:trPr>
          <w:trHeight w:val="300"/>
        </w:trPr>
        <w:tc>
          <w:tcPr>
            <w:tcW w:w="1485" w:type="dxa"/>
            <w:tcBorders>
              <w:top w:val="single" w:color="auto" w:sz="4" w:space="0"/>
              <w:left w:val="single" w:color="auto" w:sz="4" w:space="0"/>
              <w:bottom w:val="single" w:color="auto" w:sz="4" w:space="0"/>
              <w:right w:val="single" w:color="auto" w:sz="4" w:space="0"/>
            </w:tcBorders>
            <w:tcMar/>
          </w:tcPr>
          <w:p w:rsidRPr="00C86D00" w:rsidR="0030609A" w:rsidP="31EA7AE7" w:rsidRDefault="0030609A" w14:paraId="46055918" w14:textId="2F17C5C9">
            <w:pPr>
              <w:spacing w:after="0" w:line="240" w:lineRule="auto"/>
              <w:jc w:val="left"/>
              <w:rPr>
                <w:rFonts w:eastAsia="Verdana" w:cs="Verdana"/>
                <w:b w:val="1"/>
                <w:bCs w:val="1"/>
                <w:color w:val="000000" w:themeColor="text1"/>
                <w:sz w:val="18"/>
                <w:szCs w:val="18"/>
              </w:rPr>
            </w:pPr>
            <w:r w:rsidRPr="31EA7AE7" w:rsidR="03A21B01">
              <w:rPr>
                <w:rFonts w:eastAsia="Verdana" w:cs="Verdana"/>
                <w:b w:val="1"/>
                <w:bCs w:val="1"/>
                <w:color w:val="000000" w:themeColor="text1" w:themeTint="FF" w:themeShade="FF"/>
                <w:sz w:val="18"/>
                <w:szCs w:val="18"/>
              </w:rPr>
              <w:t>F-GAC-102</w:t>
            </w:r>
          </w:p>
        </w:tc>
        <w:tc>
          <w:tcPr>
            <w:tcW w:w="2715" w:type="dxa"/>
            <w:tcBorders>
              <w:top w:val="single" w:color="auto" w:sz="4" w:space="0"/>
              <w:left w:val="nil"/>
              <w:bottom w:val="single" w:color="auto" w:sz="4" w:space="0"/>
              <w:right w:val="single" w:color="auto" w:sz="4" w:space="0"/>
            </w:tcBorders>
            <w:tcMar/>
          </w:tcPr>
          <w:p w:rsidRPr="00C86D00" w:rsidR="0030609A" w:rsidP="31EA7AE7" w:rsidRDefault="00C86D00" w14:paraId="5637CB27" w14:textId="25FF2368">
            <w:pPr>
              <w:spacing w:after="0" w:line="240" w:lineRule="auto"/>
              <w:jc w:val="both"/>
              <w:rPr>
                <w:rFonts w:eastAsia="Verdana" w:cs="Verdana"/>
                <w:color w:val="000000" w:themeColor="text1"/>
                <w:sz w:val="18"/>
                <w:szCs w:val="18"/>
              </w:rPr>
            </w:pPr>
            <w:r w:rsidRPr="31EA7AE7" w:rsidR="50035222">
              <w:rPr>
                <w:rFonts w:eastAsia="Verdana" w:cs="Verdana"/>
                <w:color w:val="000000" w:themeColor="text1" w:themeTint="FF" w:themeShade="FF"/>
                <w:sz w:val="18"/>
                <w:szCs w:val="18"/>
              </w:rPr>
              <w:t xml:space="preserve">Formato cronograma Actividades de Participación </w:t>
            </w:r>
            <w:r w:rsidRPr="31EA7AE7" w:rsidR="50035222">
              <w:rPr>
                <w:rFonts w:eastAsia="Verdana" w:cs="Verdana"/>
                <w:color w:val="000000" w:themeColor="text1" w:themeTint="FF" w:themeShade="FF"/>
                <w:sz w:val="18"/>
                <w:szCs w:val="18"/>
              </w:rPr>
              <w:t>Ciudadana y Rendición de Cuentas</w:t>
            </w:r>
          </w:p>
        </w:tc>
        <w:tc>
          <w:tcPr>
            <w:tcW w:w="673" w:type="dxa"/>
            <w:tcBorders>
              <w:top w:val="single" w:color="auto" w:sz="4" w:space="0"/>
              <w:left w:val="nil"/>
              <w:bottom w:val="single" w:color="auto" w:sz="4" w:space="0"/>
              <w:right w:val="single" w:color="auto" w:sz="4" w:space="0"/>
            </w:tcBorders>
            <w:tcMar/>
          </w:tcPr>
          <w:p w:rsidRPr="00C86D00" w:rsidR="0030609A" w:rsidP="31EA7AE7" w:rsidRDefault="00C86D00" w14:paraId="3579846A" w14:textId="6AC4A1A9">
            <w:pPr>
              <w:spacing w:after="0" w:line="240" w:lineRule="auto"/>
              <w:jc w:val="both"/>
              <w:rPr>
                <w:rFonts w:eastAsia="Verdana" w:cs="Verdana"/>
                <w:color w:val="000000" w:themeColor="text1"/>
                <w:sz w:val="18"/>
                <w:szCs w:val="18"/>
              </w:rPr>
            </w:pPr>
            <w:r w:rsidRPr="31EA7AE7" w:rsidR="50035222">
              <w:rPr>
                <w:rFonts w:eastAsia="Verdana" w:cs="Verdana"/>
                <w:color w:val="000000" w:themeColor="text1" w:themeTint="FF" w:themeShade="FF"/>
                <w:sz w:val="18"/>
                <w:szCs w:val="18"/>
              </w:rPr>
              <w:t>0</w:t>
            </w:r>
          </w:p>
        </w:tc>
        <w:tc>
          <w:tcPr>
            <w:tcW w:w="1335" w:type="dxa"/>
            <w:tcBorders>
              <w:top w:val="single" w:color="auto" w:sz="4" w:space="0"/>
              <w:left w:val="nil"/>
              <w:bottom w:val="single" w:color="auto" w:sz="4" w:space="0"/>
              <w:right w:val="single" w:color="auto" w:sz="4" w:space="0"/>
            </w:tcBorders>
            <w:tcMar/>
          </w:tcPr>
          <w:p w:rsidRPr="00C86D00" w:rsidR="0030609A" w:rsidP="31EA7AE7" w:rsidRDefault="00D01A9E" w14:paraId="11D9A9E8" w14:textId="0069A2C2">
            <w:pPr>
              <w:spacing w:after="0" w:line="240" w:lineRule="auto"/>
              <w:jc w:val="both"/>
              <w:rPr>
                <w:rFonts w:eastAsia="Verdana" w:cs="Verdana"/>
                <w:color w:val="000000" w:themeColor="text1"/>
                <w:sz w:val="18"/>
                <w:szCs w:val="18"/>
              </w:rPr>
            </w:pPr>
            <w:r w:rsidRPr="31EA7AE7" w:rsidR="423BF18D">
              <w:rPr>
                <w:rFonts w:eastAsia="Verdana" w:cs="Verdana"/>
                <w:color w:val="000000" w:themeColor="text1" w:themeTint="FF" w:themeShade="FF"/>
                <w:sz w:val="18"/>
                <w:szCs w:val="18"/>
              </w:rPr>
              <w:t>04/02/2025</w:t>
            </w:r>
          </w:p>
        </w:tc>
        <w:tc>
          <w:tcPr>
            <w:tcW w:w="2490" w:type="dxa"/>
            <w:tcBorders>
              <w:top w:val="single" w:color="auto" w:sz="4" w:space="0"/>
              <w:left w:val="nil"/>
              <w:bottom w:val="single" w:color="auto" w:sz="4" w:space="0"/>
              <w:right w:val="single" w:color="auto" w:sz="4" w:space="0"/>
            </w:tcBorders>
            <w:tcMar/>
          </w:tcPr>
          <w:p w:rsidRPr="00C86D00" w:rsidR="0030609A" w:rsidP="31EA7AE7" w:rsidRDefault="00D01A9E" w14:paraId="6657E320" w14:textId="6BAB6B2D">
            <w:pPr>
              <w:spacing w:after="0" w:line="240" w:lineRule="auto"/>
              <w:jc w:val="both"/>
              <w:rPr>
                <w:rFonts w:eastAsia="Verdana" w:cs="Verdana"/>
                <w:color w:val="000000" w:themeColor="text1"/>
                <w:sz w:val="18"/>
                <w:szCs w:val="18"/>
              </w:rPr>
            </w:pPr>
            <w:r w:rsidRPr="31EA7AE7" w:rsidR="423BF18D">
              <w:rPr>
                <w:rFonts w:eastAsia="Verdana" w:cs="Verdana"/>
                <w:color w:val="000000" w:themeColor="text1" w:themeTint="FF" w:themeShade="FF"/>
                <w:sz w:val="18"/>
                <w:szCs w:val="18"/>
              </w:rPr>
              <w:t>Gestión de Servicio al Ciudadano</w:t>
            </w:r>
          </w:p>
        </w:tc>
      </w:tr>
      <w:tr w:rsidRPr="009765A4" w:rsidR="00C30C6B" w:rsidTr="31EA7AE7" w14:paraId="4BBAD0E8" w14:textId="77777777">
        <w:trPr>
          <w:trHeight w:val="300"/>
        </w:trPr>
        <w:tc>
          <w:tcPr>
            <w:tcW w:w="1485" w:type="dxa"/>
            <w:tcBorders>
              <w:top w:val="single" w:color="auto" w:sz="4" w:space="0"/>
              <w:left w:val="single" w:color="auto" w:sz="4" w:space="0"/>
              <w:bottom w:val="single" w:color="auto" w:sz="4" w:space="0"/>
              <w:right w:val="single" w:color="auto" w:sz="4" w:space="0"/>
            </w:tcBorders>
            <w:tcMar/>
          </w:tcPr>
          <w:p w:rsidRPr="00C86D00" w:rsidR="00C30C6B" w:rsidP="31EA7AE7" w:rsidRDefault="00A17A68" w14:paraId="2C482D9E" w14:textId="255685D7">
            <w:pPr>
              <w:spacing w:after="0" w:line="240" w:lineRule="auto"/>
              <w:jc w:val="left"/>
              <w:rPr>
                <w:rFonts w:eastAsia="Verdana" w:cs="Verdana"/>
                <w:b w:val="1"/>
                <w:bCs w:val="1"/>
                <w:color w:val="000000" w:themeColor="text1"/>
                <w:sz w:val="18"/>
                <w:szCs w:val="18"/>
              </w:rPr>
            </w:pPr>
            <w:r w:rsidRPr="31EA7AE7" w:rsidR="18E830B2">
              <w:rPr>
                <w:rFonts w:eastAsia="Verdana" w:cs="Verdana"/>
                <w:b w:val="1"/>
                <w:bCs w:val="1"/>
                <w:color w:val="000000" w:themeColor="text1" w:themeTint="FF" w:themeShade="FF"/>
                <w:sz w:val="18"/>
                <w:szCs w:val="18"/>
              </w:rPr>
              <w:t>PG-OPL-001</w:t>
            </w:r>
          </w:p>
        </w:tc>
        <w:tc>
          <w:tcPr>
            <w:tcW w:w="2715" w:type="dxa"/>
            <w:tcBorders>
              <w:top w:val="single" w:color="auto" w:sz="4" w:space="0"/>
              <w:left w:val="nil"/>
              <w:bottom w:val="single" w:color="auto" w:sz="4" w:space="0"/>
              <w:right w:val="single" w:color="auto" w:sz="4" w:space="0"/>
            </w:tcBorders>
            <w:tcMar/>
          </w:tcPr>
          <w:p w:rsidRPr="00C86D00" w:rsidR="00C30C6B" w:rsidP="31EA7AE7" w:rsidRDefault="00A17A68" w14:paraId="680AD047" w14:textId="67B4DD5B">
            <w:pPr>
              <w:spacing w:after="0" w:line="240" w:lineRule="auto"/>
              <w:jc w:val="left"/>
              <w:rPr>
                <w:rFonts w:eastAsia="Verdana" w:cs="Verdana"/>
                <w:color w:val="000000" w:themeColor="text1"/>
                <w:sz w:val="18"/>
                <w:szCs w:val="18"/>
              </w:rPr>
            </w:pPr>
            <w:r w:rsidRPr="31EA7AE7" w:rsidR="18E830B2">
              <w:rPr>
                <w:rFonts w:eastAsia="Verdana" w:cs="Verdana"/>
                <w:color w:val="000000" w:themeColor="text1" w:themeTint="FF" w:themeShade="FF"/>
                <w:sz w:val="18"/>
                <w:szCs w:val="18"/>
              </w:rPr>
              <w:t>Programa de transparencia y ética pública</w:t>
            </w:r>
          </w:p>
        </w:tc>
        <w:tc>
          <w:tcPr>
            <w:tcW w:w="673" w:type="dxa"/>
            <w:tcBorders>
              <w:top w:val="single" w:color="auto" w:sz="4" w:space="0"/>
              <w:left w:val="nil"/>
              <w:bottom w:val="single" w:color="auto" w:sz="4" w:space="0"/>
              <w:right w:val="single" w:color="auto" w:sz="4" w:space="0"/>
            </w:tcBorders>
            <w:tcMar/>
          </w:tcPr>
          <w:p w:rsidRPr="00C86D00" w:rsidR="00C30C6B" w:rsidP="31EA7AE7" w:rsidRDefault="00A17A68" w14:paraId="01E51162" w14:textId="039DC40E">
            <w:pPr>
              <w:spacing w:after="0" w:line="240" w:lineRule="auto"/>
              <w:jc w:val="center"/>
              <w:rPr>
                <w:rFonts w:eastAsia="Verdana" w:cs="Verdana"/>
                <w:color w:val="000000" w:themeColor="text1"/>
                <w:sz w:val="18"/>
                <w:szCs w:val="18"/>
              </w:rPr>
            </w:pPr>
            <w:r w:rsidRPr="31EA7AE7" w:rsidR="18E830B2">
              <w:rPr>
                <w:rFonts w:eastAsia="Verdana" w:cs="Verdana"/>
                <w:color w:val="000000" w:themeColor="text1" w:themeTint="FF" w:themeShade="FF"/>
                <w:sz w:val="18"/>
                <w:szCs w:val="18"/>
              </w:rPr>
              <w:t>0</w:t>
            </w:r>
          </w:p>
        </w:tc>
        <w:tc>
          <w:tcPr>
            <w:tcW w:w="1335" w:type="dxa"/>
            <w:tcBorders>
              <w:top w:val="single" w:color="auto" w:sz="4" w:space="0"/>
              <w:left w:val="nil"/>
              <w:bottom w:val="single" w:color="auto" w:sz="4" w:space="0"/>
              <w:right w:val="single" w:color="auto" w:sz="4" w:space="0"/>
            </w:tcBorders>
            <w:tcMar/>
          </w:tcPr>
          <w:p w:rsidRPr="00C86D00" w:rsidR="00C30C6B" w:rsidP="31EA7AE7" w:rsidRDefault="00FD57FD" w14:paraId="4BD88B0F" w14:textId="0F903F8A">
            <w:pPr>
              <w:spacing w:after="0" w:line="240" w:lineRule="auto"/>
              <w:jc w:val="left"/>
              <w:rPr>
                <w:rFonts w:eastAsia="Verdana" w:cs="Verdana"/>
                <w:color w:val="000000" w:themeColor="text1"/>
                <w:sz w:val="18"/>
                <w:szCs w:val="18"/>
              </w:rPr>
            </w:pPr>
            <w:r w:rsidRPr="31EA7AE7" w:rsidR="2D202963">
              <w:rPr>
                <w:rFonts w:eastAsia="Verdana" w:cs="Verdana"/>
                <w:color w:val="000000" w:themeColor="text1" w:themeTint="FF" w:themeShade="FF"/>
                <w:sz w:val="18"/>
                <w:szCs w:val="18"/>
              </w:rPr>
              <w:t>29/Ago/2025</w:t>
            </w:r>
          </w:p>
        </w:tc>
        <w:tc>
          <w:tcPr>
            <w:tcW w:w="2490" w:type="dxa"/>
            <w:tcBorders>
              <w:top w:val="single" w:color="auto" w:sz="4" w:space="0"/>
              <w:left w:val="nil"/>
              <w:bottom w:val="single" w:color="auto" w:sz="4" w:space="0"/>
              <w:right w:val="single" w:color="auto" w:sz="4" w:space="0"/>
            </w:tcBorders>
            <w:tcMar/>
          </w:tcPr>
          <w:p w:rsidRPr="00C86D00" w:rsidR="00C30C6B" w:rsidP="31EA7AE7" w:rsidRDefault="00C86D00" w14:paraId="4D5B899B" w14:textId="32211EC7">
            <w:pPr>
              <w:spacing w:after="0" w:line="240" w:lineRule="auto"/>
              <w:jc w:val="left"/>
              <w:rPr>
                <w:rFonts w:eastAsia="Verdana" w:cs="Verdana"/>
                <w:color w:val="000000" w:themeColor="text1"/>
                <w:sz w:val="18"/>
                <w:szCs w:val="18"/>
              </w:rPr>
            </w:pPr>
            <w:r w:rsidRPr="31EA7AE7" w:rsidR="50035222">
              <w:rPr>
                <w:rFonts w:eastAsia="Verdana" w:cs="Verdana"/>
                <w:color w:val="000000" w:themeColor="text1" w:themeTint="FF" w:themeShade="FF"/>
                <w:sz w:val="18"/>
                <w:szCs w:val="18"/>
              </w:rPr>
              <w:t>Oficina Asesora De Planeación</w:t>
            </w:r>
          </w:p>
        </w:tc>
      </w:tr>
    </w:tbl>
    <w:p w:rsidRPr="00085342" w:rsidR="00300F81" w:rsidP="00300F81" w:rsidRDefault="00300F81" w14:paraId="50DBB1A2" w14:textId="3F6B8016">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Pr>
          <w:rFonts w:eastAsia="Times New Roman" w:cs="Segoe UI"/>
          <w:b/>
          <w:bCs/>
          <w:color w:val="000000"/>
          <w:sz w:val="18"/>
          <w:szCs w:val="18"/>
          <w:lang w:eastAsia="es-CO"/>
        </w:rPr>
        <w:t>3</w:t>
      </w:r>
      <w:r w:rsidRPr="00085342">
        <w:rPr>
          <w:rFonts w:eastAsia="Times New Roman" w:cs="Segoe UI"/>
          <w:b/>
          <w:bCs/>
          <w:color w:val="000000"/>
          <w:sz w:val="18"/>
          <w:szCs w:val="18"/>
          <w:lang w:eastAsia="es-CO"/>
        </w:rPr>
        <w:t>. </w:t>
      </w:r>
      <w:r>
        <w:rPr>
          <w:rFonts w:eastAsia="Times New Roman" w:cs="Segoe UI"/>
          <w:color w:val="000000"/>
          <w:sz w:val="18"/>
          <w:szCs w:val="18"/>
          <w:lang w:eastAsia="es-CO"/>
        </w:rPr>
        <w:t>Documentación interna vigente para el proceso de rendición de cuentas.</w:t>
      </w:r>
      <w:r w:rsidRPr="00085342">
        <w:rPr>
          <w:rFonts w:eastAsia="Times New Roman" w:cs="Segoe UI"/>
          <w:color w:val="000000"/>
          <w:sz w:val="18"/>
          <w:szCs w:val="18"/>
          <w:lang w:eastAsia="es-CO"/>
        </w:rPr>
        <w:t>   </w:t>
      </w:r>
    </w:p>
    <w:p w:rsidRPr="00C1769B" w:rsidR="5470D217" w:rsidP="00C1769B" w:rsidRDefault="00300F81" w14:paraId="0CE9680C" w14:textId="615742FB">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Elaboración propia con información tomada de ISOLUCION.</w:t>
      </w:r>
    </w:p>
    <w:p w:rsidR="00840C20" w:rsidP="31EA7AE7" w:rsidRDefault="00C1769B" w14:paraId="55FE90EA" w14:textId="6A5C2B35">
      <w:pPr>
        <w:pStyle w:val="Prrafodelista"/>
        <w:numPr>
          <w:ilvl w:val="0"/>
          <w:numId w:val="32"/>
        </w:numPr>
        <w:spacing w:line="276" w:lineRule="auto"/>
        <w:rPr>
          <w:rFonts w:eastAsia="Verdana" w:cs="Verdana"/>
          <w:b w:val="1"/>
          <w:bCs w:val="1"/>
        </w:rPr>
      </w:pPr>
      <w:r w:rsidRPr="31EA7AE7" w:rsidR="117D0D0F">
        <w:rPr>
          <w:rFonts w:eastAsia="Verdana" w:cs="Verdana"/>
          <w:b w:val="1"/>
          <w:bCs w:val="1"/>
        </w:rPr>
        <w:t xml:space="preserve">Menu de transparencias </w:t>
      </w:r>
    </w:p>
    <w:p w:rsidR="00840C20" w:rsidP="00155E1B" w:rsidRDefault="00C1769B" w14:paraId="5B6176EE" w14:textId="0C5E6421">
      <w:pPr>
        <w:spacing w:line="276" w:lineRule="auto"/>
        <w:rPr>
          <w:rFonts w:eastAsia="Verdana" w:cs="Verdana"/>
        </w:rPr>
      </w:pPr>
      <w:r w:rsidRPr="31EA7AE7" w:rsidR="5267768C">
        <w:rPr>
          <w:rFonts w:eastAsia="Verdana" w:cs="Verdana"/>
        </w:rPr>
        <w:t xml:space="preserve">También se verifico </w:t>
      </w:r>
      <w:r w:rsidRPr="31EA7AE7" w:rsidR="5267768C">
        <w:rPr>
          <w:rFonts w:eastAsia="Verdana" w:cs="Verdana"/>
        </w:rPr>
        <w:t>la  información</w:t>
      </w:r>
      <w:r w:rsidRPr="31EA7AE7" w:rsidR="5267768C">
        <w:rPr>
          <w:rFonts w:eastAsia="Verdana" w:cs="Verdana"/>
        </w:rPr>
        <w:t xml:space="preserve"> compartida por la Oficina de Relacionamiento con la </w:t>
      </w:r>
      <w:r w:rsidRPr="31EA7AE7" w:rsidR="03890E32">
        <w:rPr>
          <w:rFonts w:eastAsia="Verdana" w:cs="Verdana"/>
        </w:rPr>
        <w:t>Ciudadanía</w:t>
      </w:r>
      <w:r w:rsidRPr="31EA7AE7" w:rsidR="0B9C2ED1">
        <w:rPr>
          <w:rFonts w:eastAsia="Verdana" w:cs="Verdana"/>
        </w:rPr>
        <w:t xml:space="preserve"> y publicada</w:t>
      </w:r>
      <w:r w:rsidRPr="31EA7AE7" w:rsidR="7E150032">
        <w:rPr>
          <w:rFonts w:eastAsia="Verdana" w:cs="Verdana"/>
        </w:rPr>
        <w:t xml:space="preserve">, relacionada con </w:t>
      </w:r>
      <w:r w:rsidRPr="31EA7AE7" w:rsidR="0B9C2ED1">
        <w:rPr>
          <w:rFonts w:eastAsia="Verdana" w:cs="Verdana"/>
        </w:rPr>
        <w:t xml:space="preserve">el </w:t>
      </w:r>
      <w:r w:rsidRPr="31EA7AE7" w:rsidR="0A209B0E">
        <w:rPr>
          <w:rFonts w:eastAsia="Verdana" w:cs="Verdana"/>
        </w:rPr>
        <w:t xml:space="preserve">menú de transparencia de la </w:t>
      </w:r>
      <w:r w:rsidRPr="31EA7AE7" w:rsidR="7FD6306C">
        <w:rPr>
          <w:rFonts w:eastAsia="Verdana" w:cs="Verdana"/>
        </w:rPr>
        <w:t>E</w:t>
      </w:r>
      <w:r w:rsidRPr="31EA7AE7" w:rsidR="0A209B0E">
        <w:rPr>
          <w:rFonts w:eastAsia="Verdana" w:cs="Verdana"/>
        </w:rPr>
        <w:t>ntidad</w:t>
      </w:r>
      <w:r w:rsidRPr="31EA7AE7" w:rsidR="26F71C55">
        <w:rPr>
          <w:rFonts w:eastAsia="Verdana" w:cs="Verdana"/>
        </w:rPr>
        <w:t xml:space="preserve"> con relación a la estrategia de rendición de cuentas</w:t>
      </w:r>
      <w:r w:rsidRPr="31EA7AE7" w:rsidR="2650F077">
        <w:rPr>
          <w:rFonts w:eastAsia="Verdana" w:cs="Verdana"/>
        </w:rPr>
        <w:t xml:space="preserve"> directamente en la </w:t>
      </w:r>
      <w:r w:rsidRPr="31EA7AE7" w:rsidR="2650F077">
        <w:rPr>
          <w:rFonts w:eastAsia="Verdana" w:cs="Verdana"/>
        </w:rPr>
        <w:t>pagina</w:t>
      </w:r>
      <w:r w:rsidRPr="31EA7AE7" w:rsidR="2650F077">
        <w:rPr>
          <w:rFonts w:eastAsia="Verdana" w:cs="Verdana"/>
        </w:rPr>
        <w:t xml:space="preserve"> web. </w:t>
      </w:r>
    </w:p>
    <w:p w:rsidR="003976C9" w:rsidP="00155E1B" w:rsidRDefault="00D150C8" w14:paraId="2957DA98" w14:textId="6CA61069">
      <w:pPr>
        <w:pStyle w:val="Ttulo2"/>
        <w:spacing w:after="240" w:line="276" w:lineRule="auto"/>
        <w:rPr/>
      </w:pPr>
      <w:bookmarkStart w:name="_Toc230070801" w:id="7"/>
      <w:r w:rsidR="6343D1C8">
        <w:rPr/>
        <w:t>Acceso a la información</w:t>
      </w:r>
      <w:r w:rsidR="369F2577">
        <w:rPr/>
        <w:t xml:space="preserve"> pública y transparencia</w:t>
      </w:r>
      <w:r w:rsidR="369F2577">
        <w:rPr/>
        <w:t>.</w:t>
      </w:r>
      <w:bookmarkEnd w:id="7"/>
    </w:p>
    <w:p w:rsidR="00D744DF" w:rsidP="00155E1B" w:rsidRDefault="00D744DF" w14:paraId="10D02238" w14:textId="48648B77">
      <w:pPr>
        <w:spacing w:line="276" w:lineRule="auto"/>
      </w:pPr>
      <w:r w:rsidR="2BB15210">
        <w:rPr/>
        <w:t xml:space="preserve">La Oficina de Control Interno, verificó </w:t>
      </w:r>
      <w:r w:rsidR="369F2577">
        <w:rPr/>
        <w:t>que e</w:t>
      </w:r>
      <w:r w:rsidR="15AB72A9">
        <w:rPr/>
        <w:t xml:space="preserve">n el sitio Web de la </w:t>
      </w:r>
      <w:r w:rsidR="317E0B67">
        <w:rPr/>
        <w:t>E</w:t>
      </w:r>
      <w:r w:rsidR="15AB72A9">
        <w:rPr/>
        <w:t xml:space="preserve">ntidad existen </w:t>
      </w:r>
      <w:commentRangeStart w:id="3581990"/>
      <w:r w:rsidR="15AB72A9">
        <w:rPr/>
        <w:t>dos</w:t>
      </w:r>
      <w:commentRangeEnd w:id="3581990"/>
      <w:r>
        <w:rPr>
          <w:rStyle w:val="CommentReference"/>
        </w:rPr>
        <w:commentReference w:id="3581990"/>
      </w:r>
      <w:r w:rsidR="15AB72A9">
        <w:rPr/>
        <w:t xml:space="preserve"> espacios </w:t>
      </w:r>
      <w:r w:rsidR="5047C434">
        <w:rPr/>
        <w:t>referentes a la rendición de cuentas</w:t>
      </w:r>
      <w:r w:rsidR="3CA95405">
        <w:rPr/>
        <w:t xml:space="preserve">, los dos se encuentran en el menú de </w:t>
      </w:r>
      <w:r w:rsidR="1768A1C6">
        <w:rPr/>
        <w:t>transparencia</w:t>
      </w:r>
      <w:r w:rsidR="30180B72">
        <w:rPr/>
        <w:t>.</w:t>
      </w:r>
    </w:p>
    <w:p w:rsidRPr="00D744DF" w:rsidR="00056968" w:rsidP="31EA7AE7" w:rsidRDefault="00056968" w14:paraId="520E1196" w14:textId="21F389F9">
      <w:pPr>
        <w:spacing w:after="0" w:afterAutospacing="off" w:line="276" w:lineRule="auto"/>
      </w:pPr>
      <w:r w:rsidR="30180B72">
        <w:rPr>
          <w:b w:val="0"/>
          <w:bCs w:val="0"/>
        </w:rPr>
        <w:t xml:space="preserve">El </w:t>
      </w:r>
      <w:r w:rsidRPr="31EA7AE7" w:rsidR="30180B72">
        <w:rPr>
          <w:b w:val="1"/>
          <w:bCs w:val="1"/>
        </w:rPr>
        <w:t>primero</w:t>
      </w:r>
      <w:r w:rsidRPr="31EA7AE7" w:rsidR="173D6D3D">
        <w:rPr>
          <w:b w:val="1"/>
          <w:bCs w:val="1"/>
        </w:rPr>
        <w:t xml:space="preserve"> </w:t>
      </w:r>
      <w:r w:rsidR="173D6D3D">
        <w:rPr/>
        <w:t>se encuentra en el numeral cuatro y</w:t>
      </w:r>
      <w:r w:rsidR="30180B72">
        <w:rPr/>
        <w:t xml:space="preserve"> hace referencia a los</w:t>
      </w:r>
      <w:r w:rsidR="66FA9875">
        <w:rPr/>
        <w:t xml:space="preserve"> Informes de Rendición de Cuentas </w:t>
      </w:r>
      <w:r w:rsidR="643B98D9">
        <w:rPr/>
        <w:t xml:space="preserve">presentados </w:t>
      </w:r>
      <w:r w:rsidR="66FA9875">
        <w:rPr/>
        <w:t xml:space="preserve">a la Ciudadanía </w:t>
      </w:r>
      <w:r w:rsidR="4B72156E">
        <w:rPr/>
        <w:t>y publicados.</w:t>
      </w:r>
    </w:p>
    <w:p w:rsidR="31EA7AE7" w:rsidP="31EA7AE7" w:rsidRDefault="31EA7AE7" w14:paraId="13A97379" w14:textId="6A837165">
      <w:pPr>
        <w:spacing w:after="0" w:afterAutospacing="off" w:line="276" w:lineRule="auto"/>
      </w:pPr>
    </w:p>
    <w:p w:rsidR="00486BD6" w:rsidP="31EA7AE7" w:rsidRDefault="00486BD6" w14:paraId="406B8A2D" w14:textId="0D41D99A">
      <w:pPr>
        <w:spacing w:after="0" w:line="240" w:lineRule="auto"/>
        <w:rPr>
          <w:rFonts w:eastAsia="Verdana" w:cs="Verdana"/>
        </w:rPr>
      </w:pPr>
      <w:r w:rsidRPr="001338DD">
        <w:rPr>
          <w:noProof/>
        </w:rPr>
        <w:drawing>
          <wp:anchor distT="0" distB="0" distL="114300" distR="114300" simplePos="0" relativeHeight="251658240" behindDoc="0" locked="0" layoutInCell="1" allowOverlap="1" wp14:anchorId="2440E36B" wp14:editId="7CC8AE0F">
            <wp:simplePos x="0" y="0"/>
            <wp:positionH relativeFrom="column">
              <wp:posOffset>3175</wp:posOffset>
            </wp:positionH>
            <wp:positionV relativeFrom="paragraph">
              <wp:posOffset>14149</wp:posOffset>
            </wp:positionV>
            <wp:extent cx="3352800" cy="200025"/>
            <wp:effectExtent l="9525" t="9525" r="9525" b="9525"/>
            <wp:wrapSquare wrapText="bothSides"/>
            <wp:docPr id="1" name="Imagen 1"/>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1" name=""/>
                    <pic:cNvPicPr/>
                  </pic:nvPicPr>
                  <pic:blipFill>
                    <a:blip xmlns:r="http://schemas.openxmlformats.org/officeDocument/2006/relationships" r:embed="rId11"/>
                    <a:stretch>
                      <a:fillRect/>
                    </a:stretch>
                  </pic:blipFill>
                  <pic:spPr>
                    <a:xfrm>
                      <a:off x="0" y="0"/>
                      <a:ext cx="3352800" cy="200025"/>
                    </a:xfrm>
                    <a:prstGeom prst="rect">
                      <a:avLst/>
                    </a:prstGeom>
                    <a:ln w="9525">
                      <a:solidFill>
                        <a:schemeClr val="tx1"/>
                      </a:solidFill>
                      <a:prstDash val="solid"/>
                    </a:ln>
                  </pic:spPr>
                </pic:pic>
              </a:graphicData>
            </a:graphic>
          </wp:anchor>
        </w:drawing>
      </w:r>
    </w:p>
    <w:p w:rsidRPr="009765A4" w:rsidR="00486BD6" w:rsidP="00486BD6" w:rsidRDefault="00486BD6" w14:paraId="3021F8B9" w14:textId="7BD9F16F">
      <w:pPr>
        <w:spacing w:after="0"/>
        <w:rPr>
          <w:rFonts w:eastAsia="Verdana" w:cs="Verdana"/>
          <w:sz w:val="16"/>
          <w:szCs w:val="16"/>
        </w:rPr>
      </w:pPr>
      <w:r w:rsidRPr="009765A4">
        <w:rPr>
          <w:rFonts w:eastAsia="Verdana" w:cs="Verdana"/>
          <w:b/>
          <w:bCs/>
          <w:sz w:val="16"/>
          <w:szCs w:val="16"/>
        </w:rPr>
        <w:t xml:space="preserve">Imagen </w:t>
      </w:r>
      <w:r w:rsidR="00A6177C">
        <w:rPr>
          <w:rFonts w:eastAsia="Verdana" w:cs="Verdana"/>
          <w:b/>
          <w:bCs/>
          <w:sz w:val="16"/>
          <w:szCs w:val="16"/>
        </w:rPr>
        <w:t>1</w:t>
      </w:r>
      <w:r w:rsidRPr="009765A4">
        <w:rPr>
          <w:rFonts w:eastAsia="Verdana" w:cs="Verdana"/>
          <w:b/>
          <w:bCs/>
          <w:sz w:val="16"/>
          <w:szCs w:val="16"/>
        </w:rPr>
        <w:t>:</w:t>
      </w:r>
      <w:r w:rsidRPr="009765A4">
        <w:rPr>
          <w:rFonts w:eastAsia="Verdana" w:cs="Verdana"/>
          <w:sz w:val="16"/>
          <w:szCs w:val="16"/>
        </w:rPr>
        <w:t xml:space="preserve"> Espacio de </w:t>
      </w:r>
      <w:r w:rsidR="00E95F08">
        <w:rPr>
          <w:rFonts w:eastAsia="Verdana" w:cs="Verdana"/>
          <w:sz w:val="16"/>
          <w:szCs w:val="16"/>
        </w:rPr>
        <w:t>informes de rendición de cuentas</w:t>
      </w:r>
      <w:r w:rsidRPr="009765A4">
        <w:rPr>
          <w:rFonts w:eastAsia="Verdana" w:cs="Verdana"/>
          <w:sz w:val="16"/>
          <w:szCs w:val="16"/>
        </w:rPr>
        <w:t>.</w:t>
      </w:r>
    </w:p>
    <w:p w:rsidR="00185122" w:rsidP="31EA7AE7" w:rsidRDefault="00185122" w14:paraId="64E6BDE9" w14:textId="3B1D9846">
      <w:pPr>
        <w:rPr>
          <w:rFonts w:eastAsia="Verdana" w:cs="Verdana"/>
          <w:sz w:val="16"/>
          <w:szCs w:val="16"/>
        </w:rPr>
      </w:pPr>
      <w:r w:rsidRPr="31EA7AE7" w:rsidR="1768A1C6">
        <w:rPr>
          <w:rFonts w:eastAsia="Verdana" w:cs="Verdana"/>
          <w:b w:val="1"/>
          <w:bCs w:val="1"/>
          <w:sz w:val="16"/>
          <w:szCs w:val="16"/>
        </w:rPr>
        <w:t>Fuente:</w:t>
      </w:r>
      <w:r w:rsidRPr="31EA7AE7" w:rsidR="1768A1C6">
        <w:rPr>
          <w:rFonts w:eastAsia="Verdana" w:cs="Verdana"/>
          <w:sz w:val="16"/>
          <w:szCs w:val="16"/>
        </w:rPr>
        <w:t xml:space="preserve"> Página oficial del Ministerio de las Culturas, las Artes y los Saberes.</w:t>
      </w:r>
      <w:r w:rsidRPr="31EA7AE7" w:rsidR="319E6E28">
        <w:rPr>
          <w:rFonts w:eastAsia="Verdana" w:cs="Verdana"/>
          <w:sz w:val="16"/>
          <w:szCs w:val="16"/>
        </w:rPr>
        <w:t xml:space="preserve"> </w:t>
      </w:r>
      <w:hyperlink r:id="R87e78050001e4f81">
        <w:r w:rsidRPr="31EA7AE7" w:rsidR="319E6E28">
          <w:rPr>
            <w:rStyle w:val="Hipervnculo"/>
            <w:rFonts w:eastAsia="Verdana" w:cs="Verdana"/>
            <w:sz w:val="16"/>
            <w:szCs w:val="16"/>
          </w:rPr>
          <w:t>https://www.mincultura.gov.co/transparencia/Paginas/planeacion-presupuesto-e-informes/rendicion-de-cuentas-resultados-y-publicaciones.aspx</w:t>
        </w:r>
      </w:hyperlink>
    </w:p>
    <w:p w:rsidR="00185122" w:rsidP="00185122" w:rsidRDefault="00185122" w14:paraId="5A125073" w14:textId="0F950F5F">
      <w:r w:rsidR="67E6B806">
        <w:rPr/>
        <w:t>En dicho botón la Oficina de Control Interno, identifico que p</w:t>
      </w:r>
      <w:r w:rsidR="03799AB0">
        <w:rPr/>
        <w:t xml:space="preserve">ara la vigencia </w:t>
      </w:r>
      <w:r w:rsidR="03799AB0">
        <w:rPr>
          <w:b w:val="0"/>
          <w:bCs w:val="0"/>
        </w:rPr>
        <w:t>2025</w:t>
      </w:r>
      <w:r w:rsidR="03799AB0">
        <w:rPr>
          <w:b w:val="0"/>
          <w:bCs w:val="0"/>
        </w:rPr>
        <w:t xml:space="preserve"> </w:t>
      </w:r>
      <w:r w:rsidR="43A27EF4">
        <w:rPr>
          <w:b w:val="0"/>
          <w:bCs w:val="0"/>
        </w:rPr>
        <w:t xml:space="preserve">la Entidad tenia los documentos que se relacionan en la Imagen 2 del presente informe. </w:t>
      </w:r>
    </w:p>
    <w:p w:rsidR="008814AD" w:rsidP="31EA7AE7" w:rsidRDefault="008814AD" w14:paraId="3A376D0C" w14:textId="3EAB1FE4">
      <w:pPr>
        <w:spacing w:after="0" w:afterAutospacing="off"/>
      </w:pPr>
      <w:r w:rsidR="092C1969">
        <w:drawing>
          <wp:inline wp14:editId="1476209D" wp14:anchorId="45F3559B">
            <wp:extent cx="5268060" cy="1986733"/>
            <wp:effectExtent l="9525" t="9525" r="9525" b="9525"/>
            <wp:docPr id="3" name="Imagen 3" descr="Interfaz de usuario gráfica, Aplicación&#10;&#10;Descripción generada automáticament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xmlns:r="http://schemas.openxmlformats.org/officeDocument/2006/relationships" r:embed="rId13"/>
                    <a:stretch>
                      <a:fillRect/>
                    </a:stretch>
                  </pic:blipFill>
                  <pic:spPr>
                    <a:xfrm rot="0">
                      <a:off x="0" y="0"/>
                      <a:ext cx="5268060" cy="1986733"/>
                    </a:xfrm>
                    <a:prstGeom prst="rect">
                      <a:avLst/>
                    </a:prstGeom>
                    <a:ln w="9525">
                      <a:solidFill>
                        <a:schemeClr val="tx1"/>
                      </a:solidFill>
                      <a:prstDash val="solid"/>
                    </a:ln>
                  </pic:spPr>
                </pic:pic>
              </a:graphicData>
            </a:graphic>
          </wp:inline>
        </w:drawing>
      </w:r>
    </w:p>
    <w:p w:rsidR="00813C31" w:rsidP="00813C31" w:rsidRDefault="008814AD" w14:paraId="24ED73CB" w14:textId="77777777">
      <w:pPr>
        <w:spacing w:after="0"/>
        <w:rPr>
          <w:rFonts w:eastAsia="Verdana" w:cs="Verdana"/>
          <w:sz w:val="16"/>
          <w:szCs w:val="16"/>
        </w:rPr>
      </w:pPr>
      <w:r w:rsidRPr="009765A4">
        <w:rPr>
          <w:rFonts w:eastAsia="Verdana" w:cs="Verdana"/>
          <w:b/>
          <w:bCs/>
          <w:sz w:val="16"/>
          <w:szCs w:val="16"/>
        </w:rPr>
        <w:t xml:space="preserve">Imagen </w:t>
      </w:r>
      <w:r w:rsidR="00E042A4">
        <w:rPr>
          <w:rFonts w:eastAsia="Verdana" w:cs="Verdana"/>
          <w:b/>
          <w:bCs/>
          <w:sz w:val="16"/>
          <w:szCs w:val="16"/>
        </w:rPr>
        <w:t>2</w:t>
      </w:r>
      <w:r w:rsidRPr="009765A4">
        <w:rPr>
          <w:rFonts w:eastAsia="Verdana" w:cs="Verdana"/>
          <w:b/>
          <w:bCs/>
          <w:sz w:val="16"/>
          <w:szCs w:val="16"/>
        </w:rPr>
        <w:t>:</w:t>
      </w:r>
      <w:r w:rsidRPr="009765A4">
        <w:rPr>
          <w:rFonts w:eastAsia="Verdana" w:cs="Verdana"/>
          <w:sz w:val="16"/>
          <w:szCs w:val="16"/>
        </w:rPr>
        <w:t xml:space="preserve"> </w:t>
      </w:r>
      <w:r w:rsidRPr="00813C31" w:rsidR="00813C31">
        <w:rPr>
          <w:rFonts w:eastAsia="Verdana" w:cs="Verdana"/>
          <w:sz w:val="16"/>
          <w:szCs w:val="16"/>
        </w:rPr>
        <w:t>Rendición de cuentas - Resultados y publicaciones</w:t>
      </w:r>
    </w:p>
    <w:p w:rsidR="008814AD" w:rsidP="00813C31" w:rsidRDefault="008814AD" w14:paraId="0375155E" w14:textId="27348560">
      <w:pPr>
        <w:spacing w:after="0"/>
        <w:rPr>
          <w:rFonts w:eastAsia="Verdana" w:cs="Verdana"/>
          <w:sz w:val="16"/>
          <w:szCs w:val="16"/>
        </w:rPr>
      </w:pPr>
      <w:r w:rsidRPr="009765A4">
        <w:rPr>
          <w:rFonts w:eastAsia="Verdana" w:cs="Verdana"/>
          <w:b/>
          <w:bCs/>
          <w:sz w:val="16"/>
          <w:szCs w:val="16"/>
        </w:rPr>
        <w:t>Fuente:</w:t>
      </w:r>
      <w:r w:rsidRPr="009765A4">
        <w:rPr>
          <w:rFonts w:eastAsia="Verdana" w:cs="Verdana"/>
          <w:sz w:val="16"/>
          <w:szCs w:val="16"/>
        </w:rPr>
        <w:t xml:space="preserve"> Página oficial del Ministerio de las Culturas, las Artes y los Saberes.</w:t>
      </w:r>
      <w:r>
        <w:rPr>
          <w:rFonts w:eastAsia="Verdana" w:cs="Verdana"/>
          <w:sz w:val="16"/>
          <w:szCs w:val="16"/>
        </w:rPr>
        <w:t xml:space="preserve"> </w:t>
      </w:r>
      <w:hyperlink w:history="1" r:id="rId14">
        <w:r w:rsidRPr="005A2C7E">
          <w:rPr>
            <w:rStyle w:val="Hipervnculo"/>
            <w:rFonts w:eastAsia="Verdana" w:cs="Verdana"/>
            <w:sz w:val="16"/>
            <w:szCs w:val="16"/>
          </w:rPr>
          <w:t>https://www.mincultura.gov.co/transparencia/Paginas/planeacion-presupuesto-e-informes/rendicion-de-cuentas-resultados-y-publicaciones.aspx</w:t>
        </w:r>
      </w:hyperlink>
    </w:p>
    <w:p w:rsidR="00813C31" w:rsidP="00813C31" w:rsidRDefault="00813C31" w14:paraId="7B100A88" w14:textId="77777777">
      <w:pPr>
        <w:spacing w:after="0"/>
        <w:rPr>
          <w:rFonts w:eastAsia="Verdana" w:cs="Verdana"/>
          <w:sz w:val="16"/>
          <w:szCs w:val="16"/>
        </w:rPr>
      </w:pPr>
    </w:p>
    <w:p w:rsidR="004F4357" w:rsidP="31EA7AE7" w:rsidRDefault="004F4357" w14:paraId="4D6FDF40" w14:textId="5ACCCF7D">
      <w:pPr>
        <w:pStyle w:val="Normal"/>
        <w:suppressLineNumbers w:val="0"/>
        <w:bidi w:val="0"/>
        <w:spacing w:before="0" w:beforeAutospacing="off" w:after="200" w:afterAutospacing="off" w:line="276" w:lineRule="auto"/>
        <w:ind w:left="0" w:right="0"/>
        <w:jc w:val="both"/>
      </w:pPr>
      <w:r w:rsidR="3268BC69">
        <w:rPr/>
        <w:t xml:space="preserve">Del </w:t>
      </w:r>
      <w:r w:rsidR="3268BC69">
        <w:rPr/>
        <w:t>analisis</w:t>
      </w:r>
      <w:r w:rsidR="3268BC69">
        <w:rPr/>
        <w:t xml:space="preserve"> anteriormente, esta Oficina se permite informar que identifico que </w:t>
      </w:r>
      <w:r w:rsidR="1B445775">
        <w:rPr/>
        <w:t>el informe de rendición de cuentas</w:t>
      </w:r>
      <w:r w:rsidR="2A028A11">
        <w:rPr/>
        <w:t xml:space="preserve"> </w:t>
      </w:r>
      <w:r w:rsidR="722638A3">
        <w:rPr/>
        <w:t xml:space="preserve">de gestión como el de </w:t>
      </w:r>
      <w:r w:rsidR="2A028A11">
        <w:rPr/>
        <w:t xml:space="preserve">enfoque de paz fueron publicados </w:t>
      </w:r>
      <w:r w:rsidR="722638A3">
        <w:rPr/>
        <w:t>en enero y abril del 2026</w:t>
      </w:r>
      <w:r w:rsidR="49B9024B">
        <w:rPr/>
        <w:t>, por lo anterior</w:t>
      </w:r>
      <w:r w:rsidR="68346AE7">
        <w:rPr/>
        <w:t>, la Oficina de Control Interno,</w:t>
      </w:r>
      <w:r w:rsidR="722638A3">
        <w:rPr/>
        <w:t xml:space="preserve"> </w:t>
      </w:r>
      <w:r w:rsidRPr="31EA7AE7" w:rsidR="722638A3">
        <w:rPr>
          <w:b w:val="1"/>
          <w:bCs w:val="1"/>
          <w:i w:val="1"/>
          <w:iCs w:val="1"/>
        </w:rPr>
        <w:t>recomienda</w:t>
      </w:r>
      <w:r w:rsidR="58890EE0">
        <w:rPr/>
        <w:t xml:space="preserve"> implementar </w:t>
      </w:r>
      <w:r w:rsidR="70D5C5E1">
        <w:rPr/>
        <w:t>acciones que permitan</w:t>
      </w:r>
      <w:r w:rsidR="6943CAB4">
        <w:rPr/>
        <w:t xml:space="preserve"> dar cumplimiento a</w:t>
      </w:r>
      <w:r w:rsidR="70D5C5E1">
        <w:rPr/>
        <w:t xml:space="preserve"> </w:t>
      </w:r>
      <w:r w:rsidR="59FFF238">
        <w:rPr/>
        <w:t xml:space="preserve">lo estipulado por </w:t>
      </w:r>
      <w:r w:rsidR="33A163F4">
        <w:rPr/>
        <w:t>el MURC</w:t>
      </w:r>
      <w:r w:rsidRPr="31EA7AE7">
        <w:rPr>
          <w:rStyle w:val="FootnoteReference"/>
        </w:rPr>
        <w:footnoteReference w:id="1965"/>
      </w:r>
      <w:r w:rsidR="33A163F4">
        <w:rPr/>
        <w:t xml:space="preserve">, y por la </w:t>
      </w:r>
      <w:commentRangeStart w:id="1417053688"/>
      <w:r w:rsidR="32A3EE3D">
        <w:rPr/>
        <w:t>L</w:t>
      </w:r>
      <w:r w:rsidR="33A163F4">
        <w:rPr/>
        <w:t>ey 1757</w:t>
      </w:r>
      <w:r w:rsidR="57EC3F8C">
        <w:rPr/>
        <w:t xml:space="preserve"> Estatuto de Participación Democrática en Colombia</w:t>
      </w:r>
      <w:r w:rsidR="33A163F4">
        <w:rPr/>
        <w:t xml:space="preserve"> </w:t>
      </w:r>
      <w:r w:rsidR="15AD13AE">
        <w:rPr/>
        <w:t>en sus artículos 53</w:t>
      </w:r>
      <w:r w:rsidR="617E8EE3">
        <w:rPr/>
        <w:t xml:space="preserve"> y 55</w:t>
      </w:r>
      <w:r w:rsidR="62EC3E60">
        <w:rPr/>
        <w:t xml:space="preserve"> donde se establece que los </w:t>
      </w:r>
      <w:r w:rsidR="49D612C7">
        <w:rPr/>
        <w:t>informes</w:t>
      </w:r>
      <w:r w:rsidR="62EC3E60">
        <w:rPr/>
        <w:t xml:space="preserve"> deben ser publicados en el marco de la audiencia pública </w:t>
      </w:r>
      <w:r w:rsidR="49D612C7">
        <w:rPr/>
        <w:t>o antes para dar a conocer los resultados a la ciudadanía.</w:t>
      </w:r>
      <w:commentRangeEnd w:id="1417053688"/>
      <w:r>
        <w:rPr>
          <w:rStyle w:val="CommentReference"/>
        </w:rPr>
        <w:commentReference w:id="1417053688"/>
      </w:r>
    </w:p>
    <w:p w:rsidR="00C5182F" w:rsidP="00155E1B" w:rsidRDefault="00B827D0" w14:paraId="397FDA5E" w14:textId="38A7CC6C">
      <w:pPr>
        <w:spacing w:line="276" w:lineRule="auto"/>
      </w:pPr>
      <w:commentRangeStart w:id="81023515"/>
      <w:commentRangeStart w:id="366671043"/>
      <w:r w:rsidR="42C0696A">
        <w:rPr/>
        <w:t>Seguidamente, la Oficina de Control Interno, v</w:t>
      </w:r>
      <w:r w:rsidR="6C41B5D9">
        <w:rPr/>
        <w:t>erifica que los</w:t>
      </w:r>
      <w:r w:rsidR="0D928CE2">
        <w:rPr/>
        <w:t xml:space="preserve"> documentos </w:t>
      </w:r>
      <w:r w:rsidRPr="31EA7AE7" w:rsidR="0D928CE2">
        <w:rPr>
          <w:i w:val="1"/>
          <w:iCs w:val="1"/>
        </w:rPr>
        <w:t>“Ficha de resultados</w:t>
      </w:r>
      <w:r w:rsidRPr="31EA7AE7" w:rsidR="5C6F18B2">
        <w:rPr>
          <w:i w:val="1"/>
          <w:iCs w:val="1"/>
        </w:rPr>
        <w:t xml:space="preserve"> e Informe del ejercicio</w:t>
      </w:r>
      <w:r w:rsidRPr="31EA7AE7" w:rsidR="0D928CE2">
        <w:rPr>
          <w:i w:val="1"/>
          <w:iCs w:val="1"/>
        </w:rPr>
        <w:t>”</w:t>
      </w:r>
      <w:r w:rsidR="5C6F18B2">
        <w:rPr/>
        <w:t xml:space="preserve"> hacen parte de las etapas de planeación y seguimiento a la estrat</w:t>
      </w:r>
      <w:r w:rsidR="2747381E">
        <w:rPr/>
        <w:t>egia de rendición de cuentas y de la audiencia pública.</w:t>
      </w:r>
      <w:commentRangeEnd w:id="81023515"/>
      <w:r>
        <w:rPr>
          <w:rStyle w:val="CommentReference"/>
        </w:rPr>
        <w:commentReference w:id="81023515"/>
      </w:r>
      <w:commentRangeEnd w:id="366671043"/>
      <w:r>
        <w:rPr>
          <w:rStyle w:val="CommentReference"/>
        </w:rPr>
        <w:commentReference w:id="366671043"/>
      </w:r>
    </w:p>
    <w:p w:rsidR="00647EEA" w:rsidP="00155E1B" w:rsidRDefault="000568BC" w14:paraId="5B087FA7" w14:textId="3DFC9332">
      <w:pPr>
        <w:spacing w:line="276" w:lineRule="auto"/>
      </w:pPr>
      <w:r w:rsidR="78F0AF60">
        <w:rPr/>
        <w:t xml:space="preserve">En lo correspondiente a la </w:t>
      </w:r>
      <w:r w:rsidRPr="31EA7AE7" w:rsidR="79DE38A8">
        <w:rPr>
          <w:b w:val="1"/>
          <w:bCs w:val="1"/>
        </w:rPr>
        <w:t>vigencia</w:t>
      </w:r>
      <w:r w:rsidRPr="31EA7AE7" w:rsidR="44CAE85C">
        <w:rPr>
          <w:b w:val="1"/>
          <w:bCs w:val="1"/>
        </w:rPr>
        <w:t xml:space="preserve"> 2026</w:t>
      </w:r>
      <w:r w:rsidR="44CAE85C">
        <w:rPr/>
        <w:t xml:space="preserve">, en el mismo numeral 4 en la </w:t>
      </w:r>
      <w:r w:rsidR="44CAE85C">
        <w:rPr/>
        <w:t>pagina</w:t>
      </w:r>
      <w:r w:rsidR="44CAE85C">
        <w:rPr/>
        <w:t xml:space="preserve"> web del Ministerio</w:t>
      </w:r>
      <w:r w:rsidR="79DE38A8">
        <w:rPr/>
        <w:t xml:space="preserve"> </w:t>
      </w:r>
      <w:r w:rsidR="5EB01D5F">
        <w:rPr/>
        <w:t>se</w:t>
      </w:r>
      <w:r w:rsidR="7BB22F0B">
        <w:rPr/>
        <w:t xml:space="preserve"> identifican los documentos publicados</w:t>
      </w:r>
      <w:r w:rsidR="61B2781A">
        <w:rPr/>
        <w:t xml:space="preserve"> que se aprecian en la imagen 3 del presente informe. </w:t>
      </w:r>
    </w:p>
    <w:p w:rsidR="00AE2658" w:rsidP="31EA7AE7" w:rsidRDefault="00AE2658" w14:paraId="2A9F49DD" w14:textId="5C5BDF25">
      <w:pPr>
        <w:spacing w:after="0" w:afterAutospacing="off"/>
        <w:rPr>
          <w:rFonts w:eastAsia="Verdana" w:cs="Verdana"/>
          <w:sz w:val="16"/>
          <w:szCs w:val="16"/>
        </w:rPr>
      </w:pPr>
      <w:r w:rsidR="6317EAA5">
        <w:drawing>
          <wp:inline wp14:editId="458C3213" wp14:anchorId="6BC81F90">
            <wp:extent cx="4973936" cy="831733"/>
            <wp:effectExtent l="9525" t="9525" r="9525" b="9525"/>
            <wp:docPr id="4" name="Imagen 4" descr="Interfaz de usuario gráfica, Aplicación&#10;&#10;Descripción generada automáticament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 name="Imagen 4" descr="Interfaz de usuario gráfica, Aplicación&#10;&#10;Descripción generada automáticamente"/>
                    <pic:cNvPicPr/>
                  </pic:nvPicPr>
                  <pic:blipFill>
                    <a:blip xmlns:r="http://schemas.openxmlformats.org/officeDocument/2006/relationships" r:embed="rId15"/>
                    <a:stretch>
                      <a:fillRect/>
                    </a:stretch>
                  </pic:blipFill>
                  <pic:spPr>
                    <a:xfrm rot="0">
                      <a:off x="0" y="0"/>
                      <a:ext cx="4973936" cy="831733"/>
                    </a:xfrm>
                    <a:prstGeom prst="rect">
                      <a:avLst/>
                    </a:prstGeom>
                    <a:ln w="9525">
                      <a:solidFill>
                        <a:schemeClr val="tx1"/>
                      </a:solidFill>
                      <a:prstDash val="solid"/>
                    </a:ln>
                  </pic:spPr>
                </pic:pic>
              </a:graphicData>
            </a:graphic>
          </wp:inline>
        </w:drawing>
      </w:r>
    </w:p>
    <w:p w:rsidR="00AE2658" w:rsidP="31EA7AE7" w:rsidRDefault="00AE2658" w14:paraId="210BB6CB" w14:textId="40DF4573">
      <w:pPr>
        <w:spacing w:after="0" w:afterAutospacing="off"/>
        <w:rPr>
          <w:rFonts w:eastAsia="Verdana" w:cs="Verdana"/>
          <w:sz w:val="16"/>
          <w:szCs w:val="16"/>
        </w:rPr>
      </w:pPr>
      <w:r w:rsidRPr="31EA7AE7" w:rsidR="75F08AE7">
        <w:rPr>
          <w:rFonts w:eastAsia="Verdana" w:cs="Verdana"/>
          <w:b w:val="1"/>
          <w:bCs w:val="1"/>
          <w:sz w:val="16"/>
          <w:szCs w:val="16"/>
        </w:rPr>
        <w:t xml:space="preserve">Imagen </w:t>
      </w:r>
      <w:r w:rsidRPr="31EA7AE7" w:rsidR="75F08AE7">
        <w:rPr>
          <w:rFonts w:eastAsia="Verdana" w:cs="Verdana"/>
          <w:b w:val="1"/>
          <w:bCs w:val="1"/>
          <w:sz w:val="16"/>
          <w:szCs w:val="16"/>
        </w:rPr>
        <w:t>3</w:t>
      </w:r>
      <w:r w:rsidRPr="31EA7AE7" w:rsidR="75F08AE7">
        <w:rPr>
          <w:rFonts w:eastAsia="Verdana" w:cs="Verdana"/>
          <w:b w:val="1"/>
          <w:bCs w:val="1"/>
          <w:sz w:val="16"/>
          <w:szCs w:val="16"/>
        </w:rPr>
        <w:t>:</w:t>
      </w:r>
      <w:r w:rsidRPr="31EA7AE7" w:rsidR="75F08AE7">
        <w:rPr>
          <w:rFonts w:eastAsia="Verdana" w:cs="Verdana"/>
          <w:sz w:val="16"/>
          <w:szCs w:val="16"/>
        </w:rPr>
        <w:t xml:space="preserve"> </w:t>
      </w:r>
      <w:r w:rsidRPr="31EA7AE7" w:rsidR="75F08AE7">
        <w:rPr>
          <w:rFonts w:eastAsia="Verdana" w:cs="Verdana"/>
          <w:sz w:val="16"/>
          <w:szCs w:val="16"/>
        </w:rPr>
        <w:t>Rendición de cuentas - Resultados y publicaciones</w:t>
      </w:r>
    </w:p>
    <w:p w:rsidR="00114A0D" w:rsidP="00AE2658" w:rsidRDefault="00AE2658" w14:paraId="57E297F1" w14:textId="03A40286">
      <w:pPr>
        <w:spacing w:after="0"/>
        <w:rPr>
          <w:rFonts w:eastAsia="Verdana" w:cs="Verdana"/>
          <w:sz w:val="16"/>
          <w:szCs w:val="16"/>
        </w:rPr>
      </w:pPr>
      <w:r w:rsidRPr="009765A4">
        <w:rPr>
          <w:rFonts w:eastAsia="Verdana" w:cs="Verdana"/>
          <w:b/>
          <w:bCs/>
          <w:sz w:val="16"/>
          <w:szCs w:val="16"/>
        </w:rPr>
        <w:t>Fuente:</w:t>
      </w:r>
      <w:r w:rsidRPr="009765A4">
        <w:rPr>
          <w:rFonts w:eastAsia="Verdana" w:cs="Verdana"/>
          <w:sz w:val="16"/>
          <w:szCs w:val="16"/>
        </w:rPr>
        <w:t xml:space="preserve"> Página oficial del Ministerio de las Culturas, las Artes y los Saberes.</w:t>
      </w:r>
      <w:r>
        <w:rPr>
          <w:rFonts w:eastAsia="Verdana" w:cs="Verdana"/>
          <w:sz w:val="16"/>
          <w:szCs w:val="16"/>
        </w:rPr>
        <w:t xml:space="preserve"> </w:t>
      </w:r>
      <w:hyperlink w:history="1" r:id="rId16">
        <w:r w:rsidRPr="005A2C7E">
          <w:rPr>
            <w:rStyle w:val="Hipervnculo"/>
            <w:rFonts w:eastAsia="Verdana" w:cs="Verdana"/>
            <w:sz w:val="16"/>
            <w:szCs w:val="16"/>
          </w:rPr>
          <w:t>https://www.mincultura.gov.co/transparencia/Paginas/planeacion-presupuesto-e-informes/rendicion-de-cuentas-resultados-y-publicaciones.aspx</w:t>
        </w:r>
      </w:hyperlink>
    </w:p>
    <w:p w:rsidRPr="00AE2658" w:rsidR="00AE2658" w:rsidP="00AE2658" w:rsidRDefault="00AE2658" w14:paraId="45608DE1" w14:textId="77777777">
      <w:pPr>
        <w:spacing w:after="0"/>
        <w:rPr>
          <w:rFonts w:eastAsia="Verdana" w:cs="Verdana"/>
          <w:sz w:val="16"/>
          <w:szCs w:val="16"/>
        </w:rPr>
      </w:pPr>
    </w:p>
    <w:p w:rsidRPr="00986DBC" w:rsidR="002A1FD0" w:rsidP="003C096E" w:rsidRDefault="00986DBC" w14:paraId="524D858F" w14:textId="05E98B42">
      <w:r w:rsidR="77F5BE98">
        <w:rPr/>
        <w:t>En lo que concierne a la actual vigencia, y luego de realizar las verificaciones correspondientes, la Oficina de Control Interno, se permite informar que</w:t>
      </w:r>
      <w:r w:rsidR="7F12772F">
        <w:rPr/>
        <w:t xml:space="preserve"> la publicación de</w:t>
      </w:r>
      <w:r w:rsidR="7F12772F">
        <w:rPr/>
        <w:t xml:space="preserve"> la Estrategia</w:t>
      </w:r>
      <w:r w:rsidR="2131320F">
        <w:rPr/>
        <w:t xml:space="preserve"> de Rendición de cuentas, se </w:t>
      </w:r>
      <w:r w:rsidR="2131320F">
        <w:rPr/>
        <w:t>realizo</w:t>
      </w:r>
      <w:r w:rsidR="2131320F">
        <w:rPr/>
        <w:t xml:space="preserve"> de manera oportuna y</w:t>
      </w:r>
      <w:r w:rsidR="4A6C25E8">
        <w:rPr/>
        <w:t xml:space="preserve"> </w:t>
      </w:r>
      <w:r w:rsidR="4A6C25E8">
        <w:rPr/>
        <w:t>según los términos establecidos por la normatividad vigente.</w:t>
      </w:r>
    </w:p>
    <w:p w:rsidR="003C096E" w:rsidP="31EA7AE7" w:rsidRDefault="003C096E" w14:paraId="450F6603" w14:textId="2DB8E905">
      <w:pPr>
        <w:spacing w:after="0" w:afterAutospacing="off"/>
        <w:rPr>
          <w:i w:val="0"/>
          <w:iCs w:val="0"/>
        </w:rPr>
      </w:pPr>
      <w:r w:rsidRPr="31EA7AE7" w:rsidR="317E2EBE">
        <w:rPr>
          <w:b w:val="1"/>
          <w:bCs w:val="1"/>
        </w:rPr>
        <w:t>El segundo</w:t>
      </w:r>
      <w:r w:rsidR="3147504A">
        <w:rPr/>
        <w:t xml:space="preserve"> </w:t>
      </w:r>
      <w:r w:rsidR="261E3037">
        <w:rPr/>
        <w:t xml:space="preserve">espacio de publicación en la </w:t>
      </w:r>
      <w:r w:rsidR="261E3037">
        <w:rPr/>
        <w:t>pagina</w:t>
      </w:r>
      <w:r w:rsidR="261E3037">
        <w:rPr/>
        <w:t xml:space="preserve"> web de la Entidad, y con relación directa a rendición de cuentas, la Oficina de Control Interno, evidenció que </w:t>
      </w:r>
      <w:r w:rsidR="3147504A">
        <w:rPr/>
        <w:t xml:space="preserve">se encuentra en el numeral seis y </w:t>
      </w:r>
      <w:r w:rsidR="12013565">
        <w:rPr/>
        <w:t>esta</w:t>
      </w:r>
      <w:r w:rsidR="12013565">
        <w:rPr/>
        <w:t xml:space="preserve"> identificado con el nombre </w:t>
      </w:r>
      <w:r w:rsidRPr="31EA7AE7" w:rsidR="0A803FB9">
        <w:rPr>
          <w:i w:val="1"/>
          <w:iCs w:val="1"/>
        </w:rPr>
        <w:t>“</w:t>
      </w:r>
      <w:r w:rsidRPr="31EA7AE7" w:rsidR="12013565">
        <w:rPr>
          <w:i w:val="1"/>
          <w:iCs w:val="1"/>
        </w:rPr>
        <w:t>Rendición de Cuentas</w:t>
      </w:r>
      <w:r w:rsidRPr="31EA7AE7" w:rsidR="0A803FB9">
        <w:rPr>
          <w:i w:val="1"/>
          <w:iCs w:val="1"/>
        </w:rPr>
        <w:t>”</w:t>
      </w:r>
      <w:r w:rsidRPr="31EA7AE7" w:rsidR="73A68F36">
        <w:rPr>
          <w:i w:val="1"/>
          <w:iCs w:val="1"/>
        </w:rPr>
        <w:t xml:space="preserve">, </w:t>
      </w:r>
      <w:r w:rsidRPr="31EA7AE7" w:rsidR="73A68F36">
        <w:rPr>
          <w:i w:val="0"/>
          <w:iCs w:val="0"/>
        </w:rPr>
        <w:t xml:space="preserve">tal y como se aprecia en la imagen 4 del presente informe. </w:t>
      </w:r>
    </w:p>
    <w:p w:rsidR="31EA7AE7" w:rsidP="31EA7AE7" w:rsidRDefault="31EA7AE7" w14:paraId="35260260" w14:textId="58B5079A">
      <w:pPr>
        <w:spacing w:after="0" w:afterAutospacing="off"/>
        <w:rPr>
          <w:i w:val="0"/>
          <w:iCs w:val="0"/>
        </w:rPr>
      </w:pPr>
    </w:p>
    <w:p w:rsidR="31EA7AE7" w:rsidP="31EA7AE7" w:rsidRDefault="31EA7AE7" w14:paraId="6C22C4A6" w14:textId="030BF224">
      <w:pPr>
        <w:spacing w:after="0" w:afterAutospacing="off" w:line="240" w:lineRule="auto"/>
        <w:rPr>
          <w:i w:val="0"/>
          <w:iCs w:val="0"/>
        </w:rPr>
      </w:pPr>
    </w:p>
    <w:p w:rsidR="00DD38C6" w:rsidP="31EA7AE7" w:rsidRDefault="00DD38C6" w14:paraId="0872D19F" w14:textId="58EE853E">
      <w:pPr>
        <w:spacing w:after="0" w:afterAutospacing="off" w:line="240" w:lineRule="auto"/>
      </w:pPr>
      <w:r>
        <w:rPr>
          <w:noProof/>
        </w:rPr>
        <w:drawing>
          <wp:anchor distT="0" distB="0" distL="114300" distR="114300" simplePos="0" relativeHeight="251658241" behindDoc="0" locked="0" layoutInCell="1" allowOverlap="1" wp14:anchorId="25BB6C96" wp14:editId="63A2ACC7">
            <wp:simplePos x="0" y="0"/>
            <wp:positionH relativeFrom="column">
              <wp:posOffset>3175</wp:posOffset>
            </wp:positionH>
            <wp:positionV relativeFrom="paragraph">
              <wp:posOffset>67489</wp:posOffset>
            </wp:positionV>
            <wp:extent cx="1714286" cy="209524"/>
            <wp:effectExtent l="9525" t="9525" r="9525" b="9525"/>
            <wp:wrapSquare wrapText="bothSides"/>
            <wp:docPr id="2" name="Imagen 2"/>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1" name=""/>
                    <pic:cNvPicPr/>
                  </pic:nvPicPr>
                  <pic:blipFill>
                    <a:blip xmlns:r="http://schemas.openxmlformats.org/officeDocument/2006/relationships" r:embed="rId17"/>
                    <a:stretch>
                      <a:fillRect/>
                    </a:stretch>
                  </pic:blipFill>
                  <pic:spPr>
                    <a:xfrm>
                      <a:off x="0" y="0"/>
                      <a:ext cx="1714286" cy="209524"/>
                    </a:xfrm>
                    <a:prstGeom prst="rect">
                      <a:avLst/>
                    </a:prstGeom>
                    <a:ln w="9525">
                      <a:solidFill>
                        <a:schemeClr val="tx1"/>
                      </a:solidFill>
                      <a:prstDash val="solid"/>
                    </a:ln>
                  </pic:spPr>
                </pic:pic>
              </a:graphicData>
            </a:graphic>
          </wp:anchor>
        </w:drawing>
      </w:r>
    </w:p>
    <w:p w:rsidRPr="009765A4" w:rsidR="00DD38C6" w:rsidP="00DD38C6" w:rsidRDefault="00DD38C6" w14:paraId="5B13E6BC" w14:textId="40291731">
      <w:pPr>
        <w:spacing w:after="0"/>
        <w:rPr>
          <w:rFonts w:eastAsia="Verdana" w:cs="Verdana"/>
          <w:sz w:val="16"/>
          <w:szCs w:val="16"/>
        </w:rPr>
      </w:pPr>
      <w:r w:rsidRPr="009765A4">
        <w:rPr>
          <w:rFonts w:eastAsia="Verdana" w:cs="Verdana"/>
          <w:b/>
          <w:bCs/>
          <w:sz w:val="16"/>
          <w:szCs w:val="16"/>
        </w:rPr>
        <w:t xml:space="preserve">Imagen </w:t>
      </w:r>
      <w:r w:rsidR="00E67302">
        <w:rPr>
          <w:rFonts w:eastAsia="Verdana" w:cs="Verdana"/>
          <w:b/>
          <w:bCs/>
          <w:sz w:val="16"/>
          <w:szCs w:val="16"/>
        </w:rPr>
        <w:t>4</w:t>
      </w:r>
      <w:r w:rsidRPr="009765A4">
        <w:rPr>
          <w:rFonts w:eastAsia="Verdana" w:cs="Verdana"/>
          <w:b/>
          <w:bCs/>
          <w:sz w:val="16"/>
          <w:szCs w:val="16"/>
        </w:rPr>
        <w:t>:</w:t>
      </w:r>
      <w:r w:rsidRPr="009765A4">
        <w:rPr>
          <w:rFonts w:eastAsia="Verdana" w:cs="Verdana"/>
          <w:sz w:val="16"/>
          <w:szCs w:val="16"/>
        </w:rPr>
        <w:t xml:space="preserve"> Espacio de participación ciudadana y rendición de cuentas.</w:t>
      </w:r>
    </w:p>
    <w:p w:rsidR="00DD38C6" w:rsidP="00DD38C6" w:rsidRDefault="00DD38C6" w14:paraId="42809D00" w14:textId="0131DD52">
      <w:pPr>
        <w:rPr>
          <w:rFonts w:eastAsia="Verdana" w:cs="Verdana"/>
          <w:sz w:val="16"/>
          <w:szCs w:val="16"/>
        </w:rPr>
      </w:pPr>
      <w:r w:rsidRPr="009765A4">
        <w:rPr>
          <w:rFonts w:eastAsia="Verdana" w:cs="Verdana"/>
          <w:b/>
          <w:bCs/>
          <w:sz w:val="16"/>
          <w:szCs w:val="16"/>
        </w:rPr>
        <w:t>Fuente:</w:t>
      </w:r>
      <w:r w:rsidRPr="009765A4">
        <w:rPr>
          <w:rFonts w:eastAsia="Verdana" w:cs="Verdana"/>
          <w:sz w:val="16"/>
          <w:szCs w:val="16"/>
        </w:rPr>
        <w:t xml:space="preserve"> Página oficial del Ministerio de las Culturas, las Artes y los Saberes.</w:t>
      </w:r>
      <w:r w:rsidR="0000054E">
        <w:rPr>
          <w:rFonts w:eastAsia="Verdana" w:cs="Verdana"/>
          <w:sz w:val="16"/>
          <w:szCs w:val="16"/>
        </w:rPr>
        <w:t xml:space="preserve"> </w:t>
      </w:r>
      <w:hyperlink w:history="1" r:id="rId18">
        <w:r w:rsidRPr="005A2C7E" w:rsidR="0000054E">
          <w:rPr>
            <w:rStyle w:val="Hipervnculo"/>
            <w:rFonts w:eastAsia="Verdana" w:cs="Verdana"/>
            <w:sz w:val="16"/>
            <w:szCs w:val="16"/>
          </w:rPr>
          <w:t>https://www.mincultura.gov.co/transparencia/Paginas/participa/rendicion-de-cuentas.aspx</w:t>
        </w:r>
      </w:hyperlink>
    </w:p>
    <w:p w:rsidR="00BE61AC" w:rsidP="00DD38C6" w:rsidRDefault="00665E49" w14:paraId="22518306" w14:textId="6359E9A0">
      <w:r w:rsidR="7BA4B6FC">
        <w:rPr/>
        <w:t xml:space="preserve">Una vez se realiza el recorrido al </w:t>
      </w:r>
      <w:r w:rsidR="7BA4B6FC">
        <w:rPr/>
        <w:t>boton</w:t>
      </w:r>
      <w:r w:rsidR="7BA4B6FC">
        <w:rPr/>
        <w:t xml:space="preserve"> en el sitio web, la Oficina de Control Interno, identifica que en</w:t>
      </w:r>
      <w:r w:rsidR="64D28712">
        <w:rPr/>
        <w:t xml:space="preserve"> este espacio existen herramientas de participación ciudadana</w:t>
      </w:r>
      <w:r w:rsidR="741E5A2D">
        <w:rPr/>
        <w:t xml:space="preserve"> como se</w:t>
      </w:r>
      <w:r w:rsidR="008DD958">
        <w:rPr/>
        <w:t xml:space="preserve"> </w:t>
      </w:r>
      <w:r w:rsidR="008DD958">
        <w:rPr/>
        <w:t>aprencian</w:t>
      </w:r>
      <w:r w:rsidR="008DD958">
        <w:rPr/>
        <w:t xml:space="preserve"> en la imagen 5 del presente informe. </w:t>
      </w:r>
    </w:p>
    <w:p w:rsidR="00BE61AC" w:rsidP="31EA7AE7" w:rsidRDefault="0097551B" w14:paraId="0EFBEC43" w14:textId="33ED1760">
      <w:pPr>
        <w:spacing w:after="0" w:afterAutospacing="off"/>
      </w:pPr>
      <w:r w:rsidR="3472179F">
        <w:drawing>
          <wp:inline wp14:editId="3BDBA231" wp14:anchorId="29A67C24">
            <wp:extent cx="3711819" cy="2728888"/>
            <wp:effectExtent l="9525" t="9525" r="9525" b="9525"/>
            <wp:docPr id="9" name="Imagen 9" descr="Interfaz de usuario gráfica, Aplicación, Teams&#10;&#10;Descripción generada automáticament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 name="Imagen 9" descr="Interfaz de usuario gráfica, Aplicación, Teams&#10;&#10;Descripción generada automáticamente"/>
                    <pic:cNvPicPr/>
                  </pic:nvPicPr>
                  <pic:blipFill>
                    <a:blip xmlns:r="http://schemas.openxmlformats.org/officeDocument/2006/relationships" r:embed="rId19"/>
                    <a:stretch>
                      <a:fillRect/>
                    </a:stretch>
                  </pic:blipFill>
                  <pic:spPr>
                    <a:xfrm rot="0">
                      <a:off x="0" y="0"/>
                      <a:ext cx="3711819" cy="2728888"/>
                    </a:xfrm>
                    <a:prstGeom prst="rect">
                      <a:avLst/>
                    </a:prstGeom>
                    <a:ln w="9525">
                      <a:solidFill>
                        <a:schemeClr val="tx1"/>
                      </a:solidFill>
                      <a:prstDash val="solid"/>
                    </a:ln>
                  </pic:spPr>
                </pic:pic>
              </a:graphicData>
            </a:graphic>
          </wp:inline>
        </w:drawing>
      </w:r>
    </w:p>
    <w:p w:rsidRPr="009765A4" w:rsidR="00E340DB" w:rsidP="00E340DB" w:rsidRDefault="00E340DB" w14:paraId="637D2BC3" w14:textId="7CD61EDC">
      <w:pPr>
        <w:spacing w:after="0"/>
        <w:rPr>
          <w:rFonts w:eastAsia="Verdana" w:cs="Verdana"/>
          <w:sz w:val="16"/>
          <w:szCs w:val="16"/>
        </w:rPr>
      </w:pPr>
      <w:r w:rsidRPr="009765A4">
        <w:rPr>
          <w:rFonts w:eastAsia="Verdana" w:cs="Verdana"/>
          <w:b/>
          <w:bCs/>
          <w:sz w:val="16"/>
          <w:szCs w:val="16"/>
        </w:rPr>
        <w:t xml:space="preserve">Imagen </w:t>
      </w:r>
      <w:r>
        <w:rPr>
          <w:rFonts w:eastAsia="Verdana" w:cs="Verdana"/>
          <w:b/>
          <w:bCs/>
          <w:sz w:val="16"/>
          <w:szCs w:val="16"/>
        </w:rPr>
        <w:t>5</w:t>
      </w:r>
      <w:r w:rsidRPr="009765A4">
        <w:rPr>
          <w:rFonts w:eastAsia="Verdana" w:cs="Verdana"/>
          <w:b/>
          <w:bCs/>
          <w:sz w:val="16"/>
          <w:szCs w:val="16"/>
        </w:rPr>
        <w:t>:</w:t>
      </w:r>
      <w:r w:rsidRPr="009765A4">
        <w:rPr>
          <w:rFonts w:eastAsia="Verdana" w:cs="Verdana"/>
          <w:sz w:val="16"/>
          <w:szCs w:val="16"/>
        </w:rPr>
        <w:t xml:space="preserve"> </w:t>
      </w:r>
      <w:r w:rsidR="00481CBD">
        <w:rPr>
          <w:rFonts w:eastAsia="Verdana" w:cs="Verdana"/>
          <w:sz w:val="16"/>
          <w:szCs w:val="16"/>
        </w:rPr>
        <w:t>Herramientas</w:t>
      </w:r>
      <w:r w:rsidRPr="009765A4">
        <w:rPr>
          <w:rFonts w:eastAsia="Verdana" w:cs="Verdana"/>
          <w:sz w:val="16"/>
          <w:szCs w:val="16"/>
        </w:rPr>
        <w:t xml:space="preserve"> de participación ciudadana y rendición de cuentas.</w:t>
      </w:r>
    </w:p>
    <w:p w:rsidR="00E340DB" w:rsidP="00E340DB" w:rsidRDefault="00E340DB" w14:paraId="5404D246" w14:textId="77777777">
      <w:pPr>
        <w:rPr>
          <w:rFonts w:eastAsia="Verdana" w:cs="Verdana"/>
          <w:sz w:val="16"/>
          <w:szCs w:val="16"/>
        </w:rPr>
      </w:pPr>
      <w:r w:rsidRPr="009765A4">
        <w:rPr>
          <w:rFonts w:eastAsia="Verdana" w:cs="Verdana"/>
          <w:b/>
          <w:bCs/>
          <w:sz w:val="16"/>
          <w:szCs w:val="16"/>
        </w:rPr>
        <w:t>Fuente:</w:t>
      </w:r>
      <w:r w:rsidRPr="009765A4">
        <w:rPr>
          <w:rFonts w:eastAsia="Verdana" w:cs="Verdana"/>
          <w:sz w:val="16"/>
          <w:szCs w:val="16"/>
        </w:rPr>
        <w:t xml:space="preserve"> Página oficial del Ministerio de las Culturas, las Artes y los Saberes.</w:t>
      </w:r>
      <w:r>
        <w:rPr>
          <w:rFonts w:eastAsia="Verdana" w:cs="Verdana"/>
          <w:sz w:val="16"/>
          <w:szCs w:val="16"/>
        </w:rPr>
        <w:t xml:space="preserve"> </w:t>
      </w:r>
      <w:hyperlink w:history="1" r:id="rId20">
        <w:r w:rsidRPr="005A2C7E">
          <w:rPr>
            <w:rStyle w:val="Hipervnculo"/>
            <w:rFonts w:eastAsia="Verdana" w:cs="Verdana"/>
            <w:sz w:val="16"/>
            <w:szCs w:val="16"/>
          </w:rPr>
          <w:t>https://www.mincultura.gov.co/transparencia/Paginas/participa/rendicion-de-cuentas.aspx</w:t>
        </w:r>
      </w:hyperlink>
    </w:p>
    <w:p w:rsidR="00E340DB" w:rsidP="0051125A" w:rsidRDefault="00F354D2" w14:paraId="5CDB65EC" w14:textId="1444ED6B">
      <w:pPr>
        <w:spacing w:line="276" w:lineRule="auto"/>
      </w:pPr>
      <w:r w:rsidR="7EE9A2E1">
        <w:rPr/>
        <w:t xml:space="preserve">Con relación a dichas publicaciones, la Oficina de Control Interno, pudo identificar que </w:t>
      </w:r>
      <w:r w:rsidR="2E953583">
        <w:rPr/>
        <w:t>el cronograma</w:t>
      </w:r>
      <w:r w:rsidR="394E53A8">
        <w:rPr/>
        <w:t xml:space="preserve"> </w:t>
      </w:r>
      <w:r w:rsidR="2BEC8282">
        <w:rPr/>
        <w:t xml:space="preserve">de </w:t>
      </w:r>
      <w:r w:rsidR="2BEC8282">
        <w:rPr/>
        <w:t>participaciój</w:t>
      </w:r>
      <w:r w:rsidR="2BEC8282">
        <w:rPr/>
        <w:t xml:space="preserve"> ciudadana y rendición de cuentas, </w:t>
      </w:r>
      <w:r w:rsidR="5A310E3C">
        <w:rPr/>
        <w:t xml:space="preserve">publicado </w:t>
      </w:r>
      <w:r w:rsidR="434D4461">
        <w:rPr/>
        <w:t>corresponde</w:t>
      </w:r>
      <w:r w:rsidR="31252458">
        <w:rPr/>
        <w:t xml:space="preserve"> a la vigencia 2025</w:t>
      </w:r>
      <w:r w:rsidR="7ECF3B73">
        <w:rPr/>
        <w:t xml:space="preserve">. </w:t>
      </w:r>
    </w:p>
    <w:p w:rsidR="00E340DB" w:rsidP="31EA7AE7" w:rsidRDefault="00F354D2" w14:paraId="5906A0DF" w14:textId="67D71EA6">
      <w:pPr>
        <w:pStyle w:val="Normal"/>
        <w:suppressLineNumbers w:val="0"/>
        <w:bidi w:val="0"/>
        <w:spacing w:before="0" w:beforeAutospacing="off" w:after="200" w:afterAutospacing="off" w:line="276" w:lineRule="auto"/>
        <w:ind w:left="0" w:right="0"/>
        <w:jc w:val="both"/>
      </w:pPr>
      <w:r w:rsidR="7ECF3B73">
        <w:rPr/>
        <w:t>Con respecto a la vigencia</w:t>
      </w:r>
      <w:r w:rsidR="7798ED6B">
        <w:rPr/>
        <w:t xml:space="preserve"> </w:t>
      </w:r>
      <w:r w:rsidR="7798ED6B">
        <w:rPr/>
        <w:t>2026</w:t>
      </w:r>
      <w:r w:rsidR="0E8E1BD8">
        <w:rPr/>
        <w:t xml:space="preserve">, no se evidenció dicho </w:t>
      </w:r>
      <w:r w:rsidR="0E8E1BD8">
        <w:rPr/>
        <w:t>i</w:t>
      </w:r>
      <w:r w:rsidR="7798ED6B">
        <w:rPr/>
        <w:t>nstrumento</w:t>
      </w:r>
      <w:r w:rsidR="1FFC347D">
        <w:rPr/>
        <w:t>,  lo</w:t>
      </w:r>
      <w:r w:rsidR="1FFC347D">
        <w:rPr/>
        <w:t xml:space="preserve"> anterior no permite </w:t>
      </w:r>
      <w:r w:rsidR="7798ED6B">
        <w:rPr/>
        <w:t xml:space="preserve">a la ciudadanía </w:t>
      </w:r>
      <w:r w:rsidR="7D8CAC58">
        <w:rPr/>
        <w:t xml:space="preserve">verificar </w:t>
      </w:r>
      <w:r w:rsidR="7D8CAC58">
        <w:rPr/>
        <w:t>cuales</w:t>
      </w:r>
      <w:r w:rsidR="7D8CAC58">
        <w:rPr/>
        <w:t xml:space="preserve"> serán los espacios de</w:t>
      </w:r>
      <w:r w:rsidR="5A73299C">
        <w:rPr/>
        <w:t xml:space="preserve"> participación</w:t>
      </w:r>
      <w:r w:rsidR="74437803">
        <w:rPr/>
        <w:t xml:space="preserve"> ciudadana y de rendición de cuentas por parte de la Entidad</w:t>
      </w:r>
      <w:r w:rsidR="5A73299C">
        <w:rPr/>
        <w:t xml:space="preserve">. Por </w:t>
      </w:r>
      <w:r w:rsidR="76C52020">
        <w:rPr/>
        <w:t xml:space="preserve">lo descrito anteriormente, </w:t>
      </w:r>
      <w:r w:rsidR="5A73299C">
        <w:rPr/>
        <w:t xml:space="preserve">la Oficina de Control Interno </w:t>
      </w:r>
      <w:r w:rsidRPr="31EA7AE7" w:rsidR="5A73299C">
        <w:rPr>
          <w:b w:val="1"/>
          <w:bCs w:val="1"/>
          <w:i w:val="1"/>
          <w:iCs w:val="1"/>
        </w:rPr>
        <w:t>recomienda</w:t>
      </w:r>
      <w:r w:rsidR="5A73299C">
        <w:rPr/>
        <w:t xml:space="preserve"> </w:t>
      </w:r>
      <w:r w:rsidR="2D70DC2D">
        <w:rPr/>
        <w:t>consolidar y publicar este instrumento</w:t>
      </w:r>
      <w:r w:rsidR="2B47DA40">
        <w:rPr/>
        <w:t xml:space="preserve"> dado que por la coyuntura</w:t>
      </w:r>
      <w:r w:rsidR="4257C1B4">
        <w:rPr/>
        <w:t xml:space="preserve"> de cambio de gobierno es importante poder realizar procesos de rendición de cuentas</w:t>
      </w:r>
      <w:r w:rsidR="51DD55B9">
        <w:rPr/>
        <w:t xml:space="preserve"> con la </w:t>
      </w:r>
      <w:r w:rsidR="6BA37320">
        <w:rPr/>
        <w:t>ciudadanía</w:t>
      </w:r>
      <w:r w:rsidR="51DD55B9">
        <w:rPr/>
        <w:t xml:space="preserve"> y que exista</w:t>
      </w:r>
      <w:r w:rsidR="6BA37320">
        <w:rPr/>
        <w:t xml:space="preserve"> una documentación y trazabilidad de est</w:t>
      </w:r>
      <w:r w:rsidR="0643CC37">
        <w:rPr/>
        <w:t>e</w:t>
      </w:r>
      <w:r w:rsidR="52C1EF32">
        <w:rPr/>
        <w:t xml:space="preserve">, generando mayor transparencia para las partes interesadas. </w:t>
      </w:r>
    </w:p>
    <w:p w:rsidR="00B6098E" w:rsidP="0051125A" w:rsidRDefault="00B6098E" w14:paraId="6790122D" w14:textId="310E64D5">
      <w:pPr>
        <w:spacing w:line="276" w:lineRule="auto"/>
      </w:pPr>
      <w:r w:rsidR="3E979A66">
        <w:rPr/>
        <w:t xml:space="preserve">Por </w:t>
      </w:r>
      <w:r w:rsidR="29C7CCA1">
        <w:rPr/>
        <w:t>último, la Oficina de Control Interno, durante el recorrido al sitio web de la Entidad</w:t>
      </w:r>
      <w:r w:rsidR="3E979A66">
        <w:rPr/>
        <w:t>,</w:t>
      </w:r>
      <w:r w:rsidR="5EC6D91A">
        <w:rPr/>
        <w:t xml:space="preserve"> evidencio un </w:t>
      </w:r>
      <w:r w:rsidRPr="31EA7AE7" w:rsidR="5EC6D91A">
        <w:rPr>
          <w:b w:val="1"/>
          <w:bCs w:val="1"/>
        </w:rPr>
        <w:t>tercer</w:t>
      </w:r>
      <w:r w:rsidR="5EC6D91A">
        <w:rPr/>
        <w:t xml:space="preserve"> </w:t>
      </w:r>
      <w:r w:rsidR="3E979A66">
        <w:rPr/>
        <w:t xml:space="preserve">espacio de </w:t>
      </w:r>
      <w:r w:rsidR="07BF8609">
        <w:rPr/>
        <w:t>publicación en el cual se</w:t>
      </w:r>
      <w:r w:rsidR="3E979A66">
        <w:rPr/>
        <w:t xml:space="preserve"> tiene otro componente </w:t>
      </w:r>
      <w:r w:rsidR="26AF7702">
        <w:rPr/>
        <w:t xml:space="preserve">denominado “Estrategia de comunicación para la rendición de cuentas” con los documentos que se aprecian en la imagen 6 del presente documento. </w:t>
      </w:r>
    </w:p>
    <w:p w:rsidR="00D0439D" w:rsidP="31EA7AE7" w:rsidRDefault="009A46D6" w14:paraId="3D300B5A" w14:textId="205EC64E">
      <w:pPr>
        <w:spacing w:after="0" w:afterAutospacing="off"/>
        <w:rPr>
          <w:noProof/>
        </w:rPr>
      </w:pPr>
      <w:r w:rsidR="3DC6A06A">
        <w:drawing>
          <wp:inline wp14:editId="231F27CC" wp14:anchorId="6EEA5B2D">
            <wp:extent cx="3927232" cy="2990131"/>
            <wp:effectExtent l="9525" t="9525" r="9525" b="9525"/>
            <wp:docPr id="10" name="Imagen 10" descr="Interfaz de usuario gráfica, Aplicación, Teams&#10;&#10;Descripción generada automáticament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 name="Imagen 10" descr="Interfaz de usuario gráfica, Aplicación, Teams&#10;&#10;Descripción generada automáticamente"/>
                    <pic:cNvPicPr/>
                  </pic:nvPicPr>
                  <pic:blipFill>
                    <a:blip xmlns:r="http://schemas.openxmlformats.org/officeDocument/2006/relationships" r:embed="rId21"/>
                    <a:stretch>
                      <a:fillRect/>
                    </a:stretch>
                  </pic:blipFill>
                  <pic:spPr>
                    <a:xfrm>
                      <a:off x="0" y="0"/>
                      <a:ext cx="3927232" cy="2990131"/>
                    </a:xfrm>
                    <a:prstGeom prst="rect">
                      <a:avLst/>
                    </a:prstGeom>
                    <a:ln w="9525">
                      <a:solidFill>
                        <a:schemeClr val="tx1"/>
                      </a:solidFill>
                      <a:prstDash val="solid"/>
                    </a:ln>
                  </pic:spPr>
                </pic:pic>
              </a:graphicData>
            </a:graphic>
          </wp:inline>
        </w:drawing>
      </w:r>
      <w:r w:rsidRPr="31EA7AE7" w:rsidR="490B24DE">
        <w:rPr>
          <w:noProof/>
        </w:rPr>
        <w:t xml:space="preserve"> </w:t>
      </w:r>
    </w:p>
    <w:p w:rsidRPr="009765A4" w:rsidR="00C316FB" w:rsidP="00C316FB" w:rsidRDefault="00C316FB" w14:paraId="0977D9CC" w14:textId="48F52CD9">
      <w:pPr>
        <w:spacing w:after="0"/>
        <w:rPr>
          <w:rFonts w:eastAsia="Verdana" w:cs="Verdana"/>
          <w:sz w:val="16"/>
          <w:szCs w:val="16"/>
        </w:rPr>
      </w:pPr>
      <w:r w:rsidRPr="009765A4">
        <w:rPr>
          <w:rFonts w:eastAsia="Verdana" w:cs="Verdana"/>
          <w:b/>
          <w:bCs/>
          <w:sz w:val="16"/>
          <w:szCs w:val="16"/>
        </w:rPr>
        <w:t xml:space="preserve">Imagen </w:t>
      </w:r>
      <w:r>
        <w:rPr>
          <w:rFonts w:eastAsia="Verdana" w:cs="Verdana"/>
          <w:b/>
          <w:bCs/>
          <w:sz w:val="16"/>
          <w:szCs w:val="16"/>
        </w:rPr>
        <w:t>6</w:t>
      </w:r>
      <w:r w:rsidRPr="009765A4">
        <w:rPr>
          <w:rFonts w:eastAsia="Verdana" w:cs="Verdana"/>
          <w:b/>
          <w:bCs/>
          <w:sz w:val="16"/>
          <w:szCs w:val="16"/>
        </w:rPr>
        <w:t>:</w:t>
      </w:r>
      <w:r w:rsidRPr="009765A4">
        <w:rPr>
          <w:rFonts w:eastAsia="Verdana" w:cs="Verdana"/>
          <w:sz w:val="16"/>
          <w:szCs w:val="16"/>
        </w:rPr>
        <w:t xml:space="preserve"> </w:t>
      </w:r>
      <w:r w:rsidR="00F864C1">
        <w:rPr>
          <w:rFonts w:eastAsia="Verdana" w:cs="Verdana"/>
          <w:sz w:val="16"/>
          <w:szCs w:val="16"/>
        </w:rPr>
        <w:t>Estrategia de comunicación para la rendición de cuentas</w:t>
      </w:r>
    </w:p>
    <w:p w:rsidR="00C316FB" w:rsidP="00C316FB" w:rsidRDefault="00C316FB" w14:paraId="55EB1B7C" w14:textId="77777777">
      <w:pPr>
        <w:rPr>
          <w:rFonts w:eastAsia="Verdana" w:cs="Verdana"/>
          <w:sz w:val="16"/>
          <w:szCs w:val="16"/>
        </w:rPr>
      </w:pPr>
      <w:r w:rsidRPr="31EA7AE7" w:rsidR="06A5F649">
        <w:rPr>
          <w:rFonts w:eastAsia="Verdana" w:cs="Verdana"/>
          <w:b w:val="1"/>
          <w:bCs w:val="1"/>
          <w:sz w:val="16"/>
          <w:szCs w:val="16"/>
        </w:rPr>
        <w:t>Fuente:</w:t>
      </w:r>
      <w:r w:rsidRPr="31EA7AE7" w:rsidR="06A5F649">
        <w:rPr>
          <w:rFonts w:eastAsia="Verdana" w:cs="Verdana"/>
          <w:sz w:val="16"/>
          <w:szCs w:val="16"/>
        </w:rPr>
        <w:t xml:space="preserve"> Página oficial del Ministerio de las Culturas, las Artes y los Saberes.</w:t>
      </w:r>
      <w:r w:rsidRPr="31EA7AE7" w:rsidR="06A5F649">
        <w:rPr>
          <w:rFonts w:eastAsia="Verdana" w:cs="Verdana"/>
          <w:sz w:val="16"/>
          <w:szCs w:val="16"/>
        </w:rPr>
        <w:t xml:space="preserve"> </w:t>
      </w:r>
      <w:hyperlink r:id="R1072a35375ec49ec">
        <w:r w:rsidRPr="31EA7AE7" w:rsidR="06A5F649">
          <w:rPr>
            <w:rStyle w:val="Hipervnculo"/>
            <w:rFonts w:eastAsia="Verdana" w:cs="Verdana"/>
            <w:sz w:val="16"/>
            <w:szCs w:val="16"/>
          </w:rPr>
          <w:t>https://www.mincultura.gov.co/transparencia/Paginas/participa/rendicion-de-cuentas.aspx</w:t>
        </w:r>
      </w:hyperlink>
    </w:p>
    <w:p w:rsidR="00482D48" w:rsidP="31EA7AE7" w:rsidRDefault="00670FED" w14:paraId="1952BF76" w14:textId="7FA1FB83">
      <w:pPr>
        <w:numPr>
          <w:ilvl w:val="0"/>
          <w:numId w:val="0"/>
        </w:numPr>
        <w:spacing w:after="240" w:line="276" w:lineRule="auto"/>
      </w:pPr>
      <w:r w:rsidR="24E65148">
        <w:rPr/>
        <w:t xml:space="preserve">De acuerdo con lo anterior, la Oficina de Control Interno identifica que existe duplicidad de información en diferentes espacios de la página web de la Entidad, evidenciándose que hay documentos que se publican repetidamente en los distintos espacios creados para informar lo relacionado con rendición de cuentas. Por lo anterior, la Oficina de Control Interno recomienda que se verifique la oportunidad de la información y de la publicación de los mismos documentos y, de ser necesario, se evalúe la posibilidad de dejar un solo espacio destinado para tal fin. </w:t>
      </w:r>
      <w:r w:rsidR="24E65148">
        <w:rPr/>
        <w:t>En caso de no poder realizarse de esta manera, se sugiere establecer acciones que permitan garantizar qué información va en cada uno de los espacios y evitar la duplicidad de información.</w:t>
      </w:r>
    </w:p>
    <w:p w:rsidR="00482D48" w:rsidP="31EA7AE7" w:rsidRDefault="00670FED" w14:paraId="525197B3" w14:textId="05BAEA22">
      <w:pPr>
        <w:pStyle w:val="Prrafodelista"/>
        <w:numPr>
          <w:ilvl w:val="0"/>
          <w:numId w:val="32"/>
        </w:numPr>
        <w:spacing w:after="240" w:line="276" w:lineRule="auto"/>
        <w:rPr/>
      </w:pPr>
      <w:r w:rsidRPr="31EA7AE7" w:rsidR="18958EC0">
        <w:rPr>
          <w:b w:val="1"/>
          <w:bCs w:val="1"/>
        </w:rPr>
        <w:t>Prog</w:t>
      </w:r>
      <w:r w:rsidRPr="31EA7AE7" w:rsidR="18958EC0">
        <w:rPr>
          <w:b w:val="1"/>
          <w:bCs w:val="1"/>
        </w:rPr>
        <w:t xml:space="preserve">rama </w:t>
      </w:r>
      <w:r w:rsidRPr="31EA7AE7" w:rsidR="18958EC0">
        <w:rPr>
          <w:b w:val="1"/>
          <w:bCs w:val="1"/>
        </w:rPr>
        <w:t>de</w:t>
      </w:r>
      <w:r w:rsidRPr="31EA7AE7" w:rsidR="18958EC0">
        <w:rPr>
          <w:b w:val="1"/>
          <w:bCs w:val="1"/>
        </w:rPr>
        <w:t>Transparencia</w:t>
      </w:r>
      <w:r w:rsidRPr="31EA7AE7" w:rsidR="18958EC0">
        <w:rPr>
          <w:b w:val="1"/>
          <w:bCs w:val="1"/>
        </w:rPr>
        <w:t xml:space="preserve"> y</w:t>
      </w:r>
      <w:r w:rsidRPr="31EA7AE7" w:rsidR="18958EC0">
        <w:rPr>
          <w:b w:val="1"/>
          <w:bCs w:val="1"/>
        </w:rPr>
        <w:t xml:space="preserve"> Ética Pública</w:t>
      </w:r>
    </w:p>
    <w:p w:rsidR="00482D48" w:rsidP="31EA7AE7" w:rsidRDefault="00670FED" w14:paraId="6F4FA239" w14:textId="77D44CF0">
      <w:pPr>
        <w:pStyle w:val="Ttulo2"/>
        <w:numPr>
          <w:ilvl w:val="0"/>
          <w:numId w:val="0"/>
        </w:numPr>
        <w:spacing w:after="240" w:line="276" w:lineRule="auto"/>
        <w:jc w:val="both"/>
        <w:rPr>
          <w:b w:val="0"/>
          <w:bCs w:val="0"/>
        </w:rPr>
      </w:pPr>
      <w:r w:rsidR="18958EC0">
        <w:rPr>
          <w:b w:val="0"/>
          <w:bCs w:val="0"/>
        </w:rPr>
        <w:t>En el marco del Programa de Transparencia y Ética Pública se verificaron los siguientes componentes del MODELO DE ESTADO ABIERO respecto al proceso de Rendición de Cuentas:</w:t>
      </w:r>
    </w:p>
    <w:p w:rsidR="00482D48" w:rsidP="31EA7AE7" w:rsidRDefault="00670FED" w14:paraId="4DAD04AD" w14:textId="146378E2">
      <w:pPr>
        <w:pStyle w:val="Prrafodelista"/>
        <w:spacing w:after="240" w:line="276" w:lineRule="auto"/>
        <w:ind w:left="720"/>
        <w:rPr>
          <w:rFonts w:eastAsia="Verdana" w:cs="Verdana"/>
        </w:rPr>
      </w:pPr>
    </w:p>
    <w:p w:rsidR="00482D48" w:rsidP="31EA7AE7" w:rsidRDefault="00670FED" w14:paraId="55B20148" w14:textId="77777777">
      <w:pPr>
        <w:pStyle w:val="Prrafodelista"/>
        <w:numPr>
          <w:ilvl w:val="0"/>
          <w:numId w:val="24"/>
        </w:numPr>
        <w:spacing w:after="240" w:line="276" w:lineRule="auto"/>
        <w:rPr>
          <w:rFonts w:eastAsia="Verdana" w:cs="Verdana"/>
          <w:strike w:val="1"/>
        </w:rPr>
      </w:pPr>
      <w:commentRangeStart w:id="413627336"/>
      <w:r w:rsidRPr="31EA7AE7" w:rsidR="18958EC0">
        <w:rPr>
          <w:rFonts w:eastAsia="Verdana" w:cs="Verdana"/>
          <w:strike w:val="1"/>
        </w:rPr>
        <w:t>Acceso a la información pública y transparencia.</w:t>
      </w:r>
      <w:commentRangeEnd w:id="413627336"/>
      <w:r>
        <w:rPr>
          <w:rStyle w:val="CommentReference"/>
        </w:rPr>
        <w:commentReference w:id="413627336"/>
      </w:r>
    </w:p>
    <w:p w:rsidR="00482D48" w:rsidP="31EA7AE7" w:rsidRDefault="00670FED" w14:paraId="341EC541" w14:textId="7D1E491D">
      <w:pPr>
        <w:pStyle w:val="Ttulo2"/>
        <w:rPr/>
      </w:pPr>
      <w:bookmarkStart w:name="_Toc230070802" w:id="8"/>
      <w:r w:rsidR="3739EF1A">
        <w:rPr/>
        <w:t>Dialogo y Corresponsabilidad</w:t>
      </w:r>
      <w:bookmarkEnd w:id="8"/>
    </w:p>
    <w:p w:rsidRPr="007E3F37" w:rsidR="007E3F37" w:rsidP="0051125A" w:rsidRDefault="007E3F37" w14:paraId="4C053E41" w14:textId="3718A365">
      <w:pPr>
        <w:spacing w:line="276" w:lineRule="auto"/>
      </w:pPr>
      <w:r>
        <w:t>En el marco del Programa de transparencia y ética pública</w:t>
      </w:r>
      <w:r w:rsidR="0092373F">
        <w:t xml:space="preserve"> se plantearon</w:t>
      </w:r>
      <w:r w:rsidR="00695E05">
        <w:t xml:space="preserve"> cuatro actividades </w:t>
      </w:r>
      <w:r w:rsidR="0003063D">
        <w:t>para</w:t>
      </w:r>
      <w:r w:rsidR="002D3199">
        <w:t xml:space="preserve"> </w:t>
      </w:r>
      <w:r w:rsidR="00562DC6">
        <w:t xml:space="preserve">el </w:t>
      </w:r>
      <w:r w:rsidR="002D3199">
        <w:t>componente de Modelo de Estado Abierto, presentadas a continuación:</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534AC8" w:rsidR="00C80782" w:rsidTr="31EA7AE7" w14:paraId="5330FF42" w14:textId="0A61E95F">
        <w:trPr>
          <w:trHeight w:val="20"/>
          <w:tblHeader/>
        </w:trPr>
        <w:tc>
          <w:tcPr>
            <w:tcW w:w="3310" w:type="dxa"/>
            <w:shd w:val="clear" w:color="auto" w:fill="BFBFBF" w:themeFill="background1" w:themeFillShade="BF"/>
            <w:tcMar/>
            <w:vAlign w:val="center"/>
          </w:tcPr>
          <w:p w:rsidRPr="00C80782" w:rsidR="00C80782" w:rsidP="00C80782" w:rsidRDefault="00C80782" w14:paraId="74269CD9" w14:textId="30DB69E5">
            <w:pPr>
              <w:spacing w:after="0" w:line="240" w:lineRule="auto"/>
              <w:jc w:val="center"/>
              <w:rPr>
                <w:rFonts w:eastAsia="Times New Roman" w:cs="Calibri"/>
                <w:b/>
                <w:bCs/>
                <w:color w:val="000000"/>
                <w:szCs w:val="24"/>
                <w:lang w:eastAsia="es-CO"/>
              </w:rPr>
            </w:pPr>
            <w:r w:rsidRPr="00C80782">
              <w:rPr>
                <w:rFonts w:eastAsia="Times New Roman" w:cs="Calibri"/>
                <w:b/>
                <w:bCs/>
                <w:color w:val="000000"/>
                <w:szCs w:val="24"/>
                <w:lang w:eastAsia="es-CO"/>
              </w:rPr>
              <w:lastRenderedPageBreak/>
              <w:t>Actividades</w:t>
            </w:r>
          </w:p>
        </w:tc>
        <w:tc>
          <w:tcPr>
            <w:tcW w:w="2699" w:type="dxa"/>
            <w:shd w:val="clear" w:color="auto" w:fill="BFBFBF" w:themeFill="background1" w:themeFillShade="BF"/>
            <w:tcMar/>
            <w:vAlign w:val="center"/>
          </w:tcPr>
          <w:p w:rsidRPr="002B0F0E" w:rsidR="00C80782" w:rsidP="002B0F0E" w:rsidRDefault="00C80782" w14:paraId="085C2CD8" w14:textId="37A4E356">
            <w:pPr>
              <w:spacing w:after="0" w:line="240" w:lineRule="auto"/>
              <w:jc w:val="center"/>
              <w:rPr>
                <w:rFonts w:eastAsia="Times New Roman" w:cs="Calibri"/>
                <w:b/>
                <w:bCs/>
                <w:color w:val="000000"/>
                <w:szCs w:val="24"/>
                <w:lang w:eastAsia="es-CO"/>
              </w:rPr>
            </w:pPr>
            <w:r w:rsidRPr="002B0F0E">
              <w:rPr>
                <w:rFonts w:eastAsia="Times New Roman" w:cs="Calibri"/>
                <w:b/>
                <w:bCs/>
                <w:color w:val="000000"/>
                <w:szCs w:val="24"/>
                <w:lang w:eastAsia="es-CO"/>
              </w:rPr>
              <w:t>Responsable</w:t>
            </w:r>
          </w:p>
        </w:tc>
        <w:tc>
          <w:tcPr>
            <w:tcW w:w="2621" w:type="dxa"/>
            <w:shd w:val="clear" w:color="auto" w:fill="BFBFBF" w:themeFill="background1" w:themeFillShade="BF"/>
            <w:tcMar/>
            <w:vAlign w:val="center"/>
          </w:tcPr>
          <w:p w:rsidRPr="00C80782" w:rsidR="00C80782" w:rsidP="00C80782" w:rsidRDefault="00C80782" w14:paraId="69428CD1" w14:textId="516B5FB5">
            <w:pPr>
              <w:spacing w:after="0" w:line="240" w:lineRule="auto"/>
              <w:jc w:val="center"/>
              <w:rPr>
                <w:rFonts w:cs="Calibri"/>
                <w:b/>
                <w:bCs/>
                <w:color w:val="000000"/>
                <w:szCs w:val="24"/>
              </w:rPr>
            </w:pPr>
            <w:r w:rsidRPr="00C80782">
              <w:rPr>
                <w:rFonts w:eastAsia="Times New Roman" w:cs="Calibri"/>
                <w:b/>
                <w:bCs/>
                <w:color w:val="000000"/>
                <w:szCs w:val="24"/>
                <w:lang w:eastAsia="es-CO"/>
              </w:rPr>
              <w:t>Análisis OCI</w:t>
            </w:r>
          </w:p>
        </w:tc>
      </w:tr>
      <w:tr w:rsidRPr="00534AC8" w:rsidR="00C80782" w:rsidTr="31EA7AE7" w14:paraId="63E5A854" w14:textId="29E8A671">
        <w:trPr>
          <w:trHeight w:val="1313"/>
        </w:trPr>
        <w:tc>
          <w:tcPr>
            <w:tcW w:w="3310" w:type="dxa"/>
            <w:shd w:val="clear" w:color="auto" w:fill="FFFFFF" w:themeFill="background1"/>
            <w:tcMar/>
            <w:vAlign w:val="center"/>
            <w:hideMark/>
          </w:tcPr>
          <w:p w:rsidRPr="00534AC8" w:rsidR="00C80782" w:rsidP="31EA7AE7" w:rsidRDefault="00A1720C" w14:paraId="0D327600" w14:textId="4650C67F">
            <w:pPr>
              <w:spacing w:after="0" w:line="240" w:lineRule="auto"/>
              <w:jc w:val="both"/>
              <w:rPr>
                <w:rFonts w:eastAsia="Times New Roman" w:cs="Calibri"/>
                <w:color w:val="000000"/>
                <w:sz w:val="18"/>
                <w:szCs w:val="18"/>
                <w:lang w:eastAsia="es-CO"/>
              </w:rPr>
            </w:pPr>
            <w:r w:rsidRPr="31EA7AE7" w:rsidR="07A82857">
              <w:rPr>
                <w:rFonts w:eastAsia="Times New Roman" w:cs="Calibri"/>
                <w:color w:val="000000" w:themeColor="text1" w:themeTint="FF" w:themeShade="FF"/>
                <w:sz w:val="18"/>
                <w:szCs w:val="18"/>
                <w:lang w:eastAsia="es-CO"/>
              </w:rPr>
              <w:t xml:space="preserve">3.1 </w:t>
            </w:r>
            <w:r w:rsidRPr="31EA7AE7" w:rsidR="305CCC7A">
              <w:rPr>
                <w:rFonts w:eastAsia="Times New Roman" w:cs="Calibri"/>
                <w:color w:val="000000" w:themeColor="text1" w:themeTint="FF" w:themeShade="FF"/>
                <w:sz w:val="18"/>
                <w:szCs w:val="18"/>
                <w:lang w:eastAsia="es-CO"/>
              </w:rPr>
              <w:t>P</w:t>
            </w:r>
            <w:r w:rsidRPr="31EA7AE7" w:rsidR="01BF70B3">
              <w:rPr>
                <w:rFonts w:eastAsia="Times New Roman" w:cs="Calibri"/>
                <w:color w:val="000000" w:themeColor="text1" w:themeTint="FF" w:themeShade="FF"/>
                <w:sz w:val="18"/>
                <w:szCs w:val="18"/>
                <w:lang w:eastAsia="es-CO"/>
              </w:rPr>
              <w:t>resentar un informe del cronograma de actividades de Participación Ciudadana y Rendición de Cuentas</w:t>
            </w:r>
          </w:p>
        </w:tc>
        <w:tc>
          <w:tcPr>
            <w:tcW w:w="2699" w:type="dxa"/>
            <w:tcMar/>
            <w:vAlign w:val="center"/>
          </w:tcPr>
          <w:p w:rsidRPr="002B0F0E" w:rsidR="00C80782" w:rsidP="31EA7AE7" w:rsidRDefault="00C80782" w14:paraId="3F434F8B" w14:textId="144F6070">
            <w:pPr>
              <w:spacing w:line="276" w:lineRule="auto"/>
              <w:jc w:val="both"/>
              <w:rPr>
                <w:rFonts w:eastAsia="Times New Roman" w:cs="Times New Roman"/>
                <w:sz w:val="18"/>
                <w:szCs w:val="18"/>
                <w:lang w:eastAsia="es-CO"/>
              </w:rPr>
            </w:pPr>
            <w:r w:rsidRPr="31EA7AE7" w:rsidR="01BF70B3">
              <w:rPr>
                <w:rFonts w:cs="Calibri"/>
                <w:color w:val="000000" w:themeColor="text1" w:themeTint="FF" w:themeShade="FF"/>
                <w:sz w:val="18"/>
                <w:szCs w:val="18"/>
              </w:rPr>
              <w:t>Oficina de Relacionamiento para la ciudadanía, Cultura de Paz y Cuidado</w:t>
            </w:r>
          </w:p>
        </w:tc>
        <w:tc>
          <w:tcPr>
            <w:tcW w:w="2621" w:type="dxa"/>
            <w:tcMar/>
          </w:tcPr>
          <w:p w:rsidRPr="008316F1" w:rsidR="00156443" w:rsidP="31EA7AE7" w:rsidRDefault="00292EEC" w14:paraId="5D460907" w14:textId="32BED2B9">
            <w:pPr>
              <w:spacing w:line="276" w:lineRule="auto"/>
              <w:jc w:val="both"/>
              <w:rPr>
                <w:rFonts w:cs="Calibri"/>
                <w:color w:val="000000"/>
                <w:sz w:val="18"/>
                <w:szCs w:val="18"/>
              </w:rPr>
            </w:pPr>
            <w:r w:rsidRPr="31EA7AE7" w:rsidR="773CE950">
              <w:rPr>
                <w:rFonts w:cs="Calibri"/>
                <w:color w:val="000000" w:themeColor="text1" w:themeTint="FF" w:themeShade="FF"/>
                <w:sz w:val="18"/>
                <w:szCs w:val="18"/>
              </w:rPr>
              <w:t xml:space="preserve">La actividad presenta un porcentaje de avance del </w:t>
            </w:r>
            <w:r w:rsidRPr="31EA7AE7" w:rsidR="7BF25017">
              <w:rPr>
                <w:rFonts w:cs="Calibri"/>
                <w:color w:val="000000" w:themeColor="text1" w:themeTint="FF" w:themeShade="FF"/>
                <w:sz w:val="18"/>
                <w:szCs w:val="18"/>
              </w:rPr>
              <w:t>8</w:t>
            </w:r>
            <w:r w:rsidRPr="31EA7AE7" w:rsidR="773CE950">
              <w:rPr>
                <w:rFonts w:cs="Calibri"/>
                <w:color w:val="000000" w:themeColor="text1" w:themeTint="FF" w:themeShade="FF"/>
                <w:sz w:val="18"/>
                <w:szCs w:val="18"/>
              </w:rPr>
              <w:t>0%</w:t>
            </w:r>
            <w:r w:rsidRPr="31EA7AE7" w:rsidR="7AA353AC">
              <w:rPr>
                <w:rFonts w:cs="Calibri"/>
                <w:color w:val="000000" w:themeColor="text1" w:themeTint="FF" w:themeShade="FF"/>
                <w:sz w:val="18"/>
                <w:szCs w:val="18"/>
              </w:rPr>
              <w:t>.</w:t>
            </w:r>
          </w:p>
        </w:tc>
      </w:tr>
      <w:tr w:rsidRPr="00534AC8" w:rsidR="00292EEC" w:rsidTr="31EA7AE7" w14:paraId="0F650052" w14:textId="1633D88B">
        <w:trPr>
          <w:trHeight w:val="20"/>
        </w:trPr>
        <w:tc>
          <w:tcPr>
            <w:tcW w:w="3310" w:type="dxa"/>
            <w:shd w:val="clear" w:color="auto" w:fill="FFFFFF" w:themeFill="background1"/>
            <w:tcMar/>
            <w:vAlign w:val="center"/>
            <w:hideMark/>
          </w:tcPr>
          <w:p w:rsidRPr="00534AC8" w:rsidR="00292EEC" w:rsidP="31EA7AE7" w:rsidRDefault="00A1720C" w14:paraId="7C777F8B" w14:textId="08C82E16">
            <w:pPr>
              <w:spacing w:after="0" w:line="240" w:lineRule="auto"/>
              <w:jc w:val="both"/>
              <w:rPr>
                <w:rFonts w:eastAsia="Times New Roman" w:cs="Calibri"/>
                <w:color w:val="000000"/>
                <w:sz w:val="18"/>
                <w:szCs w:val="18"/>
                <w:lang w:eastAsia="es-CO"/>
              </w:rPr>
            </w:pPr>
            <w:r w:rsidRPr="31EA7AE7" w:rsidR="07A82857">
              <w:rPr>
                <w:rFonts w:eastAsia="Times New Roman" w:cs="Calibri"/>
                <w:color w:val="000000" w:themeColor="text1" w:themeTint="FF" w:themeShade="FF"/>
                <w:sz w:val="18"/>
                <w:szCs w:val="18"/>
                <w:lang w:eastAsia="es-CO"/>
              </w:rPr>
              <w:t xml:space="preserve">3.2 </w:t>
            </w:r>
            <w:r w:rsidRPr="31EA7AE7" w:rsidR="773CE950">
              <w:rPr>
                <w:rFonts w:eastAsia="Times New Roman" w:cs="Calibri"/>
                <w:color w:val="000000" w:themeColor="text1" w:themeTint="FF" w:themeShade="FF"/>
                <w:sz w:val="18"/>
                <w:szCs w:val="18"/>
                <w:lang w:eastAsia="es-CO"/>
              </w:rPr>
              <w:t>Proyectar y socializar el procedimiento de participación ciudadana y Rendición de cuentas </w:t>
            </w:r>
          </w:p>
        </w:tc>
        <w:tc>
          <w:tcPr>
            <w:tcW w:w="2699" w:type="dxa"/>
            <w:tcMar/>
            <w:vAlign w:val="center"/>
          </w:tcPr>
          <w:p w:rsidRPr="002B0F0E" w:rsidR="00292EEC" w:rsidP="31EA7AE7" w:rsidRDefault="00292EEC" w14:paraId="04E180B7" w14:textId="5A138FD8">
            <w:pPr>
              <w:spacing w:line="276" w:lineRule="auto"/>
              <w:jc w:val="both"/>
              <w:rPr>
                <w:rFonts w:eastAsia="Times New Roman" w:cs="Times New Roman"/>
                <w:sz w:val="18"/>
                <w:szCs w:val="18"/>
                <w:lang w:eastAsia="es-CO"/>
              </w:rPr>
            </w:pPr>
            <w:r w:rsidRPr="31EA7AE7" w:rsidR="773CE950">
              <w:rPr>
                <w:rFonts w:cs="Calibri"/>
                <w:color w:val="000000" w:themeColor="text1" w:themeTint="FF" w:themeShade="FF"/>
                <w:sz w:val="18"/>
                <w:szCs w:val="18"/>
              </w:rPr>
              <w:t>Oficina de Relacionamiento para la ciudadanía, Cultura de Paz y Cuidado</w:t>
            </w:r>
          </w:p>
        </w:tc>
        <w:tc>
          <w:tcPr>
            <w:tcW w:w="2621" w:type="dxa"/>
            <w:tcMar/>
          </w:tcPr>
          <w:p w:rsidRPr="008316F1" w:rsidR="00292EEC" w:rsidP="31EA7AE7" w:rsidRDefault="00292EEC" w14:paraId="5E071793" w14:textId="5A532282">
            <w:pPr>
              <w:spacing w:line="276" w:lineRule="auto"/>
              <w:jc w:val="both"/>
              <w:rPr>
                <w:rFonts w:cs="Calibri"/>
                <w:color w:val="000000"/>
                <w:sz w:val="18"/>
                <w:szCs w:val="18"/>
              </w:rPr>
            </w:pPr>
            <w:r w:rsidRPr="31EA7AE7" w:rsidR="773CE950">
              <w:rPr>
                <w:rFonts w:cs="Calibri"/>
                <w:color w:val="000000" w:themeColor="text1" w:themeTint="FF" w:themeShade="FF"/>
                <w:sz w:val="18"/>
                <w:szCs w:val="18"/>
              </w:rPr>
              <w:t>La actividad presenta un porcentaje de avance del 90%</w:t>
            </w:r>
          </w:p>
        </w:tc>
      </w:tr>
      <w:tr w:rsidRPr="00534AC8" w:rsidR="00292EEC" w:rsidTr="31EA7AE7" w14:paraId="4E2E8095" w14:textId="596C7355">
        <w:trPr>
          <w:trHeight w:val="20"/>
        </w:trPr>
        <w:tc>
          <w:tcPr>
            <w:tcW w:w="3310" w:type="dxa"/>
            <w:shd w:val="clear" w:color="auto" w:fill="FFFFFF" w:themeFill="background1"/>
            <w:tcMar/>
            <w:hideMark/>
          </w:tcPr>
          <w:p w:rsidRPr="00534AC8" w:rsidR="00292EEC" w:rsidP="31EA7AE7" w:rsidRDefault="00A1720C" w14:paraId="30C9F0FA" w14:textId="23458812">
            <w:pPr>
              <w:spacing w:after="0" w:line="240" w:lineRule="auto"/>
              <w:jc w:val="both"/>
              <w:rPr>
                <w:rFonts w:eastAsia="Times New Roman" w:cs="Calibri"/>
                <w:color w:val="000000"/>
                <w:sz w:val="18"/>
                <w:szCs w:val="18"/>
                <w:lang w:eastAsia="es-CO"/>
              </w:rPr>
            </w:pPr>
            <w:r w:rsidRPr="31EA7AE7" w:rsidR="07A82857">
              <w:rPr>
                <w:rFonts w:eastAsia="Times New Roman" w:cs="Calibri"/>
                <w:color w:val="000000" w:themeColor="text1" w:themeTint="FF" w:themeShade="FF"/>
                <w:sz w:val="18"/>
                <w:szCs w:val="18"/>
                <w:lang w:eastAsia="es-CO"/>
              </w:rPr>
              <w:t xml:space="preserve">3.3 </w:t>
            </w:r>
            <w:r w:rsidRPr="31EA7AE7" w:rsidR="773CE950">
              <w:rPr>
                <w:rFonts w:eastAsia="Times New Roman" w:cs="Calibri"/>
                <w:color w:val="000000" w:themeColor="text1" w:themeTint="FF" w:themeShade="FF"/>
                <w:sz w:val="18"/>
                <w:szCs w:val="18"/>
                <w:lang w:eastAsia="es-CO"/>
              </w:rPr>
              <w:t>Realizar acciones de comunicación a la ciudadanía con el componente de accesibilidad.</w:t>
            </w:r>
          </w:p>
        </w:tc>
        <w:tc>
          <w:tcPr>
            <w:tcW w:w="2699" w:type="dxa"/>
            <w:tcMar/>
          </w:tcPr>
          <w:p w:rsidRPr="002B0F0E" w:rsidR="00292EEC" w:rsidP="31EA7AE7" w:rsidRDefault="00292EEC" w14:paraId="0FFD16BF" w14:textId="7B5E67CA">
            <w:pPr>
              <w:spacing w:line="276" w:lineRule="auto"/>
              <w:jc w:val="both"/>
              <w:rPr>
                <w:rFonts w:eastAsia="Times New Roman" w:cs="Times New Roman"/>
                <w:sz w:val="18"/>
                <w:szCs w:val="18"/>
                <w:lang w:eastAsia="es-CO"/>
              </w:rPr>
            </w:pPr>
            <w:r w:rsidRPr="31EA7AE7" w:rsidR="773CE950">
              <w:rPr>
                <w:rFonts w:cs="Calibri"/>
                <w:sz w:val="18"/>
                <w:szCs w:val="18"/>
              </w:rPr>
              <w:t>Oficina Asesora de Comunicaciones</w:t>
            </w:r>
          </w:p>
        </w:tc>
        <w:tc>
          <w:tcPr>
            <w:tcW w:w="2621" w:type="dxa"/>
            <w:tcMar/>
          </w:tcPr>
          <w:p w:rsidRPr="008316F1" w:rsidR="00292EEC" w:rsidP="31EA7AE7" w:rsidRDefault="00292EEC" w14:paraId="30917938" w14:textId="39855FD5">
            <w:pPr>
              <w:spacing w:line="276" w:lineRule="auto"/>
              <w:jc w:val="both"/>
              <w:rPr>
                <w:rFonts w:cs="Calibri"/>
                <w:sz w:val="18"/>
                <w:szCs w:val="18"/>
              </w:rPr>
            </w:pPr>
            <w:r w:rsidRPr="31EA7AE7" w:rsidR="773CE950">
              <w:rPr>
                <w:rFonts w:cs="Calibri"/>
                <w:color w:val="000000" w:themeColor="text1" w:themeTint="FF" w:themeShade="FF"/>
                <w:sz w:val="18"/>
                <w:szCs w:val="18"/>
              </w:rPr>
              <w:t xml:space="preserve">La actividad presenta un porcentaje de avance del </w:t>
            </w:r>
            <w:r w:rsidRPr="31EA7AE7" w:rsidR="1E635FDD">
              <w:rPr>
                <w:rFonts w:cs="Calibri"/>
                <w:color w:val="000000" w:themeColor="text1" w:themeTint="FF" w:themeShade="FF"/>
                <w:sz w:val="18"/>
                <w:szCs w:val="18"/>
              </w:rPr>
              <w:t>100</w:t>
            </w:r>
            <w:r w:rsidRPr="31EA7AE7" w:rsidR="773CE950">
              <w:rPr>
                <w:rFonts w:cs="Calibri"/>
                <w:color w:val="000000" w:themeColor="text1" w:themeTint="FF" w:themeShade="FF"/>
                <w:sz w:val="18"/>
                <w:szCs w:val="18"/>
              </w:rPr>
              <w:t>%</w:t>
            </w:r>
          </w:p>
        </w:tc>
      </w:tr>
      <w:tr w:rsidRPr="00534AC8" w:rsidR="00292EEC" w:rsidTr="31EA7AE7" w14:paraId="6A24ECAC" w14:textId="734ACA9B">
        <w:trPr>
          <w:trHeight w:val="20"/>
        </w:trPr>
        <w:tc>
          <w:tcPr>
            <w:tcW w:w="3310" w:type="dxa"/>
            <w:shd w:val="clear" w:color="auto" w:fill="FFFFFF" w:themeFill="background1"/>
            <w:tcMar/>
            <w:vAlign w:val="center"/>
            <w:hideMark/>
          </w:tcPr>
          <w:p w:rsidRPr="00534AC8" w:rsidR="00292EEC" w:rsidP="31EA7AE7" w:rsidRDefault="00A1720C" w14:paraId="6907C532" w14:textId="52E6C7C3">
            <w:pPr>
              <w:spacing w:after="0" w:line="240" w:lineRule="auto"/>
              <w:jc w:val="both"/>
              <w:rPr>
                <w:rFonts w:eastAsia="Times New Roman" w:cs="Calibri"/>
                <w:color w:val="000000"/>
                <w:sz w:val="18"/>
                <w:szCs w:val="18"/>
                <w:lang w:eastAsia="es-CO"/>
              </w:rPr>
            </w:pPr>
            <w:r w:rsidRPr="31EA7AE7" w:rsidR="07A82857">
              <w:rPr>
                <w:rFonts w:eastAsia="Times New Roman" w:cs="Calibri"/>
                <w:color w:val="000000" w:themeColor="text1" w:themeTint="FF" w:themeShade="FF"/>
                <w:sz w:val="18"/>
                <w:szCs w:val="18"/>
                <w:lang w:eastAsia="es-CO"/>
              </w:rPr>
              <w:t xml:space="preserve">3.4 </w:t>
            </w:r>
            <w:r w:rsidRPr="31EA7AE7" w:rsidR="773CE950">
              <w:rPr>
                <w:rFonts w:eastAsia="Times New Roman" w:cs="Calibri"/>
                <w:color w:val="000000" w:themeColor="text1" w:themeTint="FF" w:themeShade="FF"/>
                <w:sz w:val="18"/>
                <w:szCs w:val="18"/>
                <w:lang w:eastAsia="es-CO"/>
              </w:rPr>
              <w:t xml:space="preserve">Diseñar un formato de registro y consolidación </w:t>
            </w:r>
            <w:r w:rsidRPr="31EA7AE7" w:rsidR="773CE950">
              <w:rPr>
                <w:rFonts w:eastAsia="Times New Roman" w:cs="Calibri"/>
                <w:color w:val="000000" w:themeColor="text1" w:themeTint="FF" w:themeShade="FF"/>
                <w:sz w:val="18"/>
                <w:szCs w:val="18"/>
                <w:lang w:eastAsia="es-CO"/>
              </w:rPr>
              <w:t>d</w:t>
            </w:r>
            <w:r w:rsidRPr="31EA7AE7" w:rsidR="773CE950">
              <w:rPr>
                <w:rFonts w:eastAsia="Times New Roman" w:cs="Calibri"/>
                <w:color w:val="000000" w:themeColor="text1" w:themeTint="FF" w:themeShade="FF"/>
                <w:sz w:val="18"/>
                <w:szCs w:val="18"/>
                <w:lang w:eastAsia="es-CO"/>
              </w:rPr>
              <w:t xml:space="preserve">e acciones de comunicación con criterios de Lenguaje Claro </w:t>
            </w:r>
          </w:p>
        </w:tc>
        <w:tc>
          <w:tcPr>
            <w:tcW w:w="2699" w:type="dxa"/>
            <w:tcMar/>
            <w:vAlign w:val="center"/>
          </w:tcPr>
          <w:p w:rsidRPr="002B0F0E" w:rsidR="00292EEC" w:rsidP="31EA7AE7" w:rsidRDefault="00292EEC" w14:paraId="4AA2C5F0" w14:textId="61905609">
            <w:pPr>
              <w:spacing w:line="276" w:lineRule="auto"/>
              <w:jc w:val="both"/>
              <w:rPr>
                <w:rFonts w:eastAsia="Times New Roman" w:cs="Times New Roman"/>
                <w:sz w:val="18"/>
                <w:szCs w:val="18"/>
                <w:lang w:eastAsia="es-CO"/>
              </w:rPr>
            </w:pPr>
            <w:r w:rsidRPr="31EA7AE7" w:rsidR="773CE950">
              <w:rPr>
                <w:rFonts w:cs="Calibri"/>
                <w:sz w:val="18"/>
                <w:szCs w:val="18"/>
              </w:rPr>
              <w:t>Oficina de Relacionamiento para la ciudadanía, Cultura de Paz y Cuidado</w:t>
            </w:r>
          </w:p>
        </w:tc>
        <w:tc>
          <w:tcPr>
            <w:tcW w:w="2621" w:type="dxa"/>
            <w:tcMar/>
          </w:tcPr>
          <w:p w:rsidRPr="008316F1" w:rsidR="00292EEC" w:rsidP="31EA7AE7" w:rsidRDefault="00292EEC" w14:paraId="174B9A57" w14:textId="6B7E5456">
            <w:pPr>
              <w:spacing w:line="276" w:lineRule="auto"/>
              <w:jc w:val="both"/>
              <w:rPr>
                <w:rFonts w:cs="Calibri"/>
                <w:sz w:val="18"/>
                <w:szCs w:val="18"/>
              </w:rPr>
            </w:pPr>
            <w:r w:rsidRPr="31EA7AE7" w:rsidR="773CE950">
              <w:rPr>
                <w:rFonts w:cs="Calibri"/>
                <w:color w:val="000000" w:themeColor="text1" w:themeTint="FF" w:themeShade="FF"/>
                <w:sz w:val="18"/>
                <w:szCs w:val="18"/>
              </w:rPr>
              <w:t>La actividad presenta un porcentaje de avance del 90%</w:t>
            </w:r>
          </w:p>
        </w:tc>
      </w:tr>
    </w:tbl>
    <w:p w:rsidRPr="00085342" w:rsidR="00D3771F" w:rsidP="00D3771F" w:rsidRDefault="00D3771F" w14:paraId="15D7D7F6" w14:textId="5FE85746">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sidR="00997E95">
        <w:rPr>
          <w:rFonts w:eastAsia="Times New Roman" w:cs="Segoe UI"/>
          <w:b/>
          <w:bCs/>
          <w:color w:val="000000"/>
          <w:sz w:val="18"/>
          <w:szCs w:val="18"/>
          <w:lang w:eastAsia="es-CO"/>
        </w:rPr>
        <w:t>4</w:t>
      </w:r>
      <w:r w:rsidRPr="00085342">
        <w:rPr>
          <w:rFonts w:eastAsia="Times New Roman" w:cs="Segoe UI"/>
          <w:b/>
          <w:bCs/>
          <w:color w:val="000000"/>
          <w:sz w:val="18"/>
          <w:szCs w:val="18"/>
          <w:lang w:eastAsia="es-CO"/>
        </w:rPr>
        <w:t>. </w:t>
      </w:r>
      <w:r w:rsidR="00E3565A">
        <w:rPr>
          <w:rFonts w:eastAsia="Times New Roman" w:cs="Segoe UI"/>
          <w:color w:val="000000"/>
          <w:sz w:val="18"/>
          <w:szCs w:val="18"/>
          <w:lang w:eastAsia="es-CO"/>
        </w:rPr>
        <w:t xml:space="preserve">Actividades </w:t>
      </w:r>
      <w:r w:rsidR="003716B7">
        <w:rPr>
          <w:rFonts w:eastAsia="Times New Roman" w:cs="Segoe UI"/>
          <w:color w:val="000000"/>
          <w:sz w:val="18"/>
          <w:szCs w:val="18"/>
          <w:lang w:eastAsia="es-CO"/>
        </w:rPr>
        <w:t>del PETP</w:t>
      </w:r>
      <w:r>
        <w:rPr>
          <w:rFonts w:eastAsia="Times New Roman" w:cs="Segoe UI"/>
          <w:color w:val="000000"/>
          <w:sz w:val="18"/>
          <w:szCs w:val="18"/>
          <w:lang w:eastAsia="es-CO"/>
        </w:rPr>
        <w:t>.</w:t>
      </w:r>
      <w:r w:rsidRPr="00085342">
        <w:rPr>
          <w:rFonts w:eastAsia="Times New Roman" w:cs="Segoe UI"/>
          <w:color w:val="000000"/>
          <w:sz w:val="18"/>
          <w:szCs w:val="18"/>
          <w:lang w:eastAsia="es-CO"/>
        </w:rPr>
        <w:t>   </w:t>
      </w:r>
    </w:p>
    <w:p w:rsidRPr="00C1769B" w:rsidR="00D3771F" w:rsidP="00D3771F" w:rsidRDefault="00D3771F" w14:paraId="1484AACC" w14:textId="63B2CA92">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 xml:space="preserve">Elaboración propia con información tomada </w:t>
      </w:r>
      <w:r w:rsidR="00914E01">
        <w:rPr>
          <w:rFonts w:eastAsia="Times New Roman" w:cs="Segoe UI"/>
          <w:color w:val="000000"/>
          <w:sz w:val="18"/>
          <w:szCs w:val="18"/>
          <w:lang w:eastAsia="es-CO"/>
        </w:rPr>
        <w:t>del PTEP 2025.</w:t>
      </w:r>
    </w:p>
    <w:p w:rsidR="005D46A9" w:rsidP="00E340DB" w:rsidRDefault="00A1720C" w14:paraId="63D77903" w14:textId="5C4A5915">
      <w:r>
        <w:t xml:space="preserve">De acuerdo con </w:t>
      </w:r>
      <w:r w:rsidR="008E6A9B">
        <w:t>las evidencias verifica</w:t>
      </w:r>
      <w:r w:rsidR="00117B75">
        <w:t xml:space="preserve">das en el seguimiento </w:t>
      </w:r>
      <w:r w:rsidR="00F90C12">
        <w:t>al Programa de Transparencia y</w:t>
      </w:r>
      <w:r w:rsidR="005C665A">
        <w:t xml:space="preserve"> </w:t>
      </w:r>
      <w:r w:rsidR="003B551F">
        <w:t>Ética</w:t>
      </w:r>
      <w:r w:rsidR="005C665A">
        <w:t xml:space="preserve"> Pública</w:t>
      </w:r>
      <w:r w:rsidR="002B25A0">
        <w:t xml:space="preserve"> se identi</w:t>
      </w:r>
      <w:r w:rsidR="0014469E">
        <w:t>ficaron las siguientes</w:t>
      </w:r>
      <w:r w:rsidR="005D46A9">
        <w:t xml:space="preserve"> recomendaciones:</w:t>
      </w:r>
    </w:p>
    <w:p w:rsidR="006163FF" w:rsidP="00E340DB" w:rsidRDefault="00BB12EF" w14:paraId="6AAD67C3" w14:textId="77777777">
      <w:r>
        <w:t xml:space="preserve">En la actividad 3.1 se verifica que existe el </w:t>
      </w:r>
      <w:r w:rsidR="00125E62">
        <w:t>informe,</w:t>
      </w:r>
      <w:r>
        <w:t xml:space="preserve"> </w:t>
      </w:r>
      <w:r w:rsidR="009B3631">
        <w:t>aunque de acuerdo con el reporte</w:t>
      </w:r>
      <w:r w:rsidR="001E7F47">
        <w:t xml:space="preserve"> realizado esta actividad no se completo al 100%</w:t>
      </w:r>
      <w:r w:rsidR="00125E62">
        <w:t xml:space="preserve"> al 31 de diciembre de 2025. </w:t>
      </w:r>
    </w:p>
    <w:p w:rsidR="008A165B" w:rsidP="00E340DB" w:rsidRDefault="00125E62" w14:paraId="37A3919D" w14:textId="10BE38A2">
      <w:commentRangeStart w:id="1705488885"/>
      <w:r w:rsidR="2BAC24B2">
        <w:rPr/>
        <w:t>Al verificar el contenido se identifica que existen importantes oportunidades de mejora</w:t>
      </w:r>
      <w:r w:rsidR="4201491A">
        <w:rPr/>
        <w:t xml:space="preserve"> por lo cual la Oficina de Control Interno </w:t>
      </w:r>
      <w:r w:rsidRPr="31EA7AE7" w:rsidR="4201491A">
        <w:rPr>
          <w:b w:val="1"/>
          <w:bCs w:val="1"/>
          <w:i w:val="1"/>
          <w:iCs w:val="1"/>
        </w:rPr>
        <w:t>recomienda</w:t>
      </w:r>
      <w:r w:rsidR="4201491A">
        <w:rPr/>
        <w:t xml:space="preserve"> que, </w:t>
      </w:r>
      <w:r w:rsidR="57D81687">
        <w:rPr/>
        <w:t xml:space="preserve">las recomendaciones emitidas por la Oficina </w:t>
      </w:r>
      <w:r w:rsidR="57D81687">
        <w:rPr/>
        <w:t>Relacionamiento para la ciudadanía, Cultura de Paz y Cuidado</w:t>
      </w:r>
      <w:r w:rsidR="7C571A46">
        <w:rPr/>
        <w:t xml:space="preserve"> </w:t>
      </w:r>
      <w:r w:rsidR="04564D96">
        <w:rPr/>
        <w:t xml:space="preserve">deben tener un responsable </w:t>
      </w:r>
      <w:r w:rsidR="7810B33E">
        <w:rPr/>
        <w:t>y</w:t>
      </w:r>
      <w:r w:rsidR="04564D96">
        <w:rPr/>
        <w:t xml:space="preserve"> esta oficina considera </w:t>
      </w:r>
      <w:r w:rsidR="7810B33E">
        <w:rPr/>
        <w:t xml:space="preserve">que tienen una alta </w:t>
      </w:r>
      <w:r w:rsidR="154C31EB">
        <w:rPr/>
        <w:t xml:space="preserve">importancia para la mejora del proceso </w:t>
      </w:r>
      <w:r w:rsidR="4A1BDFA6">
        <w:rPr/>
        <w:t>de participación ciudadana</w:t>
      </w:r>
      <w:r w:rsidR="0397779F">
        <w:rPr/>
        <w:t xml:space="preserve"> y </w:t>
      </w:r>
      <w:r w:rsidR="154C31EB">
        <w:rPr/>
        <w:t>de rendición de cuentas.</w:t>
      </w:r>
      <w:r w:rsidR="0397779F">
        <w:rPr/>
        <w:t xml:space="preserve"> Adicional se </w:t>
      </w:r>
      <w:r w:rsidRPr="31EA7AE7" w:rsidR="0397779F">
        <w:rPr>
          <w:b w:val="1"/>
          <w:bCs w:val="1"/>
          <w:i w:val="1"/>
          <w:iCs w:val="1"/>
        </w:rPr>
        <w:t>recomienda</w:t>
      </w:r>
      <w:r w:rsidR="0397779F">
        <w:rPr/>
        <w:t xml:space="preserve"> que, los informes remitidos </w:t>
      </w:r>
      <w:r w:rsidR="2DE7C538">
        <w:rPr/>
        <w:t>se entreguen de manera oficial y con</w:t>
      </w:r>
      <w:r w:rsidR="1573F361">
        <w:rPr/>
        <w:t xml:space="preserve"> radicados para fomentar la trazabilidad y documentación </w:t>
      </w:r>
      <w:r w:rsidR="33876A07">
        <w:rPr/>
        <w:t xml:space="preserve">de </w:t>
      </w:r>
      <w:r w:rsidR="06454C8E">
        <w:rPr/>
        <w:t>estos</w:t>
      </w:r>
      <w:r w:rsidR="33876A07">
        <w:rPr/>
        <w:t>.</w:t>
      </w:r>
      <w:commentRangeEnd w:id="1705488885"/>
      <w:r>
        <w:rPr>
          <w:rStyle w:val="CommentReference"/>
        </w:rPr>
        <w:commentReference w:id="1705488885"/>
      </w:r>
    </w:p>
    <w:p w:rsidR="001619CD" w:rsidP="00E340DB" w:rsidRDefault="008C78B6" w14:paraId="76489711" w14:textId="72DDFD99">
      <w:r w:rsidR="06454C8E">
        <w:rPr/>
        <w:t xml:space="preserve">En la actividad </w:t>
      </w:r>
      <w:r w:rsidR="30E663D3">
        <w:rPr/>
        <w:t>3.2</w:t>
      </w:r>
      <w:r w:rsidR="10DBFA50">
        <w:rPr/>
        <w:t xml:space="preserve"> </w:t>
      </w:r>
      <w:r w:rsidR="25E3217E">
        <w:rPr/>
        <w:t xml:space="preserve">se verifica que se existe una política </w:t>
      </w:r>
      <w:r w:rsidR="63755834">
        <w:rPr/>
        <w:t xml:space="preserve">de participación </w:t>
      </w:r>
      <w:r w:rsidR="7BD4DA20">
        <w:rPr/>
        <w:t>ciudadana y Rendición de cuentas, no</w:t>
      </w:r>
      <w:r w:rsidR="733CEDF9">
        <w:rPr/>
        <w:t xml:space="preserve"> obstante, no</w:t>
      </w:r>
      <w:r w:rsidR="7BD4DA20">
        <w:rPr/>
        <w:t xml:space="preserve"> se identifican </w:t>
      </w:r>
      <w:commentRangeStart w:id="488530948"/>
      <w:commentRangeStart w:id="1871795394"/>
      <w:r w:rsidR="7BD4DA20">
        <w:rPr/>
        <w:t>evidencias de la socialización</w:t>
      </w:r>
      <w:r w:rsidR="53662651">
        <w:rPr/>
        <w:t xml:space="preserve">, </w:t>
      </w:r>
      <w:commentRangeEnd w:id="488530948"/>
      <w:r>
        <w:rPr>
          <w:rStyle w:val="CommentReference"/>
        </w:rPr>
        <w:commentReference w:id="488530948"/>
      </w:r>
      <w:commentRangeEnd w:id="1871795394"/>
      <w:r>
        <w:rPr>
          <w:rStyle w:val="CommentReference"/>
        </w:rPr>
        <w:commentReference w:id="1871795394"/>
      </w:r>
      <w:r w:rsidR="1827483E">
        <w:rPr/>
        <w:t xml:space="preserve">por lo cual esta oficina </w:t>
      </w:r>
      <w:r w:rsidRPr="31EA7AE7" w:rsidR="1827483E">
        <w:rPr>
          <w:b w:val="1"/>
          <w:bCs w:val="1"/>
          <w:i w:val="1"/>
          <w:iCs w:val="1"/>
        </w:rPr>
        <w:t>recomienda</w:t>
      </w:r>
      <w:r w:rsidR="057D6286">
        <w:rPr/>
        <w:t xml:space="preserve"> establecer las medidas correctivas frente al </w:t>
      </w:r>
      <w:r w:rsidRPr="31EA7AE7" w:rsidR="057D6286">
        <w:rPr>
          <w:highlight w:val="yellow"/>
        </w:rPr>
        <w:t>incumplimiento</w:t>
      </w:r>
      <w:r w:rsidRPr="31EA7AE7" w:rsidR="78073C24">
        <w:rPr>
          <w:highlight w:val="yellow"/>
        </w:rPr>
        <w:t xml:space="preserve"> identificado.</w:t>
      </w:r>
    </w:p>
    <w:p w:rsidR="00786C16" w:rsidP="00E340DB" w:rsidRDefault="00333F5B" w14:paraId="6010D575" w14:textId="0CD81C64">
      <w:r>
        <w:t>En</w:t>
      </w:r>
      <w:r w:rsidR="00A97927">
        <w:t xml:space="preserve"> la actividad</w:t>
      </w:r>
      <w:r w:rsidR="0020504C">
        <w:t xml:space="preserve"> 3.3 se </w:t>
      </w:r>
      <w:r w:rsidR="00BC3C22">
        <w:t>identifica que las evidencias corresponden a</w:t>
      </w:r>
      <w:r w:rsidR="00A97927">
        <w:t>l cumplimiento del 100% reportado.</w:t>
      </w:r>
    </w:p>
    <w:p w:rsidRPr="00E340DB" w:rsidR="00373977" w:rsidP="00E340DB" w:rsidRDefault="00333F5B" w14:paraId="0247B688" w14:textId="17E1B654">
      <w:commentRangeStart w:id="835183401"/>
      <w:r w:rsidR="42739A4E">
        <w:rPr/>
        <w:t xml:space="preserve">Por </w:t>
      </w:r>
      <w:r w:rsidR="678FF721">
        <w:rPr/>
        <w:t>último, para la actividad 3.</w:t>
      </w:r>
      <w:r w:rsidR="58885D31">
        <w:rPr/>
        <w:t>4</w:t>
      </w:r>
      <w:r w:rsidR="5940B873">
        <w:rPr/>
        <w:t xml:space="preserve"> presento cumplimiento del 90%</w:t>
      </w:r>
      <w:r w:rsidR="797CB485">
        <w:rPr/>
        <w:t xml:space="preserve"> y</w:t>
      </w:r>
      <w:r w:rsidR="0C9B4F63">
        <w:rPr/>
        <w:t xml:space="preserve"> se identifica </w:t>
      </w:r>
      <w:r w:rsidR="20BA485F">
        <w:rPr/>
        <w:t>que se</w:t>
      </w:r>
      <w:r w:rsidR="0C9B4F63">
        <w:rPr/>
        <w:t xml:space="preserve"> proyect</w:t>
      </w:r>
      <w:r w:rsidR="20BA485F">
        <w:rPr/>
        <w:t>ó</w:t>
      </w:r>
      <w:r w:rsidR="0C9B4F63">
        <w:rPr/>
        <w:t xml:space="preserve"> e</w:t>
      </w:r>
      <w:r w:rsidR="34942947">
        <w:rPr/>
        <w:t xml:space="preserve">l documento </w:t>
      </w:r>
      <w:r w:rsidR="0ECE2F16">
        <w:rPr/>
        <w:t>propuesto,</w:t>
      </w:r>
      <w:r w:rsidR="34942947">
        <w:rPr/>
        <w:t xml:space="preserve"> </w:t>
      </w:r>
      <w:r w:rsidR="298A61AB">
        <w:rPr/>
        <w:t xml:space="preserve">pero según el reporte este se </w:t>
      </w:r>
      <w:r w:rsidR="39A3147A">
        <w:rPr/>
        <w:t>presentó</w:t>
      </w:r>
      <w:r w:rsidR="298A61AB">
        <w:rPr/>
        <w:t xml:space="preserve"> a funcionarios de la </w:t>
      </w:r>
      <w:r w:rsidR="69FA0EC1">
        <w:rPr/>
        <w:t>E</w:t>
      </w:r>
      <w:r w:rsidR="298A61AB">
        <w:rPr/>
        <w:t>ntidad</w:t>
      </w:r>
      <w:r w:rsidR="60D7B5F9">
        <w:rPr/>
        <w:t xml:space="preserve">, </w:t>
      </w:r>
      <w:r w:rsidR="352FF018">
        <w:rPr/>
        <w:t>esta</w:t>
      </w:r>
      <w:r w:rsidR="298A61AB">
        <w:rPr/>
        <w:t xml:space="preserve"> acción no es posible verificar</w:t>
      </w:r>
      <w:r w:rsidR="352FF018">
        <w:rPr/>
        <w:t>la</w:t>
      </w:r>
      <w:r w:rsidR="0ECE2F16">
        <w:rPr/>
        <w:t xml:space="preserve"> ya que no hay evidencias</w:t>
      </w:r>
      <w:r w:rsidR="5940B873">
        <w:rPr/>
        <w:t xml:space="preserve"> y el formato de registro no se encuentra diligenciado</w:t>
      </w:r>
      <w:r w:rsidR="0ECE2F16">
        <w:rPr/>
        <w:t>.</w:t>
      </w:r>
      <w:commentRangeEnd w:id="835183401"/>
      <w:r>
        <w:rPr>
          <w:rStyle w:val="CommentReference"/>
        </w:rPr>
        <w:commentReference w:id="835183401"/>
      </w:r>
    </w:p>
    <w:p w:rsidRPr="009765A4" w:rsidR="00B819E8" w:rsidP="31EA7AE7" w:rsidRDefault="0069686D" w14:paraId="6F59B2BB" w14:textId="3ECEFAEF">
      <w:pPr>
        <w:pStyle w:val="Ttulo1"/>
        <w:numPr>
          <w:ilvl w:val="0"/>
          <w:numId w:val="0"/>
        </w:numPr>
        <w:suppressLineNumbers w:val="0"/>
        <w:bidi w:val="0"/>
        <w:spacing w:before="0" w:beforeAutospacing="off" w:after="240" w:afterAutospacing="off" w:line="360" w:lineRule="auto"/>
        <w:ind w:right="0"/>
        <w:jc w:val="left"/>
        <w:rPr>
          <w:rFonts w:eastAsia="Verdana" w:cs="Verdana"/>
        </w:rPr>
      </w:pPr>
      <w:bookmarkStart w:name="_Toc230070803" w:id="9"/>
      <w:r w:rsidRPr="31EA7AE7" w:rsidR="059E6091">
        <w:rPr>
          <w:rFonts w:eastAsia="Verdana" w:cs="Verdana"/>
        </w:rPr>
        <w:t xml:space="preserve">2.2. </w:t>
      </w:r>
      <w:r w:rsidRPr="31EA7AE7" w:rsidR="51DB3E9E">
        <w:rPr>
          <w:rFonts w:eastAsia="Verdana" w:cs="Verdana"/>
        </w:rPr>
        <w:t>V</w:t>
      </w:r>
      <w:r w:rsidRPr="31EA7AE7" w:rsidR="10E7CA2F">
        <w:rPr>
          <w:rFonts w:eastAsia="Verdana" w:cs="Verdana"/>
        </w:rPr>
        <w:t>erificación</w:t>
      </w:r>
      <w:r w:rsidRPr="31EA7AE7" w:rsidR="51DB3E9E">
        <w:rPr>
          <w:rFonts w:eastAsia="Verdana" w:cs="Verdana"/>
        </w:rPr>
        <w:t xml:space="preserve"> de las</w:t>
      </w:r>
      <w:r w:rsidRPr="31EA7AE7" w:rsidR="089A8938">
        <w:rPr>
          <w:rFonts w:eastAsia="Verdana" w:cs="Verdana"/>
        </w:rPr>
        <w:t xml:space="preserve"> Etapas de la rendición de Cuentas</w:t>
      </w:r>
      <w:bookmarkEnd w:id="9"/>
      <w:r w:rsidRPr="31EA7AE7" w:rsidR="089A8938">
        <w:rPr>
          <w:rFonts w:eastAsia="Verdana" w:cs="Verdana"/>
        </w:rPr>
        <w:t xml:space="preserve"> </w:t>
      </w:r>
    </w:p>
    <w:p w:rsidRPr="0070717E" w:rsidR="403036D4" w:rsidP="0051125A" w:rsidRDefault="403036D4" w14:paraId="4AC235E9" w14:textId="485F9399">
      <w:pPr>
        <w:spacing w:line="276" w:lineRule="auto"/>
      </w:pPr>
      <w:r w:rsidRPr="0070717E">
        <w:t xml:space="preserve">El </w:t>
      </w:r>
      <w:r w:rsidRPr="0070717E" w:rsidR="554BDC17">
        <w:t>Título IV, Capítulo 1</w:t>
      </w:r>
      <w:r w:rsidRPr="0070717E">
        <w:t xml:space="preserve"> de la Ley 1757 de 2015</w:t>
      </w:r>
      <w:r w:rsidRPr="0070717E" w:rsidR="30C80794">
        <w:t xml:space="preserve">, define los criterios mínimos que se deben implementar por las entidades </w:t>
      </w:r>
      <w:r w:rsidRPr="0070717E" w:rsidR="427A412B">
        <w:t>con relación a</w:t>
      </w:r>
      <w:r w:rsidRPr="0070717E" w:rsidR="30C80794">
        <w:t xml:space="preserve"> la rendición de cuentas. </w:t>
      </w:r>
      <w:r w:rsidRPr="0070717E" w:rsidR="3728880B">
        <w:t>Esta ley en su artículo 56</w:t>
      </w:r>
      <w:r w:rsidRPr="0070717E" w:rsidR="30C80794">
        <w:t xml:space="preserve"> </w:t>
      </w:r>
      <w:r w:rsidRPr="0070717E">
        <w:t xml:space="preserve">establece las etapas que deben seguir las entidades públicas en el proceso de rendición pública </w:t>
      </w:r>
      <w:r w:rsidRPr="0070717E">
        <w:lastRenderedPageBreak/>
        <w:t>de cuentas, según lo dispuesto en el Manual Único de Rendición de Cuentas mencionado en el artículo 51 de la misma ley. Estas etapas son:</w:t>
      </w:r>
    </w:p>
    <w:p w:rsidRPr="00075F90" w:rsidR="0C9B27DB" w:rsidP="00DD2F7C" w:rsidRDefault="0C9B27DB" w14:paraId="18AACAB2" w14:textId="26E5F593">
      <w:pPr>
        <w:spacing w:line="276" w:lineRule="auto"/>
        <w:rPr>
          <w:b/>
          <w:bCs/>
        </w:rPr>
      </w:pPr>
      <w:r w:rsidRPr="00075F90">
        <w:rPr>
          <w:b/>
          <w:bCs/>
        </w:rPr>
        <w:t>a) Aprestamiento</w:t>
      </w:r>
    </w:p>
    <w:p w:rsidR="002F40A9" w:rsidP="00F75B9F" w:rsidRDefault="00F67CCD" w14:paraId="03EF9F78" w14:textId="72737F25">
      <w:pPr>
        <w:spacing w:line="276" w:lineRule="auto"/>
      </w:pPr>
      <w:r w:rsidR="3A1E666D">
        <w:rPr/>
        <w:t xml:space="preserve">Se identifica que </w:t>
      </w:r>
      <w:r w:rsidR="3A058D4A">
        <w:rPr/>
        <w:t xml:space="preserve">en la etapa de aprestamiento la </w:t>
      </w:r>
      <w:r w:rsidR="763C5F39">
        <w:rPr/>
        <w:t>E</w:t>
      </w:r>
      <w:r w:rsidR="3A058D4A">
        <w:rPr/>
        <w:t xml:space="preserve">ntidad </w:t>
      </w:r>
      <w:r w:rsidR="4BA9BC48">
        <w:rPr/>
        <w:t>propuso</w:t>
      </w:r>
      <w:r w:rsidR="3A058D4A">
        <w:rPr/>
        <w:t xml:space="preserve"> actividades como </w:t>
      </w:r>
      <w:r w:rsidR="4BA9BC48">
        <w:rPr/>
        <w:t xml:space="preserve">la conformación del equipo líder, </w:t>
      </w:r>
      <w:r w:rsidR="069532CB">
        <w:rPr/>
        <w:t>acciones de sensibilización interna y externa sobre rendición de cuentas, caracterización de los grupos de valor</w:t>
      </w:r>
      <w:r w:rsidR="1094C90A">
        <w:rPr/>
        <w:t xml:space="preserve"> y fortalecimiento del equipo de trabajo</w:t>
      </w:r>
      <w:r w:rsidR="7F35B9D0">
        <w:rPr/>
        <w:t>.</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534AC8" w:rsidR="004539D7" w:rsidTr="31EA7AE7" w14:paraId="31AC8D8A" w14:textId="77777777">
        <w:trPr>
          <w:trHeight w:val="454"/>
          <w:tblHeader/>
        </w:trPr>
        <w:tc>
          <w:tcPr>
            <w:tcW w:w="3310" w:type="dxa"/>
            <w:shd w:val="clear" w:color="auto" w:fill="BFBFBF" w:themeFill="background1" w:themeFillShade="BF"/>
            <w:tcMar/>
            <w:vAlign w:val="center"/>
          </w:tcPr>
          <w:p w:rsidRPr="00C80782" w:rsidR="004539D7" w:rsidP="31EA7AE7" w:rsidRDefault="004539D7" w14:paraId="7EB0F5AF" w14:textId="77777777">
            <w:pPr>
              <w:spacing w:after="0" w:line="240" w:lineRule="auto"/>
              <w:jc w:val="both"/>
              <w:rPr>
                <w:rFonts w:eastAsia="Times New Roman" w:cs="Calibri"/>
                <w:b w:val="1"/>
                <w:bCs w:val="1"/>
                <w:color w:val="000000"/>
                <w:sz w:val="18"/>
                <w:szCs w:val="18"/>
                <w:lang w:eastAsia="es-CO"/>
              </w:rPr>
            </w:pPr>
            <w:r w:rsidRPr="31EA7AE7" w:rsidR="5A2650FF">
              <w:rPr>
                <w:rFonts w:eastAsia="Times New Roman" w:cs="Calibri"/>
                <w:b w:val="1"/>
                <w:bCs w:val="1"/>
                <w:color w:val="000000" w:themeColor="text1" w:themeTint="FF" w:themeShade="FF"/>
                <w:sz w:val="18"/>
                <w:szCs w:val="18"/>
                <w:lang w:eastAsia="es-CO"/>
              </w:rPr>
              <w:t>Actividades</w:t>
            </w:r>
          </w:p>
        </w:tc>
        <w:tc>
          <w:tcPr>
            <w:tcW w:w="2699" w:type="dxa"/>
            <w:shd w:val="clear" w:color="auto" w:fill="BFBFBF" w:themeFill="background1" w:themeFillShade="BF"/>
            <w:tcMar/>
            <w:vAlign w:val="center"/>
          </w:tcPr>
          <w:p w:rsidRPr="002B0F0E" w:rsidR="004539D7" w:rsidP="31EA7AE7" w:rsidRDefault="004539D7" w14:paraId="65CE4497" w14:textId="77777777">
            <w:pPr>
              <w:spacing w:after="0" w:line="240" w:lineRule="auto"/>
              <w:jc w:val="both"/>
              <w:rPr>
                <w:rFonts w:eastAsia="Times New Roman" w:cs="Calibri"/>
                <w:b w:val="1"/>
                <w:bCs w:val="1"/>
                <w:color w:val="000000"/>
                <w:sz w:val="18"/>
                <w:szCs w:val="18"/>
                <w:lang w:eastAsia="es-CO"/>
              </w:rPr>
            </w:pPr>
            <w:r w:rsidRPr="31EA7AE7" w:rsidR="5A2650FF">
              <w:rPr>
                <w:rFonts w:eastAsia="Times New Roman" w:cs="Calibri"/>
                <w:b w:val="1"/>
                <w:bCs w:val="1"/>
                <w:color w:val="000000" w:themeColor="text1" w:themeTint="FF" w:themeShade="FF"/>
                <w:sz w:val="18"/>
                <w:szCs w:val="18"/>
                <w:lang w:eastAsia="es-CO"/>
              </w:rPr>
              <w:t>Responsable</w:t>
            </w:r>
          </w:p>
        </w:tc>
        <w:tc>
          <w:tcPr>
            <w:tcW w:w="2621" w:type="dxa"/>
            <w:shd w:val="clear" w:color="auto" w:fill="BFBFBF" w:themeFill="background1" w:themeFillShade="BF"/>
            <w:tcMar/>
            <w:vAlign w:val="center"/>
          </w:tcPr>
          <w:p w:rsidRPr="00C80782" w:rsidR="004539D7" w:rsidP="31EA7AE7" w:rsidRDefault="004539D7" w14:paraId="352A452D" w14:textId="77777777">
            <w:pPr>
              <w:spacing w:after="0" w:line="240" w:lineRule="auto"/>
              <w:jc w:val="both"/>
              <w:rPr>
                <w:rFonts w:cs="Calibri"/>
                <w:b w:val="1"/>
                <w:bCs w:val="1"/>
                <w:color w:val="000000"/>
                <w:sz w:val="18"/>
                <w:szCs w:val="18"/>
              </w:rPr>
            </w:pPr>
            <w:r w:rsidRPr="31EA7AE7" w:rsidR="5A2650FF">
              <w:rPr>
                <w:rFonts w:eastAsia="Times New Roman" w:cs="Calibri"/>
                <w:b w:val="1"/>
                <w:bCs w:val="1"/>
                <w:color w:val="000000" w:themeColor="text1" w:themeTint="FF" w:themeShade="FF"/>
                <w:sz w:val="18"/>
                <w:szCs w:val="18"/>
                <w:lang w:eastAsia="es-CO"/>
              </w:rPr>
              <w:t>Análisis OCI</w:t>
            </w:r>
          </w:p>
        </w:tc>
      </w:tr>
      <w:tr w:rsidRPr="00534AC8" w:rsidR="00B31338" w:rsidTr="31EA7AE7" w14:paraId="56864FBA" w14:textId="77777777">
        <w:trPr>
          <w:trHeight w:val="1248"/>
        </w:trPr>
        <w:tc>
          <w:tcPr>
            <w:tcW w:w="3310" w:type="dxa"/>
            <w:shd w:val="clear" w:color="auto" w:fill="FFFFFF" w:themeFill="background1"/>
            <w:tcMar/>
            <w:vAlign w:val="center"/>
            <w:hideMark/>
          </w:tcPr>
          <w:p w:rsidRPr="00191497" w:rsidR="00B31338" w:rsidP="31EA7AE7" w:rsidRDefault="00B31338" w14:paraId="43BEB7D5" w14:textId="3F902D8F">
            <w:pPr>
              <w:spacing w:after="0" w:line="240" w:lineRule="auto"/>
              <w:jc w:val="left"/>
              <w:rPr>
                <w:rFonts w:eastAsia="Times New Roman" w:cs="Calibri"/>
                <w:color w:val="000000"/>
                <w:sz w:val="18"/>
                <w:szCs w:val="18"/>
                <w:lang w:eastAsia="es-CO"/>
              </w:rPr>
            </w:pPr>
            <w:r w:rsidRPr="31EA7AE7" w:rsidR="65016C7F">
              <w:rPr>
                <w:rFonts w:eastAsia="Times New Roman" w:cs="Calibri"/>
                <w:sz w:val="18"/>
                <w:szCs w:val="18"/>
                <w:lang w:eastAsia="es-CO"/>
              </w:rPr>
              <w:t>Conformar el grupo líder de rendición de cuentas, miembros de las diferentes áreas y direcciones, para articular los ejercicios de rendición de cuentas al interior del Ministerio de las Culturas, las Artes y los Saberes</w:t>
            </w:r>
          </w:p>
        </w:tc>
        <w:tc>
          <w:tcPr>
            <w:tcW w:w="2699" w:type="dxa"/>
            <w:tcMar/>
          </w:tcPr>
          <w:p w:rsidRPr="00B31338" w:rsidR="00B31338" w:rsidP="31EA7AE7" w:rsidRDefault="00B31338" w14:paraId="069F31E9" w14:textId="23B676C5">
            <w:pPr>
              <w:spacing w:line="276" w:lineRule="auto"/>
              <w:jc w:val="both"/>
              <w:rPr>
                <w:rFonts w:eastAsia="Times New Roman" w:cs="Times New Roman"/>
                <w:sz w:val="18"/>
                <w:szCs w:val="18"/>
                <w:lang w:eastAsia="es-CO"/>
              </w:rPr>
            </w:pPr>
            <w:r w:rsidRPr="31EA7AE7" w:rsidR="65016C7F">
              <w:rPr>
                <w:sz w:val="18"/>
                <w:szCs w:val="18"/>
              </w:rPr>
              <w:t>Oficina Asesora de Planeación</w:t>
            </w:r>
          </w:p>
        </w:tc>
        <w:tc>
          <w:tcPr>
            <w:tcW w:w="2621" w:type="dxa"/>
            <w:tcMar/>
          </w:tcPr>
          <w:p w:rsidRPr="008316F1" w:rsidR="00B31338" w:rsidP="31EA7AE7" w:rsidRDefault="00B31338" w14:paraId="244A6EB8" w14:textId="5FD40ED9">
            <w:pPr>
              <w:spacing w:line="276" w:lineRule="auto"/>
              <w:jc w:val="both"/>
              <w:rPr>
                <w:rFonts w:cs="Calibri"/>
                <w:color w:val="000000"/>
                <w:sz w:val="18"/>
                <w:szCs w:val="18"/>
              </w:rPr>
            </w:pPr>
            <w:r w:rsidRPr="31EA7AE7" w:rsidR="65016C7F">
              <w:rPr>
                <w:rFonts w:cs="Calibri"/>
                <w:color w:val="000000" w:themeColor="text1" w:themeTint="FF" w:themeShade="FF"/>
                <w:sz w:val="18"/>
                <w:szCs w:val="18"/>
              </w:rPr>
              <w:t xml:space="preserve">La actividad presenta un porcentaje de avance del </w:t>
            </w:r>
            <w:r w:rsidRPr="31EA7AE7" w:rsidR="1FB915FF">
              <w:rPr>
                <w:rFonts w:cs="Calibri"/>
                <w:color w:val="000000" w:themeColor="text1" w:themeTint="FF" w:themeShade="FF"/>
                <w:sz w:val="18"/>
                <w:szCs w:val="18"/>
              </w:rPr>
              <w:t>100</w:t>
            </w:r>
            <w:r w:rsidRPr="31EA7AE7" w:rsidR="65016C7F">
              <w:rPr>
                <w:rFonts w:cs="Calibri"/>
                <w:color w:val="000000" w:themeColor="text1" w:themeTint="FF" w:themeShade="FF"/>
                <w:sz w:val="18"/>
                <w:szCs w:val="18"/>
              </w:rPr>
              <w:t>%</w:t>
            </w:r>
            <w:r w:rsidRPr="31EA7AE7" w:rsidR="65016C7F">
              <w:rPr>
                <w:rFonts w:cs="Calibri"/>
                <w:color w:val="000000" w:themeColor="text1" w:themeTint="FF" w:themeShade="FF"/>
                <w:sz w:val="18"/>
                <w:szCs w:val="18"/>
              </w:rPr>
              <w:t>.</w:t>
            </w:r>
          </w:p>
        </w:tc>
      </w:tr>
      <w:tr w:rsidRPr="00534AC8" w:rsidR="00B31338" w:rsidTr="31EA7AE7" w14:paraId="5E2A7036" w14:textId="77777777">
        <w:trPr>
          <w:trHeight w:val="1128"/>
        </w:trPr>
        <w:tc>
          <w:tcPr>
            <w:tcW w:w="3310" w:type="dxa"/>
            <w:shd w:val="clear" w:color="auto" w:fill="FFFFFF" w:themeFill="background1"/>
            <w:tcMar/>
            <w:vAlign w:val="center"/>
            <w:hideMark/>
          </w:tcPr>
          <w:p w:rsidRPr="00191497" w:rsidR="00B31338" w:rsidP="31EA7AE7" w:rsidRDefault="00B31338" w14:paraId="79AD65F6" w14:textId="79398501">
            <w:pPr>
              <w:spacing w:after="0" w:line="240" w:lineRule="auto"/>
              <w:jc w:val="left"/>
              <w:rPr>
                <w:rFonts w:eastAsia="Times New Roman" w:cs="Calibri"/>
                <w:color w:val="000000"/>
                <w:sz w:val="18"/>
                <w:szCs w:val="18"/>
                <w:lang w:eastAsia="es-CO"/>
              </w:rPr>
            </w:pPr>
            <w:r w:rsidRPr="31EA7AE7" w:rsidR="65016C7F">
              <w:rPr>
                <w:rFonts w:eastAsia="Times New Roman" w:cs="Calibri"/>
                <w:sz w:val="18"/>
                <w:szCs w:val="18"/>
                <w:lang w:eastAsia="es-CO"/>
              </w:rPr>
              <w:t>Registrar y publicar las convocatorias a espacios de dialogo presenciales y virtuales en las redes sociales y página web del Ministerio de las Culturas</w:t>
            </w:r>
          </w:p>
        </w:tc>
        <w:tc>
          <w:tcPr>
            <w:tcW w:w="2699" w:type="dxa"/>
            <w:tcMar/>
          </w:tcPr>
          <w:p w:rsidRPr="00B31338" w:rsidR="00B31338" w:rsidP="31EA7AE7" w:rsidRDefault="00B31338" w14:paraId="0C2D94F1" w14:textId="07782FF5">
            <w:pPr>
              <w:spacing w:line="276" w:lineRule="auto"/>
              <w:jc w:val="both"/>
              <w:rPr>
                <w:rFonts w:eastAsia="Times New Roman" w:cs="Times New Roman"/>
                <w:sz w:val="18"/>
                <w:szCs w:val="18"/>
                <w:lang w:eastAsia="es-CO"/>
              </w:rPr>
            </w:pPr>
            <w:r w:rsidRPr="31EA7AE7" w:rsidR="65016C7F">
              <w:rPr>
                <w:sz w:val="18"/>
                <w:szCs w:val="18"/>
              </w:rPr>
              <w:t>Oficina Asesora de Comunicaciones</w:t>
            </w:r>
          </w:p>
        </w:tc>
        <w:tc>
          <w:tcPr>
            <w:tcW w:w="2621" w:type="dxa"/>
            <w:tcMar/>
          </w:tcPr>
          <w:p w:rsidRPr="008316F1" w:rsidR="00B31338" w:rsidP="31EA7AE7" w:rsidRDefault="00B31338" w14:paraId="4BB79DB8" w14:textId="6B99BCE5">
            <w:pPr>
              <w:spacing w:line="276" w:lineRule="auto"/>
              <w:jc w:val="both"/>
              <w:rPr>
                <w:rFonts w:cs="Calibri"/>
                <w:color w:val="000000"/>
                <w:sz w:val="18"/>
                <w:szCs w:val="18"/>
              </w:rPr>
            </w:pPr>
            <w:r w:rsidRPr="31EA7AE7" w:rsidR="65016C7F">
              <w:rPr>
                <w:rFonts w:cs="Calibri"/>
                <w:color w:val="000000" w:themeColor="text1" w:themeTint="FF" w:themeShade="FF"/>
                <w:sz w:val="18"/>
                <w:szCs w:val="18"/>
              </w:rPr>
              <w:t xml:space="preserve">La actividad presenta un porcentaje de avance del </w:t>
            </w:r>
            <w:r w:rsidRPr="31EA7AE7" w:rsidR="1FB915FF">
              <w:rPr>
                <w:rFonts w:cs="Calibri"/>
                <w:color w:val="000000" w:themeColor="text1" w:themeTint="FF" w:themeShade="FF"/>
                <w:sz w:val="18"/>
                <w:szCs w:val="18"/>
              </w:rPr>
              <w:t>100</w:t>
            </w:r>
            <w:r w:rsidRPr="31EA7AE7" w:rsidR="65016C7F">
              <w:rPr>
                <w:rFonts w:cs="Calibri"/>
                <w:color w:val="000000" w:themeColor="text1" w:themeTint="FF" w:themeShade="FF"/>
                <w:sz w:val="18"/>
                <w:szCs w:val="18"/>
              </w:rPr>
              <w:t>%</w:t>
            </w:r>
          </w:p>
        </w:tc>
      </w:tr>
      <w:tr w:rsidRPr="00534AC8" w:rsidR="00B31338" w:rsidTr="31EA7AE7" w14:paraId="27DA61A2" w14:textId="77777777">
        <w:trPr>
          <w:trHeight w:val="1247"/>
        </w:trPr>
        <w:tc>
          <w:tcPr>
            <w:tcW w:w="3310" w:type="dxa"/>
            <w:shd w:val="clear" w:color="auto" w:fill="FFFFFF" w:themeFill="background1"/>
            <w:tcMar/>
            <w:vAlign w:val="center"/>
            <w:hideMark/>
          </w:tcPr>
          <w:p w:rsidRPr="00191497" w:rsidR="00B31338" w:rsidP="31EA7AE7" w:rsidRDefault="00B31338" w14:paraId="1D1FB5B0" w14:textId="60E4F939">
            <w:pPr>
              <w:spacing w:after="0" w:line="240" w:lineRule="auto"/>
              <w:jc w:val="both"/>
              <w:rPr>
                <w:rFonts w:eastAsia="Times New Roman" w:cs="Calibri"/>
                <w:color w:val="000000"/>
                <w:sz w:val="18"/>
                <w:szCs w:val="18"/>
                <w:lang w:eastAsia="es-CO"/>
              </w:rPr>
            </w:pPr>
            <w:r w:rsidRPr="31EA7AE7" w:rsidR="65016C7F">
              <w:rPr>
                <w:rFonts w:eastAsia="Times New Roman" w:cs="Calibri"/>
                <w:sz w:val="18"/>
                <w:szCs w:val="18"/>
                <w:lang w:eastAsia="es-CO"/>
              </w:rPr>
              <w:t>Elaborar y publicar el resultado de las convocatorias y principales logros del Ministerio como un ejercicio de rendición de cuentas a la ciudadanía, a través de las redes sociales #hoylogramos.</w:t>
            </w:r>
          </w:p>
        </w:tc>
        <w:tc>
          <w:tcPr>
            <w:tcW w:w="2699" w:type="dxa"/>
            <w:tcMar/>
          </w:tcPr>
          <w:p w:rsidRPr="00B31338" w:rsidR="00B31338" w:rsidP="31EA7AE7" w:rsidRDefault="00B31338" w14:paraId="6489F441" w14:textId="7954DB12">
            <w:pPr>
              <w:spacing w:line="276" w:lineRule="auto"/>
              <w:jc w:val="both"/>
              <w:rPr>
                <w:rFonts w:eastAsia="Times New Roman" w:cs="Times New Roman"/>
                <w:sz w:val="18"/>
                <w:szCs w:val="18"/>
                <w:lang w:eastAsia="es-CO"/>
              </w:rPr>
            </w:pPr>
            <w:r w:rsidRPr="31EA7AE7" w:rsidR="65016C7F">
              <w:rPr>
                <w:sz w:val="18"/>
                <w:szCs w:val="18"/>
              </w:rPr>
              <w:t>Oficina Asesora de Comunicaciones</w:t>
            </w:r>
          </w:p>
        </w:tc>
        <w:tc>
          <w:tcPr>
            <w:tcW w:w="2621" w:type="dxa"/>
            <w:tcMar/>
          </w:tcPr>
          <w:p w:rsidRPr="008316F1" w:rsidR="00B31338" w:rsidP="31EA7AE7" w:rsidRDefault="00B31338" w14:paraId="1B6C6138" w14:textId="77777777">
            <w:pPr>
              <w:spacing w:line="276" w:lineRule="auto"/>
              <w:jc w:val="both"/>
              <w:rPr>
                <w:rFonts w:cs="Calibri"/>
                <w:sz w:val="18"/>
                <w:szCs w:val="18"/>
              </w:rPr>
            </w:pPr>
            <w:r w:rsidRPr="31EA7AE7" w:rsidR="65016C7F">
              <w:rPr>
                <w:rFonts w:cs="Calibri"/>
                <w:color w:val="000000" w:themeColor="text1" w:themeTint="FF" w:themeShade="FF"/>
                <w:sz w:val="18"/>
                <w:szCs w:val="18"/>
              </w:rPr>
              <w:t>La actividad presenta un porcentaje de avance del 100%</w:t>
            </w:r>
          </w:p>
        </w:tc>
      </w:tr>
      <w:tr w:rsidRPr="00534AC8" w:rsidR="00B31338" w:rsidTr="31EA7AE7" w14:paraId="2263E83E" w14:textId="77777777">
        <w:trPr>
          <w:trHeight w:val="990"/>
        </w:trPr>
        <w:tc>
          <w:tcPr>
            <w:tcW w:w="3310" w:type="dxa"/>
            <w:shd w:val="clear" w:color="auto" w:fill="FFFFFF" w:themeFill="background1"/>
            <w:tcMar/>
            <w:vAlign w:val="center"/>
            <w:hideMark/>
          </w:tcPr>
          <w:p w:rsidRPr="00191497" w:rsidR="00B31338" w:rsidP="31EA7AE7" w:rsidRDefault="00B31338" w14:paraId="7FE057D8" w14:textId="0541D9B4">
            <w:pPr>
              <w:spacing w:after="0" w:line="240" w:lineRule="auto"/>
              <w:jc w:val="left"/>
              <w:rPr>
                <w:rFonts w:eastAsia="Times New Roman" w:cs="Calibri"/>
                <w:color w:val="000000"/>
                <w:sz w:val="18"/>
                <w:szCs w:val="18"/>
                <w:lang w:eastAsia="es-CO"/>
              </w:rPr>
            </w:pPr>
            <w:r w:rsidRPr="31EA7AE7" w:rsidR="65016C7F">
              <w:rPr>
                <w:rFonts w:eastAsia="Times New Roman" w:cs="Calibri"/>
                <w:sz w:val="18"/>
                <w:szCs w:val="18"/>
                <w:lang w:eastAsia="es-CO"/>
              </w:rPr>
              <w:t>Realizar acciones de sensibilización interna y externa sobre rendición de cuentas.</w:t>
            </w:r>
          </w:p>
        </w:tc>
        <w:tc>
          <w:tcPr>
            <w:tcW w:w="2699" w:type="dxa"/>
            <w:tcMar/>
          </w:tcPr>
          <w:p w:rsidRPr="00B31338" w:rsidR="00B31338" w:rsidP="31EA7AE7" w:rsidRDefault="00B31338" w14:paraId="5C96EB0F" w14:textId="10E5DB3A">
            <w:pPr>
              <w:spacing w:line="276" w:lineRule="auto"/>
              <w:jc w:val="both"/>
              <w:rPr>
                <w:rFonts w:eastAsia="Times New Roman" w:cs="Times New Roman"/>
                <w:sz w:val="18"/>
                <w:szCs w:val="18"/>
                <w:lang w:eastAsia="es-CO"/>
              </w:rPr>
            </w:pPr>
            <w:r w:rsidRPr="31EA7AE7" w:rsidR="65016C7F">
              <w:rPr>
                <w:sz w:val="18"/>
                <w:szCs w:val="18"/>
              </w:rPr>
              <w:t>Oficina Asesora de Comunicaciones</w:t>
            </w:r>
          </w:p>
        </w:tc>
        <w:tc>
          <w:tcPr>
            <w:tcW w:w="2621" w:type="dxa"/>
            <w:tcMar/>
          </w:tcPr>
          <w:p w:rsidRPr="008316F1" w:rsidR="00B31338" w:rsidP="31EA7AE7" w:rsidRDefault="00B31338" w14:paraId="24C48660" w14:textId="485DFE6D">
            <w:pPr>
              <w:spacing w:line="276" w:lineRule="auto"/>
              <w:jc w:val="both"/>
              <w:rPr>
                <w:rFonts w:cs="Calibri"/>
                <w:sz w:val="18"/>
                <w:szCs w:val="18"/>
              </w:rPr>
            </w:pPr>
            <w:r w:rsidRPr="31EA7AE7" w:rsidR="65016C7F">
              <w:rPr>
                <w:rFonts w:cs="Calibri"/>
                <w:color w:val="000000" w:themeColor="text1" w:themeTint="FF" w:themeShade="FF"/>
                <w:sz w:val="18"/>
                <w:szCs w:val="18"/>
              </w:rPr>
              <w:t xml:space="preserve">La actividad presenta un porcentaje de avance del </w:t>
            </w:r>
            <w:r w:rsidRPr="31EA7AE7" w:rsidR="1FB915FF">
              <w:rPr>
                <w:rFonts w:cs="Calibri"/>
                <w:color w:val="000000" w:themeColor="text1" w:themeTint="FF" w:themeShade="FF"/>
                <w:sz w:val="18"/>
                <w:szCs w:val="18"/>
              </w:rPr>
              <w:t>100</w:t>
            </w:r>
            <w:r w:rsidRPr="31EA7AE7" w:rsidR="65016C7F">
              <w:rPr>
                <w:rFonts w:cs="Calibri"/>
                <w:color w:val="000000" w:themeColor="text1" w:themeTint="FF" w:themeShade="FF"/>
                <w:sz w:val="18"/>
                <w:szCs w:val="18"/>
              </w:rPr>
              <w:t>%</w:t>
            </w:r>
          </w:p>
        </w:tc>
      </w:tr>
      <w:tr w:rsidRPr="00534AC8" w:rsidR="00B31338" w:rsidTr="31EA7AE7" w14:paraId="6C8D54D3" w14:textId="77777777">
        <w:trPr>
          <w:trHeight w:val="990"/>
        </w:trPr>
        <w:tc>
          <w:tcPr>
            <w:tcW w:w="3310" w:type="dxa"/>
            <w:shd w:val="clear" w:color="auto" w:fill="FFFFFF" w:themeFill="background1"/>
            <w:tcMar/>
            <w:vAlign w:val="center"/>
          </w:tcPr>
          <w:p w:rsidRPr="00191497" w:rsidR="00B31338" w:rsidP="31EA7AE7" w:rsidRDefault="00B31338" w14:paraId="43381D49" w14:textId="5BB3F3CA">
            <w:pPr>
              <w:spacing w:after="0" w:line="240" w:lineRule="auto"/>
              <w:jc w:val="left"/>
              <w:rPr>
                <w:rFonts w:eastAsia="Times New Roman" w:cs="Calibri"/>
                <w:sz w:val="18"/>
                <w:szCs w:val="18"/>
                <w:lang w:eastAsia="es-CO"/>
              </w:rPr>
            </w:pPr>
            <w:r w:rsidRPr="31EA7AE7" w:rsidR="65016C7F">
              <w:rPr>
                <w:rFonts w:eastAsia="Times New Roman" w:cs="Calibri"/>
                <w:sz w:val="18"/>
                <w:szCs w:val="18"/>
                <w:lang w:eastAsia="es-CO"/>
              </w:rPr>
              <w:t>Fortal</w:t>
            </w:r>
            <w:r w:rsidRPr="31EA7AE7" w:rsidR="65016C7F">
              <w:rPr>
                <w:rFonts w:eastAsia="Times New Roman" w:cs="Calibri"/>
                <w:sz w:val="18"/>
                <w:szCs w:val="18"/>
                <w:lang w:eastAsia="es-CO"/>
              </w:rPr>
              <w:t>e</w:t>
            </w:r>
            <w:r w:rsidRPr="31EA7AE7" w:rsidR="65016C7F">
              <w:rPr>
                <w:rFonts w:eastAsia="Times New Roman" w:cs="Calibri"/>
                <w:sz w:val="18"/>
                <w:szCs w:val="18"/>
                <w:lang w:eastAsia="es-CO"/>
              </w:rPr>
              <w:t>cer el equipo de trabajo, con los enlaces de las diferentes áreas misionales y Grupo de Divulgación y Prensa,</w:t>
            </w:r>
            <w:r w:rsidRPr="31EA7AE7" w:rsidR="530D118E">
              <w:rPr>
                <w:rFonts w:eastAsia="Times New Roman" w:cs="Calibri"/>
                <w:sz w:val="18"/>
                <w:szCs w:val="18"/>
                <w:lang w:eastAsia="es-CO"/>
              </w:rPr>
              <w:t xml:space="preserve"> </w:t>
            </w:r>
            <w:r w:rsidRPr="31EA7AE7" w:rsidR="65016C7F">
              <w:rPr>
                <w:rFonts w:eastAsia="Times New Roman" w:cs="Calibri"/>
                <w:sz w:val="18"/>
                <w:szCs w:val="18"/>
                <w:lang w:eastAsia="es-CO"/>
              </w:rPr>
              <w:t>para articular y registrar las actividades de rendición de cuentas en el cronograma establecido para este fin</w:t>
            </w:r>
          </w:p>
        </w:tc>
        <w:tc>
          <w:tcPr>
            <w:tcW w:w="2699" w:type="dxa"/>
            <w:tcMar/>
          </w:tcPr>
          <w:p w:rsidRPr="00B31338" w:rsidR="00B31338" w:rsidP="31EA7AE7" w:rsidRDefault="00B31338" w14:paraId="5AC8559B" w14:textId="5D17FB90">
            <w:pPr>
              <w:spacing w:line="276" w:lineRule="auto"/>
              <w:jc w:val="both"/>
              <w:rPr>
                <w:rFonts w:cs="Calibri"/>
                <w:sz w:val="18"/>
                <w:szCs w:val="18"/>
              </w:rPr>
            </w:pPr>
            <w:r w:rsidRPr="31EA7AE7" w:rsidR="65016C7F">
              <w:rPr>
                <w:sz w:val="18"/>
                <w:szCs w:val="18"/>
              </w:rPr>
              <w:t>Oficina Asesora de Planeación/Oficina de Relacionamiento para la ciudadanía, Cultura de Paz y Cuidado</w:t>
            </w:r>
          </w:p>
        </w:tc>
        <w:tc>
          <w:tcPr>
            <w:tcW w:w="2621" w:type="dxa"/>
            <w:tcMar/>
          </w:tcPr>
          <w:p w:rsidRPr="008316F1" w:rsidR="00B31338" w:rsidP="31EA7AE7" w:rsidRDefault="00C54096" w14:paraId="5288FE37" w14:textId="1C9B7DFB">
            <w:pPr>
              <w:spacing w:line="276" w:lineRule="auto"/>
              <w:jc w:val="both"/>
              <w:rPr>
                <w:rFonts w:cs="Calibri"/>
                <w:color w:val="000000"/>
                <w:sz w:val="18"/>
                <w:szCs w:val="18"/>
              </w:rPr>
            </w:pPr>
            <w:r w:rsidRPr="31EA7AE7" w:rsidR="1FB915FF">
              <w:rPr>
                <w:rFonts w:cs="Calibri"/>
                <w:color w:val="000000" w:themeColor="text1" w:themeTint="FF" w:themeShade="FF"/>
                <w:sz w:val="18"/>
                <w:szCs w:val="18"/>
              </w:rPr>
              <w:t xml:space="preserve">La actividad presenta un porcentaje de avance del </w:t>
            </w:r>
            <w:r w:rsidRPr="31EA7AE7" w:rsidR="1FB915FF">
              <w:rPr>
                <w:rFonts w:cs="Calibri"/>
                <w:color w:val="000000" w:themeColor="text1" w:themeTint="FF" w:themeShade="FF"/>
                <w:sz w:val="18"/>
                <w:szCs w:val="18"/>
              </w:rPr>
              <w:t>100</w:t>
            </w:r>
            <w:r w:rsidRPr="31EA7AE7" w:rsidR="1FB915FF">
              <w:rPr>
                <w:rFonts w:cs="Calibri"/>
                <w:color w:val="000000" w:themeColor="text1" w:themeTint="FF" w:themeShade="FF"/>
                <w:sz w:val="18"/>
                <w:szCs w:val="18"/>
              </w:rPr>
              <w:t>%</w:t>
            </w:r>
          </w:p>
        </w:tc>
      </w:tr>
    </w:tbl>
    <w:p w:rsidRPr="00085342" w:rsidR="006E6F0F" w:rsidP="006E6F0F" w:rsidRDefault="006E6F0F" w14:paraId="0CC1D50A" w14:textId="6AF130B2">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Pr>
          <w:rFonts w:eastAsia="Times New Roman" w:cs="Segoe UI"/>
          <w:b/>
          <w:bCs/>
          <w:color w:val="000000"/>
          <w:sz w:val="18"/>
          <w:szCs w:val="18"/>
          <w:lang w:eastAsia="es-CO"/>
        </w:rPr>
        <w:t>5</w:t>
      </w:r>
      <w:r w:rsidRPr="00085342">
        <w:rPr>
          <w:rFonts w:eastAsia="Times New Roman" w:cs="Segoe UI"/>
          <w:b/>
          <w:bCs/>
          <w:color w:val="000000"/>
          <w:sz w:val="18"/>
          <w:szCs w:val="18"/>
          <w:lang w:eastAsia="es-CO"/>
        </w:rPr>
        <w:t>. </w:t>
      </w:r>
      <w:r>
        <w:rPr>
          <w:rFonts w:eastAsia="Times New Roman" w:cs="Segoe UI"/>
          <w:color w:val="000000"/>
          <w:sz w:val="18"/>
          <w:szCs w:val="18"/>
          <w:lang w:eastAsia="es-CO"/>
        </w:rPr>
        <w:t xml:space="preserve">Actividades </w:t>
      </w:r>
      <w:r w:rsidR="0014456A">
        <w:rPr>
          <w:rFonts w:eastAsia="Times New Roman" w:cs="Segoe UI"/>
          <w:color w:val="000000"/>
          <w:sz w:val="18"/>
          <w:szCs w:val="18"/>
          <w:lang w:eastAsia="es-CO"/>
        </w:rPr>
        <w:t xml:space="preserve">de </w:t>
      </w:r>
      <w:r w:rsidR="000D1ED3">
        <w:rPr>
          <w:rFonts w:eastAsia="Times New Roman" w:cs="Segoe UI"/>
          <w:color w:val="000000"/>
          <w:sz w:val="18"/>
          <w:szCs w:val="18"/>
          <w:lang w:eastAsia="es-CO"/>
        </w:rPr>
        <w:t>aprestamiento de la estrategia de rendición de cuentas.</w:t>
      </w:r>
      <w:r w:rsidRPr="00085342">
        <w:rPr>
          <w:rFonts w:eastAsia="Times New Roman" w:cs="Segoe UI"/>
          <w:color w:val="000000"/>
          <w:sz w:val="18"/>
          <w:szCs w:val="18"/>
          <w:lang w:eastAsia="es-CO"/>
        </w:rPr>
        <w:t>   </w:t>
      </w:r>
    </w:p>
    <w:p w:rsidRPr="0058275C" w:rsidR="0058275C" w:rsidP="0058275C" w:rsidRDefault="006E6F0F" w14:paraId="1ADEE0C2" w14:textId="2ECC6B35">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Elaboración propia con información tomada del PTEP 2025.</w:t>
      </w:r>
    </w:p>
    <w:p w:rsidR="004C78A7" w:rsidP="0070717E" w:rsidRDefault="00BF4C63" w14:paraId="54F46885" w14:textId="401434FA">
      <w:r w:rsidR="0908FC73">
        <w:rPr/>
        <w:t>Se verificaron l</w:t>
      </w:r>
      <w:r w:rsidR="69F4477E">
        <w:rPr/>
        <w:t>os soportes documentales</w:t>
      </w:r>
      <w:r w:rsidR="0908FC73">
        <w:rPr/>
        <w:t xml:space="preserve"> del desarrollo de las actividades de aprestamiento las cuales corresponden a la planeación realizada y lo establecido por la normatividad vigente</w:t>
      </w:r>
      <w:r w:rsidR="09A3B6F9">
        <w:rPr/>
        <w:t>. D</w:t>
      </w:r>
      <w:r w:rsidR="4DD8F2C1">
        <w:rPr/>
        <w:t xml:space="preserve">e acuerdo con lo establecido por el MURC se </w:t>
      </w:r>
      <w:r w:rsidRPr="31EA7AE7" w:rsidR="4DD8F2C1">
        <w:rPr>
          <w:b w:val="1"/>
          <w:bCs w:val="1"/>
        </w:rPr>
        <w:t>recomienda</w:t>
      </w:r>
      <w:r w:rsidR="4DD8F2C1">
        <w:rPr/>
        <w:t xml:space="preserve"> que la </w:t>
      </w:r>
      <w:r w:rsidR="1C506A58">
        <w:rPr/>
        <w:t>E</w:t>
      </w:r>
      <w:r w:rsidR="4DD8F2C1">
        <w:rPr/>
        <w:t xml:space="preserve">ntidad desarrolle actividades como el autodiagnóstico o </w:t>
      </w:r>
      <w:r w:rsidR="69F66A91">
        <w:rPr/>
        <w:t xml:space="preserve">actividades </w:t>
      </w:r>
      <w:r w:rsidR="4DD8F2C1">
        <w:rPr/>
        <w:t xml:space="preserve">sobre el estado inicial del proceso de rendición de cuentas en la etapa de aprestamiento. </w:t>
      </w:r>
    </w:p>
    <w:p w:rsidRPr="00075F90" w:rsidR="0C9B27DB" w:rsidP="0070717E" w:rsidRDefault="0C9B27DB" w14:paraId="5DAC7980" w14:textId="4A3456D8">
      <w:pPr>
        <w:rPr>
          <w:b/>
          <w:bCs/>
        </w:rPr>
      </w:pPr>
      <w:r w:rsidRPr="00075F90">
        <w:rPr>
          <w:b/>
          <w:bCs/>
        </w:rPr>
        <w:t xml:space="preserve">b) </w:t>
      </w:r>
      <w:r w:rsidRPr="00075F90" w:rsidR="008326D9">
        <w:rPr>
          <w:b/>
          <w:bCs/>
        </w:rPr>
        <w:t>Diseño</w:t>
      </w:r>
    </w:p>
    <w:p w:rsidR="000E5553" w:rsidP="0070717E" w:rsidRDefault="00F44CCF" w14:paraId="020C1CC3" w14:textId="2957BBE3">
      <w:r>
        <w:t>Las actividades de diseño de</w:t>
      </w:r>
      <w:r w:rsidR="00056F50">
        <w:t xml:space="preserve">l proceso de rendición de cuentas </w:t>
      </w:r>
      <w:r w:rsidR="005B59F1">
        <w:t>se desarrollaron mediante</w:t>
      </w:r>
      <w:r w:rsidR="003C0340">
        <w:t xml:space="preserve"> la</w:t>
      </w:r>
      <w:r w:rsidR="00BA0E21">
        <w:t xml:space="preserve"> publicación de los resultados de las convocatorias </w:t>
      </w:r>
      <w:r w:rsidR="005B59F1">
        <w:t xml:space="preserve">en redes sociales y </w:t>
      </w:r>
      <w:r w:rsidR="008562F9">
        <w:t xml:space="preserve">el análisis de los </w:t>
      </w:r>
      <w:r w:rsidR="000463E4">
        <w:t>resultados obtenido</w:t>
      </w:r>
      <w:r w:rsidR="003223E4">
        <w:t>s</w:t>
      </w:r>
      <w:r w:rsidR="000463E4">
        <w:t xml:space="preserve"> mediante las diferentes herramientas de participación</w:t>
      </w:r>
      <w:r w:rsidR="003223E4">
        <w:t xml:space="preserve"> ciudadana</w:t>
      </w:r>
      <w:r w:rsidR="0053106B">
        <w:t xml:space="preserve"> como:</w:t>
      </w:r>
    </w:p>
    <w:p w:rsidR="00E861D2" w:rsidP="00E861D2" w:rsidRDefault="00E861D2" w14:paraId="08450D6F" w14:textId="2196E954">
      <w:pPr>
        <w:pStyle w:val="Prrafodelista"/>
        <w:numPr>
          <w:ilvl w:val="0"/>
          <w:numId w:val="25"/>
        </w:numPr>
      </w:pPr>
      <w:r>
        <w:t xml:space="preserve">Formulario De Encuesta De Rendición De Cuentas Publicado En Micrositio Participa. </w:t>
      </w:r>
    </w:p>
    <w:p w:rsidR="00E861D2" w:rsidP="00E861D2" w:rsidRDefault="00E861D2" w14:paraId="7CA0505D" w14:textId="004DA942">
      <w:pPr>
        <w:pStyle w:val="Prrafodelista"/>
        <w:numPr>
          <w:ilvl w:val="0"/>
          <w:numId w:val="25"/>
        </w:numPr>
      </w:pPr>
      <w:r>
        <w:t xml:space="preserve">Encuesta De Identificación De Temas De Interés Publicada En Redes Sociales Oficiales De La Entidad. </w:t>
      </w:r>
    </w:p>
    <w:p w:rsidR="0053106B" w:rsidP="00E861D2" w:rsidRDefault="00E861D2" w14:paraId="2FDE9CB1" w14:textId="5C5F70A6">
      <w:pPr>
        <w:pStyle w:val="Prrafodelista"/>
        <w:numPr>
          <w:ilvl w:val="0"/>
          <w:numId w:val="26"/>
        </w:numPr>
      </w:pPr>
      <w:r>
        <w:lastRenderedPageBreak/>
        <w:t>Quejas Y Reclamos Sistema de PQRSDF</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534AC8" w:rsidR="0058275C" w:rsidTr="31EA7AE7" w14:paraId="7229FF27" w14:textId="77777777">
        <w:trPr>
          <w:trHeight w:val="454"/>
          <w:tblHeader/>
        </w:trPr>
        <w:tc>
          <w:tcPr>
            <w:tcW w:w="3310" w:type="dxa"/>
            <w:shd w:val="clear" w:color="auto" w:fill="BFBFBF" w:themeFill="background1" w:themeFillShade="BF"/>
            <w:tcMar/>
            <w:vAlign w:val="center"/>
          </w:tcPr>
          <w:p w:rsidRPr="00C80782" w:rsidR="0058275C" w:rsidP="31EA7AE7" w:rsidRDefault="0058275C" w14:paraId="7FE4F86A" w14:textId="77777777">
            <w:pPr>
              <w:spacing w:after="0" w:line="240" w:lineRule="auto"/>
              <w:jc w:val="center"/>
              <w:rPr>
                <w:rFonts w:eastAsia="Times New Roman" w:cs="Calibri"/>
                <w:b w:val="1"/>
                <w:bCs w:val="1"/>
                <w:color w:val="000000"/>
                <w:sz w:val="20"/>
                <w:szCs w:val="20"/>
                <w:lang w:eastAsia="es-CO"/>
              </w:rPr>
            </w:pPr>
            <w:r w:rsidRPr="31EA7AE7" w:rsidR="37556A23">
              <w:rPr>
                <w:rFonts w:eastAsia="Times New Roman" w:cs="Calibri"/>
                <w:b w:val="1"/>
                <w:bCs w:val="1"/>
                <w:color w:val="000000" w:themeColor="text1" w:themeTint="FF" w:themeShade="FF"/>
                <w:sz w:val="20"/>
                <w:szCs w:val="20"/>
                <w:lang w:eastAsia="es-CO"/>
              </w:rPr>
              <w:t>Actividades</w:t>
            </w:r>
          </w:p>
        </w:tc>
        <w:tc>
          <w:tcPr>
            <w:tcW w:w="2699" w:type="dxa"/>
            <w:shd w:val="clear" w:color="auto" w:fill="BFBFBF" w:themeFill="background1" w:themeFillShade="BF"/>
            <w:tcMar/>
            <w:vAlign w:val="center"/>
          </w:tcPr>
          <w:p w:rsidRPr="002B0F0E" w:rsidR="0058275C" w:rsidP="31EA7AE7" w:rsidRDefault="0058275C" w14:paraId="0E1AEECD" w14:textId="77777777">
            <w:pPr>
              <w:spacing w:after="0" w:line="240" w:lineRule="auto"/>
              <w:jc w:val="center"/>
              <w:rPr>
                <w:rFonts w:eastAsia="Times New Roman" w:cs="Calibri"/>
                <w:b w:val="1"/>
                <w:bCs w:val="1"/>
                <w:color w:val="000000"/>
                <w:sz w:val="20"/>
                <w:szCs w:val="20"/>
                <w:lang w:eastAsia="es-CO"/>
              </w:rPr>
            </w:pPr>
            <w:r w:rsidRPr="31EA7AE7" w:rsidR="37556A23">
              <w:rPr>
                <w:rFonts w:eastAsia="Times New Roman" w:cs="Calibri"/>
                <w:b w:val="1"/>
                <w:bCs w:val="1"/>
                <w:color w:val="000000" w:themeColor="text1" w:themeTint="FF" w:themeShade="FF"/>
                <w:sz w:val="20"/>
                <w:szCs w:val="20"/>
                <w:lang w:eastAsia="es-CO"/>
              </w:rPr>
              <w:t>Responsable</w:t>
            </w:r>
          </w:p>
        </w:tc>
        <w:tc>
          <w:tcPr>
            <w:tcW w:w="2621" w:type="dxa"/>
            <w:shd w:val="clear" w:color="auto" w:fill="BFBFBF" w:themeFill="background1" w:themeFillShade="BF"/>
            <w:tcMar/>
            <w:vAlign w:val="center"/>
          </w:tcPr>
          <w:p w:rsidRPr="00C80782" w:rsidR="0058275C" w:rsidP="31EA7AE7" w:rsidRDefault="0058275C" w14:paraId="3A47DE5A" w14:textId="77777777">
            <w:pPr>
              <w:spacing w:after="0" w:line="240" w:lineRule="auto"/>
              <w:jc w:val="center"/>
              <w:rPr>
                <w:rFonts w:cs="Calibri"/>
                <w:b w:val="1"/>
                <w:bCs w:val="1"/>
                <w:color w:val="000000"/>
                <w:sz w:val="20"/>
                <w:szCs w:val="20"/>
              </w:rPr>
            </w:pPr>
            <w:r w:rsidRPr="31EA7AE7" w:rsidR="37556A23">
              <w:rPr>
                <w:rFonts w:eastAsia="Times New Roman" w:cs="Calibri"/>
                <w:b w:val="1"/>
                <w:bCs w:val="1"/>
                <w:color w:val="000000" w:themeColor="text1" w:themeTint="FF" w:themeShade="FF"/>
                <w:sz w:val="20"/>
                <w:szCs w:val="20"/>
                <w:lang w:eastAsia="es-CO"/>
              </w:rPr>
              <w:t>Análisis OCI</w:t>
            </w:r>
          </w:p>
        </w:tc>
      </w:tr>
      <w:tr w:rsidRPr="00534AC8" w:rsidR="00A60CAD" w:rsidTr="31EA7AE7" w14:paraId="3D1A755A" w14:textId="77777777">
        <w:trPr>
          <w:trHeight w:val="1248"/>
        </w:trPr>
        <w:tc>
          <w:tcPr>
            <w:tcW w:w="3310" w:type="dxa"/>
            <w:shd w:val="clear" w:color="auto" w:fill="FFFFFF" w:themeFill="background1"/>
            <w:tcMar/>
            <w:vAlign w:val="center"/>
            <w:hideMark/>
          </w:tcPr>
          <w:p w:rsidRPr="0018212E" w:rsidR="00A60CAD" w:rsidP="31EA7AE7" w:rsidRDefault="00A60CAD" w14:paraId="502E80EA" w14:textId="7458C2BA">
            <w:pPr>
              <w:spacing w:after="0" w:line="240" w:lineRule="auto"/>
              <w:jc w:val="both"/>
              <w:rPr>
                <w:rFonts w:eastAsia="Times New Roman" w:cs="Calibri"/>
                <w:color w:val="000000"/>
                <w:sz w:val="18"/>
                <w:szCs w:val="18"/>
                <w:lang w:eastAsia="es-CO"/>
              </w:rPr>
            </w:pPr>
            <w:r w:rsidRPr="31EA7AE7" w:rsidR="1BA07BC2">
              <w:rPr>
                <w:rFonts w:cs="Calibri"/>
                <w:sz w:val="18"/>
                <w:szCs w:val="18"/>
              </w:rPr>
              <w:t>Elaborar y publicar el resultado de las convocatorias y principales logros del Ministerio como un ejercicio de rendición de cuentas a la ciudadanía, a través de las redes sociales #hoylogramos.</w:t>
            </w:r>
          </w:p>
        </w:tc>
        <w:tc>
          <w:tcPr>
            <w:tcW w:w="2699" w:type="dxa"/>
            <w:tcMar/>
          </w:tcPr>
          <w:p w:rsidRPr="0018212E" w:rsidR="00A60CAD" w:rsidP="31EA7AE7" w:rsidRDefault="0018212E" w14:paraId="231473B1" w14:textId="31D1CF11">
            <w:pPr>
              <w:spacing w:line="276" w:lineRule="auto"/>
              <w:jc w:val="both"/>
              <w:rPr>
                <w:rFonts w:eastAsia="Times New Roman" w:cs="Times New Roman"/>
                <w:sz w:val="18"/>
                <w:szCs w:val="18"/>
                <w:lang w:eastAsia="es-CO"/>
              </w:rPr>
            </w:pPr>
            <w:r w:rsidRPr="31EA7AE7" w:rsidR="55FA3EE8">
              <w:rPr>
                <w:sz w:val="18"/>
                <w:szCs w:val="18"/>
              </w:rPr>
              <w:t>Oficina Asesora de Comunicaciones</w:t>
            </w:r>
          </w:p>
        </w:tc>
        <w:tc>
          <w:tcPr>
            <w:tcW w:w="2621" w:type="dxa"/>
            <w:tcMar/>
          </w:tcPr>
          <w:p w:rsidRPr="0018212E" w:rsidR="00A60CAD" w:rsidP="31EA7AE7" w:rsidRDefault="00A60CAD" w14:paraId="62A7093E" w14:textId="77777777">
            <w:pPr>
              <w:spacing w:line="276" w:lineRule="auto"/>
              <w:jc w:val="both"/>
              <w:rPr>
                <w:rFonts w:cs="Calibri"/>
                <w:color w:val="000000"/>
                <w:sz w:val="18"/>
                <w:szCs w:val="18"/>
              </w:rPr>
            </w:pPr>
            <w:r w:rsidRPr="31EA7AE7" w:rsidR="1BA07BC2">
              <w:rPr>
                <w:rFonts w:cs="Calibri"/>
                <w:color w:val="000000" w:themeColor="text1" w:themeTint="FF" w:themeShade="FF"/>
                <w:sz w:val="18"/>
                <w:szCs w:val="18"/>
              </w:rPr>
              <w:t>La actividad presenta un porcentaje de avance del 100%.</w:t>
            </w:r>
          </w:p>
        </w:tc>
      </w:tr>
      <w:tr w:rsidRPr="00534AC8" w:rsidR="00A60CAD" w:rsidTr="31EA7AE7" w14:paraId="59EF59A9" w14:textId="77777777">
        <w:trPr>
          <w:trHeight w:val="1128"/>
        </w:trPr>
        <w:tc>
          <w:tcPr>
            <w:tcW w:w="3310" w:type="dxa"/>
            <w:shd w:val="clear" w:color="auto" w:fill="FFFFFF" w:themeFill="background1"/>
            <w:tcMar/>
            <w:vAlign w:val="center"/>
            <w:hideMark/>
          </w:tcPr>
          <w:p w:rsidRPr="0018212E" w:rsidR="00A60CAD" w:rsidP="31EA7AE7" w:rsidRDefault="004A7536" w14:paraId="3B14D1C4" w14:textId="55476591">
            <w:pPr>
              <w:spacing w:after="0" w:line="240" w:lineRule="auto"/>
              <w:jc w:val="both"/>
              <w:rPr>
                <w:rFonts w:eastAsia="Times New Roman" w:cs="Calibri"/>
                <w:color w:val="000000"/>
                <w:sz w:val="18"/>
                <w:szCs w:val="18"/>
                <w:lang w:eastAsia="es-CO"/>
              </w:rPr>
            </w:pPr>
            <w:r w:rsidRPr="31EA7AE7" w:rsidR="069362BF">
              <w:rPr>
                <w:rFonts w:cs="Calibri"/>
                <w:sz w:val="18"/>
                <w:szCs w:val="18"/>
              </w:rPr>
              <w:t>Elaborar y publicar el informe de los resultados de las acciones implementadas para conocer los temas de interés previo a la jornada Rendición de Cuentas del Ministerio de las Culturas, las Artes y los Saberes.</w:t>
            </w:r>
          </w:p>
        </w:tc>
        <w:tc>
          <w:tcPr>
            <w:tcW w:w="2699" w:type="dxa"/>
            <w:tcMar/>
          </w:tcPr>
          <w:p w:rsidRPr="0018212E" w:rsidR="00A60CAD" w:rsidP="31EA7AE7" w:rsidRDefault="008B2140" w14:paraId="28C01E67" w14:textId="0797C0E9">
            <w:pPr>
              <w:spacing w:line="240" w:lineRule="auto"/>
              <w:jc w:val="both"/>
              <w:rPr>
                <w:rFonts w:cs="Calibri"/>
                <w:sz w:val="18"/>
                <w:szCs w:val="18"/>
              </w:rPr>
            </w:pPr>
            <w:r w:rsidRPr="31EA7AE7" w:rsidR="19AAB1C9">
              <w:rPr>
                <w:rFonts w:cs="Calibri"/>
                <w:sz w:val="18"/>
                <w:szCs w:val="18"/>
              </w:rPr>
              <w:t>Oficina de Relacionamiento para la ciudadanía, Cultura de Paz y Cuidado/Oficina Asesora de Comunicaciones</w:t>
            </w:r>
          </w:p>
        </w:tc>
        <w:tc>
          <w:tcPr>
            <w:tcW w:w="2621" w:type="dxa"/>
            <w:tcMar/>
          </w:tcPr>
          <w:p w:rsidRPr="0018212E" w:rsidR="00A60CAD" w:rsidP="31EA7AE7" w:rsidRDefault="00A60CAD" w14:paraId="6D5B12DB" w14:textId="77777777">
            <w:pPr>
              <w:spacing w:line="276" w:lineRule="auto"/>
              <w:jc w:val="both"/>
              <w:rPr>
                <w:rFonts w:cs="Calibri"/>
                <w:color w:val="000000"/>
                <w:sz w:val="18"/>
                <w:szCs w:val="18"/>
              </w:rPr>
            </w:pPr>
            <w:r w:rsidRPr="31EA7AE7" w:rsidR="1BA07BC2">
              <w:rPr>
                <w:rFonts w:cs="Calibri"/>
                <w:color w:val="000000" w:themeColor="text1" w:themeTint="FF" w:themeShade="FF"/>
                <w:sz w:val="18"/>
                <w:szCs w:val="18"/>
              </w:rPr>
              <w:t>La actividad presenta un porcentaje de avance del 100%</w:t>
            </w:r>
          </w:p>
        </w:tc>
      </w:tr>
    </w:tbl>
    <w:p w:rsidRPr="00085342" w:rsidR="00FE1A55" w:rsidP="00FE1A55" w:rsidRDefault="00FE1A55" w14:paraId="62F8CFAD" w14:textId="5C03CE34">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Pr>
          <w:rFonts w:eastAsia="Times New Roman" w:cs="Segoe UI"/>
          <w:b/>
          <w:bCs/>
          <w:color w:val="000000"/>
          <w:sz w:val="18"/>
          <w:szCs w:val="18"/>
          <w:lang w:eastAsia="es-CO"/>
        </w:rPr>
        <w:t>6</w:t>
      </w:r>
      <w:r w:rsidRPr="00085342">
        <w:rPr>
          <w:rFonts w:eastAsia="Times New Roman" w:cs="Segoe UI"/>
          <w:b/>
          <w:bCs/>
          <w:color w:val="000000"/>
          <w:sz w:val="18"/>
          <w:szCs w:val="18"/>
          <w:lang w:eastAsia="es-CO"/>
        </w:rPr>
        <w:t>. </w:t>
      </w:r>
      <w:r>
        <w:rPr>
          <w:rFonts w:eastAsia="Times New Roman" w:cs="Segoe UI"/>
          <w:color w:val="000000"/>
          <w:sz w:val="18"/>
          <w:szCs w:val="18"/>
          <w:lang w:eastAsia="es-CO"/>
        </w:rPr>
        <w:t>Actividades de diseño de la estrategia de rendición de cuentas.</w:t>
      </w:r>
      <w:r w:rsidRPr="00085342">
        <w:rPr>
          <w:rFonts w:eastAsia="Times New Roman" w:cs="Segoe UI"/>
          <w:color w:val="000000"/>
          <w:sz w:val="18"/>
          <w:szCs w:val="18"/>
          <w:lang w:eastAsia="es-CO"/>
        </w:rPr>
        <w:t>   </w:t>
      </w:r>
    </w:p>
    <w:p w:rsidRPr="00483907" w:rsidR="0058275C" w:rsidP="00483907" w:rsidRDefault="00FE1A55" w14:paraId="71F10830" w14:textId="6AE889EC">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Elaboración propia con información tomada del PTEP 2025.</w:t>
      </w:r>
    </w:p>
    <w:p w:rsidR="00483907" w:rsidP="0070717E" w:rsidRDefault="00483907" w14:paraId="71E44693" w14:textId="0A4F3224">
      <w:r w:rsidR="470B45F1">
        <w:rPr/>
        <w:t xml:space="preserve">La Oficina de Control Interno, evidenció </w:t>
      </w:r>
      <w:r w:rsidR="5226A03A">
        <w:rPr/>
        <w:t xml:space="preserve">el desarrollo de las actividades de </w:t>
      </w:r>
      <w:r w:rsidR="697EF89A">
        <w:rPr/>
        <w:t>diseño</w:t>
      </w:r>
      <w:r w:rsidR="233B77AC">
        <w:rPr/>
        <w:t>,</w:t>
      </w:r>
      <w:r w:rsidR="697EF89A">
        <w:rPr/>
        <w:t xml:space="preserve"> las cuales corresponden a la planeación realizada y lo </w:t>
      </w:r>
      <w:r w:rsidR="0908FC73">
        <w:rPr/>
        <w:t>establecido por la normatividad vigente.</w:t>
      </w:r>
    </w:p>
    <w:p w:rsidRPr="00075F90" w:rsidR="0C9B27DB" w:rsidP="0070717E" w:rsidRDefault="0C9B27DB" w14:paraId="7B7D62D3" w14:textId="64BDC82E">
      <w:pPr>
        <w:rPr>
          <w:b/>
          <w:bCs/>
        </w:rPr>
      </w:pPr>
      <w:r w:rsidRPr="00075F90">
        <w:rPr>
          <w:b/>
          <w:bCs/>
        </w:rPr>
        <w:t>c) P</w:t>
      </w:r>
      <w:r w:rsidRPr="00075F90" w:rsidR="008326D9">
        <w:rPr>
          <w:b/>
          <w:bCs/>
        </w:rPr>
        <w:t>reparación</w:t>
      </w:r>
    </w:p>
    <w:p w:rsidR="00B91A1C" w:rsidP="0070717E" w:rsidRDefault="00834D83" w14:paraId="42CA1C89" w14:textId="1F140FE1">
      <w:r>
        <w:t>En l</w:t>
      </w:r>
      <w:r w:rsidR="008D6521">
        <w:t xml:space="preserve">a etapa de preparación </w:t>
      </w:r>
      <w:r w:rsidR="004E0C8B">
        <w:t>se planearon actividades como</w:t>
      </w:r>
      <w:r w:rsidR="00BA55F0">
        <w:t>; registrar y publicar las convocat</w:t>
      </w:r>
      <w:r w:rsidR="00946244">
        <w:t>orias a espacios de dialogo</w:t>
      </w:r>
      <w:r w:rsidR="00067AF0">
        <w:t>, caracterización de los grupos de valor</w:t>
      </w:r>
      <w:r w:rsidR="00904651">
        <w:t xml:space="preserve"> que también se </w:t>
      </w:r>
      <w:r w:rsidR="00864B7A">
        <w:t xml:space="preserve">tuvo en cuenta para la etapa de </w:t>
      </w:r>
      <w:r w:rsidR="00427313">
        <w:t>aprestamiento</w:t>
      </w:r>
      <w:r w:rsidR="00864B7A">
        <w:t xml:space="preserve">, </w:t>
      </w:r>
      <w:r w:rsidR="00550ADC">
        <w:t xml:space="preserve">por último, </w:t>
      </w:r>
      <w:r w:rsidR="00C80441">
        <w:t xml:space="preserve">se plantearon acciones para la jornada de rendición de cuentas en el marco </w:t>
      </w:r>
      <w:r w:rsidR="009A14B5">
        <w:t xml:space="preserve">de la </w:t>
      </w:r>
      <w:r w:rsidR="004C2ABD">
        <w:t>implementación del</w:t>
      </w:r>
      <w:r w:rsidR="009A14B5">
        <w:t xml:space="preserve"> acuerdo de paz.</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534AC8" w:rsidR="00FE1A55" w:rsidTr="31EA7AE7" w14:paraId="7CFD7D78" w14:textId="77777777">
        <w:trPr>
          <w:trHeight w:val="454"/>
          <w:tblHeader/>
        </w:trPr>
        <w:tc>
          <w:tcPr>
            <w:tcW w:w="3310" w:type="dxa"/>
            <w:shd w:val="clear" w:color="auto" w:fill="BFBFBF" w:themeFill="background1" w:themeFillShade="BF"/>
            <w:tcMar/>
            <w:vAlign w:val="center"/>
          </w:tcPr>
          <w:p w:rsidRPr="00C80782" w:rsidR="00FE1A55" w:rsidP="31EA7AE7" w:rsidRDefault="00FE1A55" w14:paraId="4D84B1B8" w14:textId="77777777">
            <w:pPr>
              <w:spacing w:after="0" w:line="240" w:lineRule="auto"/>
              <w:jc w:val="center"/>
              <w:rPr>
                <w:rFonts w:eastAsia="Times New Roman" w:cs="Calibri"/>
                <w:b w:val="1"/>
                <w:bCs w:val="1"/>
                <w:color w:val="000000"/>
                <w:sz w:val="22"/>
                <w:szCs w:val="22"/>
                <w:lang w:eastAsia="es-CO"/>
              </w:rPr>
            </w:pPr>
            <w:r w:rsidRPr="31EA7AE7" w:rsidR="31B9EF8F">
              <w:rPr>
                <w:rFonts w:eastAsia="Times New Roman" w:cs="Calibri"/>
                <w:b w:val="1"/>
                <w:bCs w:val="1"/>
                <w:color w:val="000000" w:themeColor="text1" w:themeTint="FF" w:themeShade="FF"/>
                <w:sz w:val="22"/>
                <w:szCs w:val="22"/>
                <w:lang w:eastAsia="es-CO"/>
              </w:rPr>
              <w:t>Actividades</w:t>
            </w:r>
          </w:p>
        </w:tc>
        <w:tc>
          <w:tcPr>
            <w:tcW w:w="2699" w:type="dxa"/>
            <w:shd w:val="clear" w:color="auto" w:fill="BFBFBF" w:themeFill="background1" w:themeFillShade="BF"/>
            <w:tcMar/>
            <w:vAlign w:val="center"/>
          </w:tcPr>
          <w:p w:rsidRPr="002B0F0E" w:rsidR="00FE1A55" w:rsidP="31EA7AE7" w:rsidRDefault="00FE1A55" w14:paraId="76A2D195" w14:textId="77777777">
            <w:pPr>
              <w:spacing w:after="0" w:line="240" w:lineRule="auto"/>
              <w:jc w:val="center"/>
              <w:rPr>
                <w:rFonts w:eastAsia="Times New Roman" w:cs="Calibri"/>
                <w:b w:val="1"/>
                <w:bCs w:val="1"/>
                <w:color w:val="000000"/>
                <w:sz w:val="22"/>
                <w:szCs w:val="22"/>
                <w:lang w:eastAsia="es-CO"/>
              </w:rPr>
            </w:pPr>
            <w:r w:rsidRPr="31EA7AE7" w:rsidR="31B9EF8F">
              <w:rPr>
                <w:rFonts w:eastAsia="Times New Roman" w:cs="Calibri"/>
                <w:b w:val="1"/>
                <w:bCs w:val="1"/>
                <w:color w:val="000000" w:themeColor="text1" w:themeTint="FF" w:themeShade="FF"/>
                <w:sz w:val="22"/>
                <w:szCs w:val="22"/>
                <w:lang w:eastAsia="es-CO"/>
              </w:rPr>
              <w:t>Responsable</w:t>
            </w:r>
          </w:p>
        </w:tc>
        <w:tc>
          <w:tcPr>
            <w:tcW w:w="2621" w:type="dxa"/>
            <w:shd w:val="clear" w:color="auto" w:fill="BFBFBF" w:themeFill="background1" w:themeFillShade="BF"/>
            <w:tcMar/>
            <w:vAlign w:val="center"/>
          </w:tcPr>
          <w:p w:rsidRPr="00C80782" w:rsidR="00FE1A55" w:rsidP="31EA7AE7" w:rsidRDefault="00FE1A55" w14:paraId="5F4F36FD" w14:textId="77777777">
            <w:pPr>
              <w:spacing w:after="0" w:line="240" w:lineRule="auto"/>
              <w:jc w:val="center"/>
              <w:rPr>
                <w:rFonts w:cs="Calibri"/>
                <w:b w:val="1"/>
                <w:bCs w:val="1"/>
                <w:color w:val="000000"/>
                <w:sz w:val="22"/>
                <w:szCs w:val="22"/>
              </w:rPr>
            </w:pPr>
            <w:r w:rsidRPr="31EA7AE7" w:rsidR="31B9EF8F">
              <w:rPr>
                <w:rFonts w:eastAsia="Times New Roman" w:cs="Calibri"/>
                <w:b w:val="1"/>
                <w:bCs w:val="1"/>
                <w:color w:val="000000" w:themeColor="text1" w:themeTint="FF" w:themeShade="FF"/>
                <w:sz w:val="22"/>
                <w:szCs w:val="22"/>
                <w:lang w:eastAsia="es-CO"/>
              </w:rPr>
              <w:t>Análisis OCI</w:t>
            </w:r>
          </w:p>
        </w:tc>
      </w:tr>
      <w:tr w:rsidRPr="00534AC8" w:rsidR="00F95B51" w:rsidTr="31EA7AE7" w14:paraId="49FCA2FA" w14:textId="77777777">
        <w:trPr>
          <w:trHeight w:val="1248"/>
        </w:trPr>
        <w:tc>
          <w:tcPr>
            <w:tcW w:w="3310" w:type="dxa"/>
            <w:shd w:val="clear" w:color="auto" w:fill="FFFFFF" w:themeFill="background1"/>
            <w:tcMar/>
            <w:hideMark/>
          </w:tcPr>
          <w:p w:rsidRPr="0087267B" w:rsidR="00F95B51" w:rsidP="31EA7AE7" w:rsidRDefault="00F95B51" w14:paraId="23C36493" w14:textId="5AC584D0">
            <w:pPr>
              <w:spacing w:after="0" w:line="240" w:lineRule="auto"/>
              <w:jc w:val="both"/>
              <w:rPr>
                <w:rFonts w:eastAsia="Times New Roman" w:cs="Calibri"/>
                <w:color w:val="000000"/>
                <w:sz w:val="18"/>
                <w:szCs w:val="18"/>
                <w:lang w:eastAsia="es-CO"/>
              </w:rPr>
            </w:pPr>
            <w:r w:rsidRPr="31EA7AE7" w:rsidR="0A545983">
              <w:rPr>
                <w:sz w:val="18"/>
                <w:szCs w:val="18"/>
              </w:rPr>
              <w:t>Registrar y publicar las convocatorias a espacios de dialogo presenciales y virtuales en las redes sociales y página web del Ministerio de las Culturas</w:t>
            </w:r>
          </w:p>
        </w:tc>
        <w:tc>
          <w:tcPr>
            <w:tcW w:w="2699" w:type="dxa"/>
            <w:tcMar/>
          </w:tcPr>
          <w:p w:rsidRPr="00C638E3" w:rsidR="00F95B51" w:rsidP="31EA7AE7" w:rsidRDefault="00F95B51" w14:paraId="19F6182C" w14:textId="1CC155ED">
            <w:pPr>
              <w:spacing w:line="276" w:lineRule="auto"/>
              <w:jc w:val="both"/>
              <w:rPr>
                <w:rFonts w:eastAsia="Times New Roman" w:cs="Times New Roman"/>
                <w:sz w:val="18"/>
                <w:szCs w:val="18"/>
                <w:lang w:eastAsia="es-CO"/>
              </w:rPr>
            </w:pPr>
            <w:r w:rsidRPr="31EA7AE7" w:rsidR="0A545983">
              <w:rPr>
                <w:sz w:val="18"/>
                <w:szCs w:val="18"/>
              </w:rPr>
              <w:t>Oficina Asesora de Comunicaciones</w:t>
            </w:r>
          </w:p>
        </w:tc>
        <w:tc>
          <w:tcPr>
            <w:tcW w:w="2621" w:type="dxa"/>
            <w:tcMar/>
          </w:tcPr>
          <w:p w:rsidRPr="0018212E" w:rsidR="00F95B51" w:rsidP="31EA7AE7" w:rsidRDefault="00F95B51" w14:paraId="110A0F60" w14:textId="77777777">
            <w:pPr>
              <w:spacing w:line="276" w:lineRule="auto"/>
              <w:jc w:val="both"/>
              <w:rPr>
                <w:rFonts w:cs="Calibri"/>
                <w:color w:val="000000"/>
                <w:sz w:val="18"/>
                <w:szCs w:val="18"/>
              </w:rPr>
            </w:pPr>
            <w:r w:rsidRPr="31EA7AE7" w:rsidR="0A545983">
              <w:rPr>
                <w:rFonts w:cs="Calibri"/>
                <w:color w:val="000000" w:themeColor="text1" w:themeTint="FF" w:themeShade="FF"/>
                <w:sz w:val="18"/>
                <w:szCs w:val="18"/>
              </w:rPr>
              <w:t>La actividad presenta un porcentaje de avance del 100%.</w:t>
            </w:r>
          </w:p>
        </w:tc>
      </w:tr>
      <w:tr w:rsidRPr="00534AC8" w:rsidR="00F95B51" w:rsidTr="31EA7AE7" w14:paraId="45E63F51" w14:textId="77777777">
        <w:trPr>
          <w:trHeight w:val="1128"/>
        </w:trPr>
        <w:tc>
          <w:tcPr>
            <w:tcW w:w="3310" w:type="dxa"/>
            <w:shd w:val="clear" w:color="auto" w:fill="FFFFFF" w:themeFill="background1"/>
            <w:tcMar/>
            <w:hideMark/>
          </w:tcPr>
          <w:p w:rsidRPr="0087267B" w:rsidR="00F95B51" w:rsidP="31EA7AE7" w:rsidRDefault="006C7F57" w14:paraId="7C052722" w14:textId="55797360">
            <w:pPr>
              <w:spacing w:after="0" w:line="240" w:lineRule="auto"/>
              <w:jc w:val="both"/>
              <w:rPr>
                <w:rFonts w:eastAsia="Times New Roman" w:cs="Calibri"/>
                <w:color w:val="000000"/>
                <w:sz w:val="18"/>
                <w:szCs w:val="18"/>
                <w:lang w:eastAsia="es-CO"/>
              </w:rPr>
            </w:pPr>
            <w:r w:rsidRPr="31EA7AE7" w:rsidR="34B4CF54">
              <w:rPr>
                <w:sz w:val="18"/>
                <w:szCs w:val="18"/>
              </w:rPr>
              <w:t>Realizar la caracterización de los grupos de valor y agentes culturales del Ministerio, beneficiarios de la oferta institucional para la identificación de los grupos y temáticas a tratar en las jornadas de Rendición de Cuentas</w:t>
            </w:r>
          </w:p>
        </w:tc>
        <w:tc>
          <w:tcPr>
            <w:tcW w:w="2699" w:type="dxa"/>
            <w:tcMar/>
          </w:tcPr>
          <w:p w:rsidRPr="00C638E3" w:rsidR="00F95B51" w:rsidP="31EA7AE7" w:rsidRDefault="00F95B51" w14:paraId="6CBB4D24" w14:textId="176DA686">
            <w:pPr>
              <w:spacing w:line="240" w:lineRule="auto"/>
              <w:jc w:val="both"/>
              <w:rPr>
                <w:rFonts w:cs="Calibri"/>
                <w:sz w:val="18"/>
                <w:szCs w:val="18"/>
              </w:rPr>
            </w:pPr>
            <w:r w:rsidRPr="31EA7AE7" w:rsidR="0A545983">
              <w:rPr>
                <w:sz w:val="18"/>
                <w:szCs w:val="18"/>
              </w:rPr>
              <w:t>Oficina Asesora de Planeación/Oficina de Relacionamiento para la ciudadanía, Cultura de Paz y Cuidado</w:t>
            </w:r>
          </w:p>
        </w:tc>
        <w:tc>
          <w:tcPr>
            <w:tcW w:w="2621" w:type="dxa"/>
            <w:tcMar/>
          </w:tcPr>
          <w:p w:rsidRPr="0018212E" w:rsidR="00F95B51" w:rsidP="31EA7AE7" w:rsidRDefault="00F95B51" w14:paraId="688B5FC7" w14:textId="77777777">
            <w:pPr>
              <w:spacing w:line="276" w:lineRule="auto"/>
              <w:jc w:val="both"/>
              <w:rPr>
                <w:rFonts w:cs="Calibri"/>
                <w:color w:val="000000"/>
                <w:sz w:val="18"/>
                <w:szCs w:val="18"/>
              </w:rPr>
            </w:pPr>
            <w:r w:rsidRPr="31EA7AE7" w:rsidR="0A545983">
              <w:rPr>
                <w:rFonts w:cs="Calibri"/>
                <w:color w:val="000000" w:themeColor="text1" w:themeTint="FF" w:themeShade="FF"/>
                <w:sz w:val="18"/>
                <w:szCs w:val="18"/>
              </w:rPr>
              <w:t>La actividad presenta un porcentaje de avance del 100%</w:t>
            </w:r>
          </w:p>
        </w:tc>
      </w:tr>
      <w:tr w:rsidRPr="00534AC8" w:rsidR="00F95B51" w:rsidTr="31EA7AE7" w14:paraId="60C81584" w14:textId="77777777">
        <w:trPr>
          <w:trHeight w:val="1128"/>
        </w:trPr>
        <w:tc>
          <w:tcPr>
            <w:tcW w:w="3310" w:type="dxa"/>
            <w:shd w:val="clear" w:color="auto" w:fill="FFFFFF" w:themeFill="background1"/>
            <w:tcMar/>
          </w:tcPr>
          <w:p w:rsidRPr="0087267B" w:rsidR="00F95B51" w:rsidP="31EA7AE7" w:rsidRDefault="003165B9" w14:paraId="6D0EF48C" w14:textId="768372B2">
            <w:pPr>
              <w:spacing w:after="0" w:line="240" w:lineRule="auto"/>
              <w:jc w:val="both"/>
              <w:rPr>
                <w:rFonts w:cs="Calibri"/>
                <w:sz w:val="18"/>
                <w:szCs w:val="18"/>
              </w:rPr>
            </w:pPr>
            <w:r w:rsidRPr="31EA7AE7" w:rsidR="61BE285A">
              <w:rPr>
                <w:sz w:val="18"/>
                <w:szCs w:val="18"/>
              </w:rPr>
              <w:t>Realizar acciones para el desarrollo de la jornada de rendición de cuentas en el marco de la implementación del acuerdo final de paz.</w:t>
            </w:r>
          </w:p>
        </w:tc>
        <w:tc>
          <w:tcPr>
            <w:tcW w:w="2699" w:type="dxa"/>
            <w:tcMar/>
          </w:tcPr>
          <w:p w:rsidRPr="00C638E3" w:rsidR="00F95B51" w:rsidP="31EA7AE7" w:rsidRDefault="00F95B51" w14:paraId="71C88C8D" w14:textId="4DD1983A">
            <w:pPr>
              <w:spacing w:line="240" w:lineRule="auto"/>
              <w:jc w:val="both"/>
              <w:rPr>
                <w:rFonts w:cs="Calibri"/>
                <w:sz w:val="18"/>
                <w:szCs w:val="18"/>
              </w:rPr>
            </w:pPr>
            <w:r w:rsidRPr="31EA7AE7" w:rsidR="0A545983">
              <w:rPr>
                <w:sz w:val="18"/>
                <w:szCs w:val="18"/>
              </w:rPr>
              <w:t>Oficina Asesora de Comunicaciones</w:t>
            </w:r>
          </w:p>
        </w:tc>
        <w:tc>
          <w:tcPr>
            <w:tcW w:w="2621" w:type="dxa"/>
            <w:tcMar/>
          </w:tcPr>
          <w:p w:rsidRPr="0018212E" w:rsidR="00F95B51" w:rsidP="31EA7AE7" w:rsidRDefault="00F95B51" w14:paraId="35C4FA6E" w14:textId="73BCDC4C">
            <w:pPr>
              <w:spacing w:line="276" w:lineRule="auto"/>
              <w:jc w:val="both"/>
              <w:rPr>
                <w:rFonts w:cs="Calibri"/>
                <w:color w:val="000000"/>
                <w:sz w:val="18"/>
                <w:szCs w:val="18"/>
              </w:rPr>
            </w:pPr>
            <w:r w:rsidRPr="31EA7AE7" w:rsidR="0A545983">
              <w:rPr>
                <w:rFonts w:cs="Calibri"/>
                <w:color w:val="000000" w:themeColor="text1" w:themeTint="FF" w:themeShade="FF"/>
                <w:sz w:val="18"/>
                <w:szCs w:val="18"/>
              </w:rPr>
              <w:t>La actividad presenta un porcentaje de avance del 100%</w:t>
            </w:r>
          </w:p>
        </w:tc>
      </w:tr>
    </w:tbl>
    <w:p w:rsidRPr="00085342" w:rsidR="00462968" w:rsidP="00462968" w:rsidRDefault="00462968" w14:paraId="3ACE7B84" w14:textId="167A6E51">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Pr>
          <w:rFonts w:eastAsia="Times New Roman" w:cs="Segoe UI"/>
          <w:b/>
          <w:bCs/>
          <w:color w:val="000000"/>
          <w:sz w:val="18"/>
          <w:szCs w:val="18"/>
          <w:lang w:eastAsia="es-CO"/>
        </w:rPr>
        <w:t>7</w:t>
      </w:r>
      <w:r w:rsidRPr="00085342">
        <w:rPr>
          <w:rFonts w:eastAsia="Times New Roman" w:cs="Segoe UI"/>
          <w:b/>
          <w:bCs/>
          <w:color w:val="000000"/>
          <w:sz w:val="18"/>
          <w:szCs w:val="18"/>
          <w:lang w:eastAsia="es-CO"/>
        </w:rPr>
        <w:t>. </w:t>
      </w:r>
      <w:r>
        <w:rPr>
          <w:rFonts w:eastAsia="Times New Roman" w:cs="Segoe UI"/>
          <w:color w:val="000000"/>
          <w:sz w:val="18"/>
          <w:szCs w:val="18"/>
          <w:lang w:eastAsia="es-CO"/>
        </w:rPr>
        <w:t xml:space="preserve">Actividades de </w:t>
      </w:r>
      <w:r w:rsidR="002B5D4E">
        <w:rPr>
          <w:rFonts w:eastAsia="Times New Roman" w:cs="Segoe UI"/>
          <w:color w:val="000000"/>
          <w:sz w:val="18"/>
          <w:szCs w:val="18"/>
          <w:lang w:eastAsia="es-CO"/>
        </w:rPr>
        <w:t>preparación</w:t>
      </w:r>
      <w:r>
        <w:rPr>
          <w:rFonts w:eastAsia="Times New Roman" w:cs="Segoe UI"/>
          <w:color w:val="000000"/>
          <w:sz w:val="18"/>
          <w:szCs w:val="18"/>
          <w:lang w:eastAsia="es-CO"/>
        </w:rPr>
        <w:t xml:space="preserve"> de la estrategia de rendición de cuentas.</w:t>
      </w:r>
      <w:r w:rsidRPr="00085342">
        <w:rPr>
          <w:rFonts w:eastAsia="Times New Roman" w:cs="Segoe UI"/>
          <w:color w:val="000000"/>
          <w:sz w:val="18"/>
          <w:szCs w:val="18"/>
          <w:lang w:eastAsia="es-CO"/>
        </w:rPr>
        <w:t>   </w:t>
      </w:r>
    </w:p>
    <w:p w:rsidR="00462968" w:rsidP="00462968" w:rsidRDefault="00462968" w14:paraId="1E653C0A" w14:textId="77777777">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Elaboración propia con información tomada del PTEP 2025.</w:t>
      </w:r>
    </w:p>
    <w:p w:rsidR="00DC4290" w:rsidP="00DC4290" w:rsidRDefault="00DC4290" w14:paraId="42D8D42A" w14:textId="6013D78B">
      <w:r w:rsidR="50CF73C3">
        <w:rPr/>
        <w:t xml:space="preserve">Se </w:t>
      </w:r>
      <w:r w:rsidR="141134CC">
        <w:rPr/>
        <w:t>realizo la revisión de los soportes documentales</w:t>
      </w:r>
      <w:r w:rsidR="50CF73C3">
        <w:rPr/>
        <w:t xml:space="preserve"> del desarrollo de las actividades de preparación</w:t>
      </w:r>
      <w:r w:rsidR="5B9E9F8F">
        <w:rPr/>
        <w:t>,</w:t>
      </w:r>
      <w:r w:rsidR="50CF73C3">
        <w:rPr/>
        <w:t xml:space="preserve"> identificando </w:t>
      </w:r>
      <w:r w:rsidR="50CF73C3">
        <w:rPr/>
        <w:t>que</w:t>
      </w:r>
      <w:r w:rsidR="50CF73C3">
        <w:rPr/>
        <w:t xml:space="preserve"> para </w:t>
      </w:r>
      <w:r w:rsidR="0DC77877">
        <w:rPr/>
        <w:t xml:space="preserve">las dos </w:t>
      </w:r>
      <w:r w:rsidR="011C8A30">
        <w:rPr/>
        <w:t>primeras</w:t>
      </w:r>
      <w:r w:rsidR="742B6644">
        <w:rPr/>
        <w:t xml:space="preserve"> acciones,</w:t>
      </w:r>
      <w:r w:rsidR="0DC77877">
        <w:rPr/>
        <w:t xml:space="preserve"> los registros corresponde</w:t>
      </w:r>
      <w:r w:rsidR="011C8A30">
        <w:rPr/>
        <w:t>n</w:t>
      </w:r>
      <w:r w:rsidR="0DC77877">
        <w:rPr/>
        <w:t xml:space="preserve"> a lo </w:t>
      </w:r>
      <w:r w:rsidR="2605CA73">
        <w:rPr/>
        <w:t>propuesto,</w:t>
      </w:r>
      <w:r w:rsidR="011C8A30">
        <w:rPr/>
        <w:t xml:space="preserve"> </w:t>
      </w:r>
      <w:r w:rsidR="592C657D">
        <w:rPr/>
        <w:t xml:space="preserve">no </w:t>
      </w:r>
      <w:r w:rsidR="592C657D">
        <w:rPr/>
        <w:t>obastente</w:t>
      </w:r>
      <w:r w:rsidR="592C657D">
        <w:rPr/>
        <w:t xml:space="preserve">, </w:t>
      </w:r>
      <w:r w:rsidR="0DC77877">
        <w:rPr/>
        <w:t xml:space="preserve"> para la última actividad no fue posible identificar ni las acciones </w:t>
      </w:r>
      <w:r w:rsidR="011C8A30">
        <w:rPr/>
        <w:t xml:space="preserve">ni sus evidencias. </w:t>
      </w:r>
      <w:r w:rsidR="2605CA73">
        <w:rPr/>
        <w:t xml:space="preserve">Esta oficina </w:t>
      </w:r>
      <w:r w:rsidRPr="31EA7AE7" w:rsidR="2605CA73">
        <w:rPr>
          <w:b w:val="1"/>
          <w:bCs w:val="1"/>
        </w:rPr>
        <w:t>recomienda</w:t>
      </w:r>
      <w:r w:rsidR="79DEE5E3">
        <w:rPr/>
        <w:t xml:space="preserve"> que al establecer </w:t>
      </w:r>
      <w:r w:rsidR="495516A7">
        <w:rPr/>
        <w:t>dichas</w:t>
      </w:r>
      <w:r w:rsidR="79DEE5E3">
        <w:rPr/>
        <w:t xml:space="preserve"> actividades</w:t>
      </w:r>
      <w:r w:rsidR="1A924A4E">
        <w:rPr/>
        <w:t>,</w:t>
      </w:r>
      <w:r w:rsidR="79DEE5E3">
        <w:rPr/>
        <w:t xml:space="preserve"> </w:t>
      </w:r>
      <w:r w:rsidR="60F8E253">
        <w:rPr/>
        <w:t>están</w:t>
      </w:r>
      <w:r w:rsidR="79DEE5E3">
        <w:rPr/>
        <w:t xml:space="preserve"> </w:t>
      </w:r>
      <w:commentRangeStart w:id="1370310553"/>
      <w:r w:rsidR="79DEE5E3">
        <w:rPr/>
        <w:t>sean claras para poder identificar los productos y/o evidencias de su desarrollo</w:t>
      </w:r>
      <w:r w:rsidR="60F8E253">
        <w:rPr/>
        <w:t>, también solicita aclarar que fue lo que se realizó para esta actividad pues no es claro.</w:t>
      </w:r>
      <w:commentRangeEnd w:id="1370310553"/>
      <w:r>
        <w:rPr>
          <w:rStyle w:val="CommentReference"/>
        </w:rPr>
        <w:commentReference w:id="1370310553"/>
      </w:r>
    </w:p>
    <w:p w:rsidRPr="00075F90" w:rsidR="0C9B27DB" w:rsidP="0070717E" w:rsidRDefault="0C9B27DB" w14:paraId="6A6BAB88" w14:textId="1D80EBBE">
      <w:pPr>
        <w:rPr>
          <w:b/>
          <w:bCs/>
        </w:rPr>
      </w:pPr>
      <w:r w:rsidRPr="00075F90">
        <w:rPr>
          <w:b/>
          <w:bCs/>
        </w:rPr>
        <w:t xml:space="preserve">d) </w:t>
      </w:r>
      <w:r w:rsidRPr="00075F90" w:rsidR="005707BF">
        <w:rPr>
          <w:b/>
          <w:bCs/>
        </w:rPr>
        <w:t>Ejecución</w:t>
      </w:r>
    </w:p>
    <w:p w:rsidR="0023446A" w:rsidP="5470D217" w:rsidRDefault="002D4A7B" w14:paraId="54867C64" w14:textId="6993A4E1">
      <w:r w:rsidR="6EC94DCB">
        <w:rPr/>
        <w:t xml:space="preserve">Con respecto </w:t>
      </w:r>
      <w:r w:rsidR="16D124B6">
        <w:rPr/>
        <w:t>a la ejecución del proceso de rendición de cuentas se plantearon actividad</w:t>
      </w:r>
      <w:r w:rsidR="040A928A">
        <w:rPr/>
        <w:t xml:space="preserve">es </w:t>
      </w:r>
      <w:r w:rsidR="4DBCC116">
        <w:rPr/>
        <w:t xml:space="preserve">como </w:t>
      </w:r>
      <w:r w:rsidR="289EC47B">
        <w:rPr/>
        <w:t>visibilizar</w:t>
      </w:r>
      <w:r w:rsidR="4DBCC116">
        <w:rPr/>
        <w:t xml:space="preserve"> la gestión realizada</w:t>
      </w:r>
      <w:r w:rsidR="6D0A07EE">
        <w:rPr/>
        <w:t xml:space="preserve"> y la promoción del dialogo en doble </w:t>
      </w:r>
      <w:r w:rsidR="289EC47B">
        <w:rPr/>
        <w:t>vía</w:t>
      </w:r>
      <w:r w:rsidR="6D0A07EE">
        <w:rPr/>
        <w:t xml:space="preserve">, fortalecimiento </w:t>
      </w:r>
      <w:r w:rsidR="30DC82EA">
        <w:rPr/>
        <w:t>d</w:t>
      </w:r>
      <w:r w:rsidR="4DBCC116">
        <w:rPr/>
        <w:t xml:space="preserve">el </w:t>
      </w:r>
      <w:r w:rsidR="30DC82EA">
        <w:rPr/>
        <w:t>dialogo</w:t>
      </w:r>
      <w:r w:rsidR="22123740">
        <w:rPr/>
        <w:t xml:space="preserve"> y comunicación con la </w:t>
      </w:r>
      <w:r w:rsidR="1D369925">
        <w:rPr/>
        <w:t xml:space="preserve">ciudadanía. </w:t>
      </w:r>
      <w:r w:rsidR="6BFC8FD6">
        <w:rPr/>
        <w:t>La Oficina de Control Interno, identifico</w:t>
      </w:r>
      <w:r w:rsidR="1D369925">
        <w:rPr/>
        <w:t xml:space="preserve"> que </w:t>
      </w:r>
      <w:r w:rsidR="776394FE">
        <w:rPr/>
        <w:t xml:space="preserve">la primera acción hizo parte de la etapa de preparación por lo cual </w:t>
      </w:r>
      <w:commentRangeStart w:id="1800624010"/>
      <w:r w:rsidR="776394FE">
        <w:rPr/>
        <w:t>se reiteran las observaciones realizadas</w:t>
      </w:r>
      <w:r w:rsidR="09E266F1">
        <w:rPr/>
        <w:t>.</w:t>
      </w:r>
      <w:commentRangeEnd w:id="1800624010"/>
      <w:r>
        <w:rPr>
          <w:rStyle w:val="CommentReference"/>
        </w:rPr>
        <w:commentReference w:id="1800624010"/>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534AC8" w:rsidR="004E196B" w:rsidTr="31EA7AE7" w14:paraId="0785FC7C" w14:textId="77777777">
        <w:trPr>
          <w:trHeight w:val="454"/>
          <w:tblHeader/>
        </w:trPr>
        <w:tc>
          <w:tcPr>
            <w:tcW w:w="3310" w:type="dxa"/>
            <w:shd w:val="clear" w:color="auto" w:fill="BFBFBF" w:themeFill="background1" w:themeFillShade="BF"/>
            <w:tcMar/>
            <w:vAlign w:val="center"/>
          </w:tcPr>
          <w:p w:rsidRPr="00C80782" w:rsidR="004E196B" w:rsidP="0065764E" w:rsidRDefault="004E196B" w14:paraId="20C05869" w14:textId="77777777">
            <w:pPr>
              <w:spacing w:after="0" w:line="240" w:lineRule="auto"/>
              <w:jc w:val="center"/>
              <w:rPr>
                <w:rFonts w:eastAsia="Times New Roman" w:cs="Calibri"/>
                <w:b/>
                <w:bCs/>
                <w:color w:val="000000"/>
                <w:szCs w:val="24"/>
                <w:lang w:eastAsia="es-CO"/>
              </w:rPr>
            </w:pPr>
            <w:r w:rsidRPr="00C80782">
              <w:rPr>
                <w:rFonts w:eastAsia="Times New Roman" w:cs="Calibri"/>
                <w:b/>
                <w:bCs/>
                <w:color w:val="000000"/>
                <w:szCs w:val="24"/>
                <w:lang w:eastAsia="es-CO"/>
              </w:rPr>
              <w:t>Actividades</w:t>
            </w:r>
          </w:p>
        </w:tc>
        <w:tc>
          <w:tcPr>
            <w:tcW w:w="2699" w:type="dxa"/>
            <w:shd w:val="clear" w:color="auto" w:fill="BFBFBF" w:themeFill="background1" w:themeFillShade="BF"/>
            <w:tcMar/>
            <w:vAlign w:val="center"/>
          </w:tcPr>
          <w:p w:rsidRPr="002B0F0E" w:rsidR="004E196B" w:rsidP="0065764E" w:rsidRDefault="004E196B" w14:paraId="0E0C87FE" w14:textId="77777777">
            <w:pPr>
              <w:spacing w:after="0" w:line="240" w:lineRule="auto"/>
              <w:jc w:val="center"/>
              <w:rPr>
                <w:rFonts w:eastAsia="Times New Roman" w:cs="Calibri"/>
                <w:b/>
                <w:bCs/>
                <w:color w:val="000000"/>
                <w:szCs w:val="24"/>
                <w:lang w:eastAsia="es-CO"/>
              </w:rPr>
            </w:pPr>
            <w:r w:rsidRPr="002B0F0E">
              <w:rPr>
                <w:rFonts w:eastAsia="Times New Roman" w:cs="Calibri"/>
                <w:b/>
                <w:bCs/>
                <w:color w:val="000000"/>
                <w:szCs w:val="24"/>
                <w:lang w:eastAsia="es-CO"/>
              </w:rPr>
              <w:t>Responsable</w:t>
            </w:r>
          </w:p>
        </w:tc>
        <w:tc>
          <w:tcPr>
            <w:tcW w:w="2621" w:type="dxa"/>
            <w:shd w:val="clear" w:color="auto" w:fill="BFBFBF" w:themeFill="background1" w:themeFillShade="BF"/>
            <w:tcMar/>
            <w:vAlign w:val="center"/>
          </w:tcPr>
          <w:p w:rsidRPr="00C80782" w:rsidR="004E196B" w:rsidP="0065764E" w:rsidRDefault="004E196B" w14:paraId="11C9D891" w14:textId="77777777">
            <w:pPr>
              <w:spacing w:after="0" w:line="240" w:lineRule="auto"/>
              <w:jc w:val="center"/>
              <w:rPr>
                <w:rFonts w:cs="Calibri"/>
                <w:b/>
                <w:bCs/>
                <w:color w:val="000000"/>
                <w:szCs w:val="24"/>
              </w:rPr>
            </w:pPr>
            <w:r w:rsidRPr="00C80782">
              <w:rPr>
                <w:rFonts w:eastAsia="Times New Roman" w:cs="Calibri"/>
                <w:b/>
                <w:bCs/>
                <w:color w:val="000000"/>
                <w:szCs w:val="24"/>
                <w:lang w:eastAsia="es-CO"/>
              </w:rPr>
              <w:t>Análisis OCI</w:t>
            </w:r>
          </w:p>
        </w:tc>
      </w:tr>
      <w:tr w:rsidRPr="00534AC8" w:rsidR="00762438" w:rsidTr="31EA7AE7" w14:paraId="5BD999A6" w14:textId="77777777">
        <w:trPr>
          <w:trHeight w:val="1248"/>
        </w:trPr>
        <w:tc>
          <w:tcPr>
            <w:tcW w:w="3310" w:type="dxa"/>
            <w:shd w:val="clear" w:color="auto" w:fill="FFFFFF" w:themeFill="background1"/>
            <w:tcMar/>
            <w:hideMark/>
          </w:tcPr>
          <w:p w:rsidRPr="00762438" w:rsidR="00762438" w:rsidP="31EA7AE7" w:rsidRDefault="00762438" w14:paraId="3A33D14D" w14:textId="1984DB91">
            <w:pPr>
              <w:spacing w:after="0" w:line="240" w:lineRule="auto"/>
              <w:jc w:val="both"/>
              <w:rPr>
                <w:rFonts w:eastAsia="Times New Roman" w:cs="Calibri"/>
                <w:color w:val="000000"/>
                <w:sz w:val="18"/>
                <w:szCs w:val="18"/>
                <w:lang w:eastAsia="es-CO"/>
              </w:rPr>
            </w:pPr>
            <w:r w:rsidRPr="31EA7AE7" w:rsidR="45BC387D">
              <w:rPr>
                <w:sz w:val="18"/>
                <w:szCs w:val="18"/>
              </w:rPr>
              <w:t xml:space="preserve">Realizar acciones para el desarrollo de la jornada de rendición de cuentas en el marco de la implementación del acuerdo final de paz. </w:t>
            </w:r>
          </w:p>
        </w:tc>
        <w:tc>
          <w:tcPr>
            <w:tcW w:w="2699" w:type="dxa"/>
            <w:tcMar/>
          </w:tcPr>
          <w:p w:rsidRPr="00C638E3" w:rsidR="00762438" w:rsidP="31EA7AE7" w:rsidRDefault="00762438" w14:paraId="70F14FE9" w14:textId="77777777">
            <w:pPr>
              <w:spacing w:line="276" w:lineRule="auto"/>
              <w:jc w:val="both"/>
              <w:rPr>
                <w:rFonts w:eastAsia="Times New Roman" w:cs="Times New Roman"/>
                <w:sz w:val="18"/>
                <w:szCs w:val="18"/>
                <w:lang w:eastAsia="es-CO"/>
              </w:rPr>
            </w:pPr>
            <w:r w:rsidRPr="31EA7AE7" w:rsidR="45BC387D">
              <w:rPr>
                <w:sz w:val="18"/>
                <w:szCs w:val="18"/>
              </w:rPr>
              <w:t>Oficina Asesora de Comunicaciones</w:t>
            </w:r>
          </w:p>
        </w:tc>
        <w:tc>
          <w:tcPr>
            <w:tcW w:w="2621" w:type="dxa"/>
            <w:tcMar/>
          </w:tcPr>
          <w:p w:rsidRPr="0018212E" w:rsidR="00762438" w:rsidP="31EA7AE7" w:rsidRDefault="00762438" w14:paraId="74938EC9" w14:textId="77777777">
            <w:pPr>
              <w:spacing w:line="276" w:lineRule="auto"/>
              <w:jc w:val="both"/>
              <w:rPr>
                <w:rFonts w:cs="Calibri"/>
                <w:color w:val="000000"/>
                <w:sz w:val="18"/>
                <w:szCs w:val="18"/>
              </w:rPr>
            </w:pPr>
            <w:r w:rsidRPr="31EA7AE7" w:rsidR="45BC387D">
              <w:rPr>
                <w:rFonts w:cs="Calibri"/>
                <w:color w:val="000000" w:themeColor="text1" w:themeTint="FF" w:themeShade="FF"/>
                <w:sz w:val="18"/>
                <w:szCs w:val="18"/>
              </w:rPr>
              <w:t>La actividad presenta un porcentaje de avance del 100%.</w:t>
            </w:r>
          </w:p>
        </w:tc>
      </w:tr>
      <w:tr w:rsidRPr="00534AC8" w:rsidR="00596441" w:rsidTr="31EA7AE7" w14:paraId="4CB1E9B8" w14:textId="77777777">
        <w:trPr>
          <w:trHeight w:val="1128"/>
        </w:trPr>
        <w:tc>
          <w:tcPr>
            <w:tcW w:w="3310" w:type="dxa"/>
            <w:shd w:val="clear" w:color="auto" w:fill="FFFFFF" w:themeFill="background1"/>
            <w:tcMar/>
            <w:hideMark/>
          </w:tcPr>
          <w:p w:rsidRPr="00762438" w:rsidR="00596441" w:rsidP="31EA7AE7" w:rsidRDefault="00596441" w14:paraId="45E84D0C" w14:textId="6E6A1F33">
            <w:pPr>
              <w:spacing w:after="0" w:line="240" w:lineRule="auto"/>
              <w:jc w:val="both"/>
              <w:rPr>
                <w:rFonts w:eastAsia="Times New Roman" w:cs="Calibri"/>
                <w:color w:val="000000"/>
                <w:sz w:val="18"/>
                <w:szCs w:val="18"/>
                <w:lang w:eastAsia="es-CO"/>
              </w:rPr>
            </w:pPr>
            <w:r w:rsidRPr="31EA7AE7" w:rsidR="2E4F3518">
              <w:rPr>
                <w:sz w:val="18"/>
                <w:szCs w:val="18"/>
              </w:rPr>
              <w:t>Realizar acciones para el desarrollo de la jornada de rendición de cuentas institucional, en pro de visibilizar la gestión realizada ante la ciudadanía, promoviendo el diálogo en doble vía.</w:t>
            </w:r>
          </w:p>
        </w:tc>
        <w:tc>
          <w:tcPr>
            <w:tcW w:w="2699" w:type="dxa"/>
            <w:tcMar/>
          </w:tcPr>
          <w:p w:rsidRPr="00C638E3" w:rsidR="00596441" w:rsidP="31EA7AE7" w:rsidRDefault="00596441" w14:paraId="7BE093BB" w14:textId="251ED9AF">
            <w:pPr>
              <w:spacing w:line="240" w:lineRule="auto"/>
              <w:jc w:val="both"/>
              <w:rPr>
                <w:rFonts w:cs="Calibri"/>
                <w:sz w:val="18"/>
                <w:szCs w:val="18"/>
              </w:rPr>
            </w:pPr>
            <w:r w:rsidRPr="31EA7AE7" w:rsidR="2E4F3518">
              <w:rPr>
                <w:sz w:val="18"/>
                <w:szCs w:val="18"/>
              </w:rPr>
              <w:t>Oficina Asesora de Comunicaciones</w:t>
            </w:r>
          </w:p>
        </w:tc>
        <w:tc>
          <w:tcPr>
            <w:tcW w:w="2621" w:type="dxa"/>
            <w:tcMar/>
          </w:tcPr>
          <w:p w:rsidRPr="0018212E" w:rsidR="00596441" w:rsidP="31EA7AE7" w:rsidRDefault="00596441" w14:paraId="71906CFC" w14:textId="77777777">
            <w:pPr>
              <w:spacing w:line="276" w:lineRule="auto"/>
              <w:jc w:val="both"/>
              <w:rPr>
                <w:rFonts w:cs="Calibri"/>
                <w:color w:val="000000"/>
                <w:sz w:val="18"/>
                <w:szCs w:val="18"/>
              </w:rPr>
            </w:pPr>
            <w:r w:rsidRPr="31EA7AE7" w:rsidR="2E4F3518">
              <w:rPr>
                <w:rFonts w:cs="Calibri"/>
                <w:color w:val="000000" w:themeColor="text1" w:themeTint="FF" w:themeShade="FF"/>
                <w:sz w:val="18"/>
                <w:szCs w:val="18"/>
              </w:rPr>
              <w:t>La actividad presenta un porcentaje de avance del 100%</w:t>
            </w:r>
          </w:p>
        </w:tc>
      </w:tr>
      <w:tr w:rsidRPr="00534AC8" w:rsidR="00596441" w:rsidTr="31EA7AE7" w14:paraId="1A21542B" w14:textId="77777777">
        <w:trPr>
          <w:trHeight w:val="1128"/>
        </w:trPr>
        <w:tc>
          <w:tcPr>
            <w:tcW w:w="3310" w:type="dxa"/>
            <w:shd w:val="clear" w:color="auto" w:fill="FFFFFF" w:themeFill="background1"/>
            <w:tcMar/>
          </w:tcPr>
          <w:p w:rsidRPr="00762438" w:rsidR="00596441" w:rsidP="31EA7AE7" w:rsidRDefault="00596441" w14:paraId="60602084" w14:textId="01811BBF">
            <w:pPr>
              <w:spacing w:after="0" w:line="240" w:lineRule="auto"/>
              <w:jc w:val="both"/>
              <w:rPr>
                <w:rFonts w:cs="Calibri"/>
                <w:sz w:val="18"/>
                <w:szCs w:val="18"/>
              </w:rPr>
            </w:pPr>
            <w:r w:rsidRPr="31EA7AE7" w:rsidR="2E4F3518">
              <w:rPr>
                <w:sz w:val="18"/>
                <w:szCs w:val="18"/>
              </w:rPr>
              <w:t>Fortalecer el diálogo y comunicación con la ciudadanía, grupos de interés y benefic</w:t>
            </w:r>
            <w:r w:rsidRPr="31EA7AE7" w:rsidR="2E4F3518">
              <w:rPr>
                <w:sz w:val="18"/>
                <w:szCs w:val="18"/>
              </w:rPr>
              <w:t>i</w:t>
            </w:r>
            <w:r w:rsidRPr="31EA7AE7" w:rsidR="2E4F3518">
              <w:rPr>
                <w:sz w:val="18"/>
                <w:szCs w:val="18"/>
              </w:rPr>
              <w:t>arios, a través de respuesta de inquietudes y preguntas en las plataformas digitales y/o redes sociales.</w:t>
            </w:r>
          </w:p>
        </w:tc>
        <w:tc>
          <w:tcPr>
            <w:tcW w:w="2699" w:type="dxa"/>
            <w:tcMar/>
          </w:tcPr>
          <w:p w:rsidRPr="00C638E3" w:rsidR="00596441" w:rsidP="31EA7AE7" w:rsidRDefault="00596441" w14:paraId="62CC5EA3" w14:textId="162C6C17">
            <w:pPr>
              <w:spacing w:line="240" w:lineRule="auto"/>
              <w:jc w:val="both"/>
              <w:rPr>
                <w:rFonts w:cs="Calibri"/>
                <w:sz w:val="18"/>
                <w:szCs w:val="18"/>
              </w:rPr>
            </w:pPr>
            <w:r w:rsidRPr="31EA7AE7" w:rsidR="2E4F3518">
              <w:rPr>
                <w:sz w:val="18"/>
                <w:szCs w:val="18"/>
              </w:rPr>
              <w:t>Oficina Asesora de Comunicaciones</w:t>
            </w:r>
          </w:p>
        </w:tc>
        <w:tc>
          <w:tcPr>
            <w:tcW w:w="2621" w:type="dxa"/>
            <w:tcMar/>
          </w:tcPr>
          <w:p w:rsidRPr="0018212E" w:rsidR="00596441" w:rsidP="31EA7AE7" w:rsidRDefault="00596441" w14:paraId="555788A0" w14:textId="77777777">
            <w:pPr>
              <w:spacing w:line="276" w:lineRule="auto"/>
              <w:jc w:val="both"/>
              <w:rPr>
                <w:rFonts w:cs="Calibri"/>
                <w:color w:val="000000"/>
                <w:sz w:val="18"/>
                <w:szCs w:val="18"/>
              </w:rPr>
            </w:pPr>
            <w:r w:rsidRPr="31EA7AE7" w:rsidR="2E4F3518">
              <w:rPr>
                <w:rFonts w:cs="Calibri"/>
                <w:color w:val="000000" w:themeColor="text1" w:themeTint="FF" w:themeShade="FF"/>
                <w:sz w:val="18"/>
                <w:szCs w:val="18"/>
              </w:rPr>
              <w:t>La actividad presenta un porcentaje de avance del 100%</w:t>
            </w:r>
          </w:p>
        </w:tc>
      </w:tr>
    </w:tbl>
    <w:p w:rsidRPr="00085342" w:rsidR="008146D8" w:rsidP="008146D8" w:rsidRDefault="008146D8" w14:paraId="794ABA15" w14:textId="00F041DD">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sidR="00462968">
        <w:rPr>
          <w:rFonts w:eastAsia="Times New Roman" w:cs="Segoe UI"/>
          <w:b/>
          <w:bCs/>
          <w:color w:val="000000"/>
          <w:sz w:val="18"/>
          <w:szCs w:val="18"/>
          <w:lang w:eastAsia="es-CO"/>
        </w:rPr>
        <w:t>8</w:t>
      </w:r>
      <w:r w:rsidRPr="00085342">
        <w:rPr>
          <w:rFonts w:eastAsia="Times New Roman" w:cs="Segoe UI"/>
          <w:b/>
          <w:bCs/>
          <w:color w:val="000000"/>
          <w:sz w:val="18"/>
          <w:szCs w:val="18"/>
          <w:lang w:eastAsia="es-CO"/>
        </w:rPr>
        <w:t>. </w:t>
      </w:r>
      <w:r>
        <w:rPr>
          <w:rFonts w:eastAsia="Times New Roman" w:cs="Segoe UI"/>
          <w:color w:val="000000"/>
          <w:sz w:val="18"/>
          <w:szCs w:val="18"/>
          <w:lang w:eastAsia="es-CO"/>
        </w:rPr>
        <w:t xml:space="preserve">Actividades de </w:t>
      </w:r>
      <w:r w:rsidR="00503BAD">
        <w:rPr>
          <w:rFonts w:eastAsia="Times New Roman" w:cs="Segoe UI"/>
          <w:color w:val="000000"/>
          <w:sz w:val="18"/>
          <w:szCs w:val="18"/>
          <w:lang w:eastAsia="es-CO"/>
        </w:rPr>
        <w:t>ejecución</w:t>
      </w:r>
      <w:r>
        <w:rPr>
          <w:rFonts w:eastAsia="Times New Roman" w:cs="Segoe UI"/>
          <w:color w:val="000000"/>
          <w:sz w:val="18"/>
          <w:szCs w:val="18"/>
          <w:lang w:eastAsia="es-CO"/>
        </w:rPr>
        <w:t xml:space="preserve"> de la estrategia de rendición de cuentas.</w:t>
      </w:r>
      <w:r w:rsidRPr="00085342">
        <w:rPr>
          <w:rFonts w:eastAsia="Times New Roman" w:cs="Segoe UI"/>
          <w:color w:val="000000"/>
          <w:sz w:val="18"/>
          <w:szCs w:val="18"/>
          <w:lang w:eastAsia="es-CO"/>
        </w:rPr>
        <w:t>   </w:t>
      </w:r>
    </w:p>
    <w:p w:rsidR="008146D8" w:rsidP="008146D8" w:rsidRDefault="008146D8" w14:paraId="42D1A5EC" w14:textId="77777777">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Elaboración propia con información tomada del PTEP 2025.</w:t>
      </w:r>
    </w:p>
    <w:p w:rsidR="00AA5898" w:rsidP="0070717E" w:rsidRDefault="00FE2210" w14:paraId="14A70FE0" w14:textId="337C1E33">
      <w:r w:rsidR="7BA1D338">
        <w:rPr/>
        <w:t>Se verificaron las evidencias</w:t>
      </w:r>
      <w:r w:rsidR="2A978967">
        <w:rPr/>
        <w:t xml:space="preserve"> </w:t>
      </w:r>
      <w:r w:rsidR="33E8375B">
        <w:rPr/>
        <w:t xml:space="preserve">y los reportes realizados por lo cual esta oficina </w:t>
      </w:r>
      <w:commentRangeStart w:id="902848019"/>
      <w:r w:rsidR="33E8375B">
        <w:rPr/>
        <w:t>re</w:t>
      </w:r>
      <w:r w:rsidR="20D8ABB7">
        <w:rPr/>
        <w:t>itera la importancia de que las acciones formuladas</w:t>
      </w:r>
      <w:commentRangeEnd w:id="902848019"/>
      <w:r>
        <w:rPr>
          <w:rStyle w:val="CommentReference"/>
        </w:rPr>
        <w:commentReference w:id="902848019"/>
      </w:r>
      <w:r w:rsidR="20D8ABB7">
        <w:rPr/>
        <w:t xml:space="preserve"> sean claras para la </w:t>
      </w:r>
      <w:r w:rsidR="26FC5BDF">
        <w:rPr/>
        <w:t>oportuna verificación de las evidencias y productos esperados.</w:t>
      </w:r>
    </w:p>
    <w:p w:rsidR="003F2DD4" w:rsidP="31EA7AE7" w:rsidRDefault="001328F9" w14:paraId="158393DA" w14:textId="17A7209B">
      <w:pPr>
        <w:rPr>
          <w:i w:val="1"/>
          <w:iCs w:val="1"/>
        </w:rPr>
      </w:pPr>
      <w:r w:rsidR="7271E6BE">
        <w:rPr/>
        <w:t xml:space="preserve">Se </w:t>
      </w:r>
      <w:r w:rsidRPr="31EA7AE7" w:rsidR="7271E6BE">
        <w:rPr>
          <w:b w:val="1"/>
          <w:bCs w:val="1"/>
          <w:i w:val="1"/>
          <w:iCs w:val="1"/>
        </w:rPr>
        <w:t>recomienda</w:t>
      </w:r>
      <w:r w:rsidR="7271E6BE">
        <w:rPr/>
        <w:t xml:space="preserve"> tener en cuenta lo que </w:t>
      </w:r>
      <w:r w:rsidR="1E798849">
        <w:rPr/>
        <w:t>menciona e</w:t>
      </w:r>
      <w:r w:rsidR="7271E6BE">
        <w:rPr/>
        <w:t>l MURC</w:t>
      </w:r>
      <w:r w:rsidR="5828BB46">
        <w:rPr/>
        <w:t>, frente al deber</w:t>
      </w:r>
      <w:commentRangeStart w:id="1042612397"/>
      <w:r w:rsidR="5828BB46">
        <w:rPr/>
        <w:t xml:space="preserve"> en esta estaba de establecer</w:t>
      </w:r>
      <w:r w:rsidR="0A9696EC">
        <w:rPr/>
        <w:t xml:space="preserve"> “</w:t>
      </w:r>
      <w:r w:rsidRPr="31EA7AE7" w:rsidR="6C490FDE">
        <w:rPr>
          <w:i w:val="1"/>
          <w:iCs w:val="1"/>
        </w:rPr>
        <w:t>acciones de publicación, difusión y comunicación de información, así como el desarrollo de espacios de diálogo con la participación de los grupos de valor y de interés</w:t>
      </w:r>
      <w:r w:rsidRPr="31EA7AE7" w:rsidR="5FE18BB2">
        <w:rPr>
          <w:i w:val="1"/>
          <w:iCs w:val="1"/>
        </w:rPr>
        <w:t>”</w:t>
      </w:r>
      <w:r w:rsidRPr="31EA7AE7" w:rsidR="6C490FDE">
        <w:rPr>
          <w:i w:val="1"/>
          <w:iCs w:val="1"/>
        </w:rPr>
        <w:t>.</w:t>
      </w:r>
      <w:commentRangeEnd w:id="1042612397"/>
      <w:r>
        <w:rPr>
          <w:rStyle w:val="CommentReference"/>
        </w:rPr>
        <w:commentReference w:id="1042612397"/>
      </w:r>
    </w:p>
    <w:p w:rsidRPr="00075F90" w:rsidR="0C9B27DB" w:rsidP="0070717E" w:rsidRDefault="0C9B27DB" w14:paraId="517CD2C6" w14:textId="5920CB1E">
      <w:pPr>
        <w:rPr>
          <w:b/>
          <w:bCs/>
        </w:rPr>
      </w:pPr>
      <w:r w:rsidRPr="00075F90">
        <w:rPr>
          <w:b/>
          <w:bCs/>
        </w:rPr>
        <w:t>e) Seguimiento</w:t>
      </w:r>
      <w:r w:rsidRPr="00075F90" w:rsidR="004B14A5">
        <w:rPr>
          <w:b/>
          <w:bCs/>
        </w:rPr>
        <w:t xml:space="preserve"> y Evaluación</w:t>
      </w:r>
    </w:p>
    <w:p w:rsidR="00E3621A" w:rsidP="0070717E" w:rsidRDefault="00E3621A" w14:paraId="572D0BAB" w14:textId="64400D2A">
      <w:r>
        <w:t xml:space="preserve">Durante </w:t>
      </w:r>
      <w:r>
        <w:t xml:space="preserve">el proceso de </w:t>
      </w:r>
      <w:r>
        <w:t xml:space="preserve">seguimiento y evaluación de la estrategia de </w:t>
      </w:r>
      <w:r>
        <w:t>rendición de cuentas se plantearon actividades</w:t>
      </w:r>
      <w:r w:rsidR="002D6185">
        <w:t xml:space="preserve"> como la elaboración y publicación de</w:t>
      </w:r>
      <w:r w:rsidR="00D90209">
        <w:t>l informe sobre los temas de interés por parte de la ciudadanía</w:t>
      </w:r>
      <w:r w:rsidR="00272288">
        <w:t>, informe</w:t>
      </w:r>
      <w:r w:rsidR="000E78DE">
        <w:t xml:space="preserve"> de evaluación a</w:t>
      </w:r>
      <w:r w:rsidR="00272288">
        <w:t xml:space="preserve"> </w:t>
      </w:r>
      <w:r w:rsidR="00AB261E">
        <w:t>la jornada de rendición</w:t>
      </w:r>
      <w:r w:rsidR="00D90209">
        <w:t xml:space="preserve"> </w:t>
      </w:r>
      <w:r>
        <w:t>y la promoción del dialogo en doble vía,</w:t>
      </w:r>
      <w:r w:rsidR="00EE0707">
        <w:t xml:space="preserve"> y elaboración y publicación de los informes de gestión de la entidad y de lo relacionado a los compromisos en el marco del acuerdo de paz.</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534AC8" w:rsidR="006E4DE6" w:rsidTr="31EA7AE7" w14:paraId="1FBCB3A6" w14:textId="77777777">
        <w:trPr>
          <w:trHeight w:val="454"/>
          <w:tblHeader/>
        </w:trPr>
        <w:tc>
          <w:tcPr>
            <w:tcW w:w="3310" w:type="dxa"/>
            <w:shd w:val="clear" w:color="auto" w:fill="BFBFBF" w:themeFill="background1" w:themeFillShade="BF"/>
            <w:tcMar/>
            <w:vAlign w:val="center"/>
          </w:tcPr>
          <w:p w:rsidRPr="00C80782" w:rsidR="006E4DE6" w:rsidP="31EA7AE7" w:rsidRDefault="006E4DE6" w14:paraId="33E9B6C1" w14:textId="77777777">
            <w:pPr>
              <w:spacing w:after="0" w:line="240" w:lineRule="auto"/>
              <w:jc w:val="center"/>
              <w:rPr>
                <w:rFonts w:eastAsia="Times New Roman" w:cs="Calibri"/>
                <w:b w:val="1"/>
                <w:bCs w:val="1"/>
                <w:color w:val="000000"/>
                <w:sz w:val="22"/>
                <w:szCs w:val="22"/>
                <w:lang w:eastAsia="es-CO"/>
              </w:rPr>
            </w:pPr>
            <w:r w:rsidRPr="31EA7AE7" w:rsidR="09BF4FEF">
              <w:rPr>
                <w:rFonts w:eastAsia="Times New Roman" w:cs="Calibri"/>
                <w:b w:val="1"/>
                <w:bCs w:val="1"/>
                <w:color w:val="000000" w:themeColor="text1" w:themeTint="FF" w:themeShade="FF"/>
                <w:sz w:val="22"/>
                <w:szCs w:val="22"/>
                <w:lang w:eastAsia="es-CO"/>
              </w:rPr>
              <w:t>Actividades</w:t>
            </w:r>
          </w:p>
        </w:tc>
        <w:tc>
          <w:tcPr>
            <w:tcW w:w="2699" w:type="dxa"/>
            <w:shd w:val="clear" w:color="auto" w:fill="BFBFBF" w:themeFill="background1" w:themeFillShade="BF"/>
            <w:tcMar/>
            <w:vAlign w:val="center"/>
          </w:tcPr>
          <w:p w:rsidRPr="002B0F0E" w:rsidR="006E4DE6" w:rsidP="31EA7AE7" w:rsidRDefault="006E4DE6" w14:paraId="2814D4BE" w14:textId="77777777">
            <w:pPr>
              <w:spacing w:after="0" w:line="240" w:lineRule="auto"/>
              <w:jc w:val="center"/>
              <w:rPr>
                <w:rFonts w:eastAsia="Times New Roman" w:cs="Calibri"/>
                <w:b w:val="1"/>
                <w:bCs w:val="1"/>
                <w:color w:val="000000"/>
                <w:sz w:val="22"/>
                <w:szCs w:val="22"/>
                <w:lang w:eastAsia="es-CO"/>
              </w:rPr>
            </w:pPr>
            <w:r w:rsidRPr="31EA7AE7" w:rsidR="09BF4FEF">
              <w:rPr>
                <w:rFonts w:eastAsia="Times New Roman" w:cs="Calibri"/>
                <w:b w:val="1"/>
                <w:bCs w:val="1"/>
                <w:color w:val="000000" w:themeColor="text1" w:themeTint="FF" w:themeShade="FF"/>
                <w:sz w:val="22"/>
                <w:szCs w:val="22"/>
                <w:lang w:eastAsia="es-CO"/>
              </w:rPr>
              <w:t>Responsable</w:t>
            </w:r>
          </w:p>
        </w:tc>
        <w:tc>
          <w:tcPr>
            <w:tcW w:w="2621" w:type="dxa"/>
            <w:shd w:val="clear" w:color="auto" w:fill="BFBFBF" w:themeFill="background1" w:themeFillShade="BF"/>
            <w:tcMar/>
            <w:vAlign w:val="center"/>
          </w:tcPr>
          <w:p w:rsidRPr="00C80782" w:rsidR="006E4DE6" w:rsidP="31EA7AE7" w:rsidRDefault="006E4DE6" w14:paraId="42325391" w14:textId="77777777">
            <w:pPr>
              <w:spacing w:after="0" w:line="240" w:lineRule="auto"/>
              <w:jc w:val="center"/>
              <w:rPr>
                <w:rFonts w:cs="Calibri"/>
                <w:b w:val="1"/>
                <w:bCs w:val="1"/>
                <w:color w:val="000000"/>
                <w:sz w:val="22"/>
                <w:szCs w:val="22"/>
              </w:rPr>
            </w:pPr>
            <w:r w:rsidRPr="31EA7AE7" w:rsidR="09BF4FEF">
              <w:rPr>
                <w:rFonts w:eastAsia="Times New Roman" w:cs="Calibri"/>
                <w:b w:val="1"/>
                <w:bCs w:val="1"/>
                <w:color w:val="000000" w:themeColor="text1" w:themeTint="FF" w:themeShade="FF"/>
                <w:sz w:val="22"/>
                <w:szCs w:val="22"/>
                <w:lang w:eastAsia="es-CO"/>
              </w:rPr>
              <w:t>Análisis OCI</w:t>
            </w:r>
          </w:p>
        </w:tc>
      </w:tr>
      <w:tr w:rsidRPr="00534AC8" w:rsidR="00B70428" w:rsidTr="31EA7AE7" w14:paraId="53632BB8" w14:textId="77777777">
        <w:trPr>
          <w:trHeight w:val="1248"/>
        </w:trPr>
        <w:tc>
          <w:tcPr>
            <w:tcW w:w="3310" w:type="dxa"/>
            <w:shd w:val="clear" w:color="auto" w:fill="FFFFFF" w:themeFill="background1"/>
            <w:tcMar/>
            <w:vAlign w:val="center"/>
            <w:hideMark/>
          </w:tcPr>
          <w:p w:rsidRPr="00B70428" w:rsidR="00B70428" w:rsidP="31EA7AE7" w:rsidRDefault="00B70428" w14:paraId="2544B635" w14:textId="7FD3B543">
            <w:pPr>
              <w:spacing w:after="0" w:line="240" w:lineRule="auto"/>
              <w:jc w:val="both"/>
              <w:rPr>
                <w:rFonts w:eastAsia="Times New Roman" w:cs="Calibri"/>
                <w:color w:val="000000"/>
                <w:sz w:val="18"/>
                <w:szCs w:val="18"/>
                <w:lang w:eastAsia="es-CO"/>
              </w:rPr>
            </w:pPr>
            <w:r w:rsidRPr="31EA7AE7" w:rsidR="1C1F628A">
              <w:rPr>
                <w:rFonts w:cs="Calibri"/>
                <w:sz w:val="18"/>
                <w:szCs w:val="18"/>
              </w:rPr>
              <w:t>Elaborar y publicar el informe de los resultados de las acciones implementadas para conocer los temas de interés previo a la jornada Rendición de Cuentas del Ministerio de las Culturas, las Artes y los Saberes.</w:t>
            </w:r>
          </w:p>
        </w:tc>
        <w:tc>
          <w:tcPr>
            <w:tcW w:w="2699" w:type="dxa"/>
            <w:tcMar/>
          </w:tcPr>
          <w:p w:rsidRPr="00B70428" w:rsidR="00B70428" w:rsidP="31EA7AE7" w:rsidRDefault="00B70428" w14:paraId="580ECCFE" w14:textId="42887CD0">
            <w:pPr>
              <w:spacing w:line="276" w:lineRule="auto"/>
              <w:jc w:val="both"/>
              <w:rPr>
                <w:rFonts w:eastAsia="Times New Roman" w:cs="Times New Roman"/>
                <w:sz w:val="18"/>
                <w:szCs w:val="18"/>
                <w:lang w:eastAsia="es-CO"/>
              </w:rPr>
            </w:pPr>
            <w:r w:rsidRPr="31EA7AE7" w:rsidR="1C1F628A">
              <w:rPr>
                <w:sz w:val="18"/>
                <w:szCs w:val="18"/>
              </w:rPr>
              <w:t>Oficina de Relacionamiento para la ciudadanía, Cultura de Paz y Cuidado/Oficina Asesora de Comunicaciones</w:t>
            </w:r>
          </w:p>
        </w:tc>
        <w:tc>
          <w:tcPr>
            <w:tcW w:w="2621" w:type="dxa"/>
            <w:tcMar/>
          </w:tcPr>
          <w:p w:rsidRPr="0018212E" w:rsidR="00B70428" w:rsidP="31EA7AE7" w:rsidRDefault="00B70428" w14:paraId="4ADB1FE3" w14:textId="77777777">
            <w:pPr>
              <w:spacing w:line="276" w:lineRule="auto"/>
              <w:jc w:val="both"/>
              <w:rPr>
                <w:rFonts w:cs="Calibri"/>
                <w:color w:val="000000"/>
                <w:sz w:val="18"/>
                <w:szCs w:val="18"/>
              </w:rPr>
            </w:pPr>
            <w:r w:rsidRPr="31EA7AE7" w:rsidR="1C1F628A">
              <w:rPr>
                <w:rFonts w:cs="Calibri"/>
                <w:color w:val="000000" w:themeColor="text1" w:themeTint="FF" w:themeShade="FF"/>
                <w:sz w:val="18"/>
                <w:szCs w:val="18"/>
              </w:rPr>
              <w:t>La actividad presenta un porcentaje de avance del 100%.</w:t>
            </w:r>
          </w:p>
        </w:tc>
      </w:tr>
      <w:tr w:rsidRPr="00534AC8" w:rsidR="00B70428" w:rsidTr="31EA7AE7" w14:paraId="50BDD1AB" w14:textId="77777777">
        <w:trPr>
          <w:trHeight w:val="1128"/>
        </w:trPr>
        <w:tc>
          <w:tcPr>
            <w:tcW w:w="3310" w:type="dxa"/>
            <w:shd w:val="clear" w:color="auto" w:fill="FFFFFF" w:themeFill="background1"/>
            <w:tcMar/>
            <w:vAlign w:val="center"/>
            <w:hideMark/>
          </w:tcPr>
          <w:p w:rsidRPr="00B70428" w:rsidR="00B70428" w:rsidP="31EA7AE7" w:rsidRDefault="00B70428" w14:paraId="1E910D09" w14:textId="12270D36">
            <w:pPr>
              <w:spacing w:after="0" w:line="240" w:lineRule="auto"/>
              <w:jc w:val="both"/>
              <w:rPr>
                <w:rFonts w:eastAsia="Times New Roman" w:cs="Calibri"/>
                <w:color w:val="000000"/>
                <w:sz w:val="18"/>
                <w:szCs w:val="18"/>
                <w:lang w:eastAsia="es-CO"/>
              </w:rPr>
            </w:pPr>
            <w:r w:rsidRPr="31EA7AE7" w:rsidR="1C1F628A">
              <w:rPr>
                <w:rFonts w:cs="Calibri"/>
                <w:sz w:val="18"/>
                <w:szCs w:val="18"/>
              </w:rPr>
              <w:t xml:space="preserve">Elaborar y publicar el informe de la jornada de Rendición de Cuentas del Ministerio de las Culturas, las Artes y los Saberes, la publicación de la información en redes sociales y medios de comunicación de alcance local y nacional, con los </w:t>
            </w:r>
            <w:r w:rsidRPr="31EA7AE7" w:rsidR="1C1F628A">
              <w:rPr>
                <w:rFonts w:cs="Calibri"/>
                <w:sz w:val="18"/>
                <w:szCs w:val="18"/>
              </w:rPr>
              <w:t>compromisos adquiridos en el marco del Acuerdo de Paz.</w:t>
            </w:r>
          </w:p>
        </w:tc>
        <w:tc>
          <w:tcPr>
            <w:tcW w:w="2699" w:type="dxa"/>
            <w:tcMar/>
          </w:tcPr>
          <w:p w:rsidRPr="00B70428" w:rsidR="00B70428" w:rsidP="31EA7AE7" w:rsidRDefault="00B70428" w14:paraId="3DADC7EB" w14:textId="43D173BF">
            <w:pPr>
              <w:spacing w:line="240" w:lineRule="auto"/>
              <w:jc w:val="both"/>
              <w:rPr>
                <w:rFonts w:cs="Calibri"/>
                <w:sz w:val="18"/>
                <w:szCs w:val="18"/>
              </w:rPr>
            </w:pPr>
            <w:r w:rsidRPr="31EA7AE7" w:rsidR="1C1F628A">
              <w:rPr>
                <w:sz w:val="18"/>
                <w:szCs w:val="18"/>
              </w:rPr>
              <w:t>Oficina Asesora de Planeación/Oficina Asesora de Comunicaciones</w:t>
            </w:r>
          </w:p>
        </w:tc>
        <w:tc>
          <w:tcPr>
            <w:tcW w:w="2621" w:type="dxa"/>
            <w:tcMar/>
          </w:tcPr>
          <w:p w:rsidRPr="0018212E" w:rsidR="00B70428" w:rsidP="31EA7AE7" w:rsidRDefault="00B70428" w14:paraId="4EDB5E4F" w14:textId="77777777">
            <w:pPr>
              <w:spacing w:line="276" w:lineRule="auto"/>
              <w:jc w:val="both"/>
              <w:rPr>
                <w:rFonts w:cs="Calibri"/>
                <w:color w:val="000000"/>
                <w:sz w:val="18"/>
                <w:szCs w:val="18"/>
              </w:rPr>
            </w:pPr>
            <w:r w:rsidRPr="31EA7AE7" w:rsidR="1C1F628A">
              <w:rPr>
                <w:rFonts w:cs="Calibri"/>
                <w:color w:val="000000" w:themeColor="text1" w:themeTint="FF" w:themeShade="FF"/>
                <w:sz w:val="18"/>
                <w:szCs w:val="18"/>
              </w:rPr>
              <w:t>La actividad presenta un porcentaje de avance del 100%</w:t>
            </w:r>
          </w:p>
        </w:tc>
      </w:tr>
      <w:tr w:rsidRPr="00534AC8" w:rsidR="00B70428" w:rsidTr="31EA7AE7" w14:paraId="440B4C61" w14:textId="77777777">
        <w:trPr>
          <w:trHeight w:val="1128"/>
        </w:trPr>
        <w:tc>
          <w:tcPr>
            <w:tcW w:w="3310" w:type="dxa"/>
            <w:shd w:val="clear" w:color="auto" w:fill="FFFFFF" w:themeFill="background1"/>
            <w:tcMar/>
          </w:tcPr>
          <w:p w:rsidRPr="00B70428" w:rsidR="00B70428" w:rsidP="31EA7AE7" w:rsidRDefault="00B70428" w14:paraId="1D216637" w14:textId="505A886A">
            <w:pPr>
              <w:spacing w:after="0" w:line="240" w:lineRule="auto"/>
              <w:jc w:val="both"/>
              <w:rPr>
                <w:rFonts w:cs="Calibri"/>
                <w:sz w:val="18"/>
                <w:szCs w:val="18"/>
              </w:rPr>
            </w:pPr>
            <w:r w:rsidRPr="31EA7AE7" w:rsidR="1C1F628A">
              <w:rPr>
                <w:rFonts w:cs="Calibri"/>
                <w:sz w:val="18"/>
                <w:szCs w:val="18"/>
              </w:rPr>
              <w:t xml:space="preserve">Elaborar y publicar el informe del ejercicio de evaluación de la jornada y las publicaciones de rendición de cuentas </w:t>
            </w:r>
          </w:p>
        </w:tc>
        <w:tc>
          <w:tcPr>
            <w:tcW w:w="2699" w:type="dxa"/>
            <w:tcMar/>
          </w:tcPr>
          <w:p w:rsidRPr="00B70428" w:rsidR="00B70428" w:rsidP="31EA7AE7" w:rsidRDefault="00B70428" w14:paraId="255AFE56" w14:textId="509915AE">
            <w:pPr>
              <w:spacing w:line="240" w:lineRule="auto"/>
              <w:jc w:val="both"/>
              <w:rPr>
                <w:rFonts w:cs="Calibri"/>
                <w:sz w:val="18"/>
                <w:szCs w:val="18"/>
              </w:rPr>
            </w:pPr>
            <w:r w:rsidRPr="31EA7AE7" w:rsidR="1C1F628A">
              <w:rPr>
                <w:sz w:val="18"/>
                <w:szCs w:val="18"/>
              </w:rPr>
              <w:t>Oficina de Relacionamiento para la ciudadanía, Cultura de Paz y Cuidado/Grupo de Divulgación y Prensa</w:t>
            </w:r>
          </w:p>
        </w:tc>
        <w:tc>
          <w:tcPr>
            <w:tcW w:w="2621" w:type="dxa"/>
            <w:tcMar/>
          </w:tcPr>
          <w:p w:rsidRPr="0018212E" w:rsidR="00B70428" w:rsidP="31EA7AE7" w:rsidRDefault="00B70428" w14:paraId="2EDBDF1E" w14:textId="1EBBBEC4">
            <w:pPr>
              <w:spacing w:line="276" w:lineRule="auto"/>
              <w:jc w:val="both"/>
              <w:rPr>
                <w:rFonts w:cs="Calibri"/>
                <w:color w:val="000000"/>
                <w:sz w:val="18"/>
                <w:szCs w:val="18"/>
              </w:rPr>
            </w:pPr>
            <w:r w:rsidRPr="31EA7AE7" w:rsidR="1C1F628A">
              <w:rPr>
                <w:rFonts w:cs="Calibri"/>
                <w:color w:val="000000" w:themeColor="text1" w:themeTint="FF" w:themeShade="FF"/>
                <w:sz w:val="18"/>
                <w:szCs w:val="18"/>
              </w:rPr>
              <w:t xml:space="preserve">La actividad presenta un porcentaje de avance del </w:t>
            </w:r>
            <w:r w:rsidRPr="31EA7AE7" w:rsidR="1D2B2FFA">
              <w:rPr>
                <w:rFonts w:cs="Calibri"/>
                <w:color w:val="000000" w:themeColor="text1" w:themeTint="FF" w:themeShade="FF"/>
                <w:sz w:val="18"/>
                <w:szCs w:val="18"/>
              </w:rPr>
              <w:t>80</w:t>
            </w:r>
            <w:r w:rsidRPr="31EA7AE7" w:rsidR="1C1F628A">
              <w:rPr>
                <w:rFonts w:cs="Calibri"/>
                <w:color w:val="000000" w:themeColor="text1" w:themeTint="FF" w:themeShade="FF"/>
                <w:sz w:val="18"/>
                <w:szCs w:val="18"/>
              </w:rPr>
              <w:t>%</w:t>
            </w:r>
          </w:p>
        </w:tc>
      </w:tr>
    </w:tbl>
    <w:p w:rsidRPr="00085342" w:rsidR="00EC0337" w:rsidP="00EC0337" w:rsidRDefault="00EC0337" w14:paraId="70C67B2B" w14:textId="40627275">
      <w:pPr>
        <w:spacing w:after="0" w:line="240" w:lineRule="auto"/>
        <w:textAlignment w:val="baseline"/>
        <w:rPr>
          <w:rFonts w:ascii="Segoe UI" w:hAnsi="Segoe UI" w:eastAsia="Times New Roman" w:cs="Segoe UI"/>
          <w:sz w:val="22"/>
          <w:lang w:eastAsia="es-CO"/>
        </w:rPr>
      </w:pPr>
      <w:r w:rsidRPr="00085342">
        <w:rPr>
          <w:rFonts w:eastAsia="Times New Roman" w:cs="Segoe UI"/>
          <w:b/>
          <w:bCs/>
          <w:color w:val="000000"/>
          <w:sz w:val="18"/>
          <w:szCs w:val="18"/>
          <w:lang w:eastAsia="es-CO"/>
        </w:rPr>
        <w:t xml:space="preserve">Tabla </w:t>
      </w:r>
      <w:r w:rsidR="001E3CFC">
        <w:rPr>
          <w:rFonts w:eastAsia="Times New Roman" w:cs="Segoe UI"/>
          <w:b/>
          <w:bCs/>
          <w:color w:val="000000"/>
          <w:sz w:val="18"/>
          <w:szCs w:val="18"/>
          <w:lang w:eastAsia="es-CO"/>
        </w:rPr>
        <w:t>9</w:t>
      </w:r>
      <w:r w:rsidRPr="00085342">
        <w:rPr>
          <w:rFonts w:eastAsia="Times New Roman" w:cs="Segoe UI"/>
          <w:b/>
          <w:bCs/>
          <w:color w:val="000000"/>
          <w:sz w:val="18"/>
          <w:szCs w:val="18"/>
          <w:lang w:eastAsia="es-CO"/>
        </w:rPr>
        <w:t>. </w:t>
      </w:r>
      <w:r>
        <w:rPr>
          <w:rFonts w:eastAsia="Times New Roman" w:cs="Segoe UI"/>
          <w:color w:val="000000"/>
          <w:sz w:val="18"/>
          <w:szCs w:val="18"/>
          <w:lang w:eastAsia="es-CO"/>
        </w:rPr>
        <w:t xml:space="preserve">Actividades de </w:t>
      </w:r>
      <w:r w:rsidR="007C54A3">
        <w:rPr>
          <w:rFonts w:eastAsia="Times New Roman" w:cs="Segoe UI"/>
          <w:color w:val="000000"/>
          <w:sz w:val="18"/>
          <w:szCs w:val="18"/>
          <w:lang w:eastAsia="es-CO"/>
        </w:rPr>
        <w:t>seguimiento y evaluación</w:t>
      </w:r>
      <w:r>
        <w:rPr>
          <w:rFonts w:eastAsia="Times New Roman" w:cs="Segoe UI"/>
          <w:color w:val="000000"/>
          <w:sz w:val="18"/>
          <w:szCs w:val="18"/>
          <w:lang w:eastAsia="es-CO"/>
        </w:rPr>
        <w:t xml:space="preserve"> de la estrategia de rendición de cuentas.</w:t>
      </w:r>
      <w:r w:rsidRPr="00085342">
        <w:rPr>
          <w:rFonts w:eastAsia="Times New Roman" w:cs="Segoe UI"/>
          <w:color w:val="000000"/>
          <w:sz w:val="18"/>
          <w:szCs w:val="18"/>
          <w:lang w:eastAsia="es-CO"/>
        </w:rPr>
        <w:t>   </w:t>
      </w:r>
    </w:p>
    <w:p w:rsidR="00EC0337" w:rsidP="00EC0337" w:rsidRDefault="00EC0337" w14:paraId="097023D3" w14:textId="77777777">
      <w:pPr>
        <w:spacing w:line="276" w:lineRule="auto"/>
        <w:rPr>
          <w:rFonts w:eastAsia="Times New Roman" w:cs="Segoe UI"/>
          <w:color w:val="000000"/>
          <w:sz w:val="18"/>
          <w:szCs w:val="18"/>
          <w:lang w:eastAsia="es-CO"/>
        </w:rPr>
      </w:pPr>
      <w:r w:rsidRPr="00085342">
        <w:rPr>
          <w:rFonts w:eastAsia="Times New Roman" w:cs="Segoe UI"/>
          <w:b/>
          <w:bCs/>
          <w:color w:val="000000"/>
          <w:sz w:val="18"/>
          <w:szCs w:val="18"/>
          <w:lang w:eastAsia="es-CO"/>
        </w:rPr>
        <w:t>Fuente: </w:t>
      </w:r>
      <w:r>
        <w:rPr>
          <w:rFonts w:eastAsia="Times New Roman" w:cs="Segoe UI"/>
          <w:color w:val="000000"/>
          <w:sz w:val="18"/>
          <w:szCs w:val="18"/>
          <w:lang w:eastAsia="es-CO"/>
        </w:rPr>
        <w:t>Elaboración propia con información tomada del PTEP 2025.</w:t>
      </w:r>
    </w:p>
    <w:p w:rsidRPr="0070717E" w:rsidR="00EC0337" w:rsidP="0070717E" w:rsidRDefault="002320B0" w14:paraId="2CACEC25" w14:textId="4C564504">
      <w:commentRangeStart w:id="1915466507"/>
      <w:r w:rsidR="4AAD1FA6">
        <w:rPr/>
        <w:t xml:space="preserve">Se </w:t>
      </w:r>
      <w:r w:rsidR="170E1E0C">
        <w:rPr/>
        <w:t>realizo anal</w:t>
      </w:r>
      <w:r w:rsidR="170E1E0C">
        <w:rPr/>
        <w:t xml:space="preserve">isis a </w:t>
      </w:r>
      <w:r w:rsidR="4AAD1FA6">
        <w:rPr/>
        <w:t>las evidencias y los reportes realizados</w:t>
      </w:r>
      <w:commentRangeEnd w:id="1915466507"/>
      <w:r>
        <w:rPr>
          <w:rStyle w:val="CommentReference"/>
        </w:rPr>
        <w:commentReference w:id="1915466507"/>
      </w:r>
      <w:r w:rsidR="4AAD1FA6">
        <w:rPr/>
        <w:t xml:space="preserve"> por lo cual esta oficina </w:t>
      </w:r>
      <w:r w:rsidRPr="31EA7AE7" w:rsidR="4AAD1FA6">
        <w:rPr>
          <w:b w:val="1"/>
          <w:bCs w:val="1"/>
        </w:rPr>
        <w:t>re</w:t>
      </w:r>
      <w:r w:rsidRPr="31EA7AE7" w:rsidR="4432B5B5">
        <w:rPr>
          <w:b w:val="1"/>
          <w:bCs w:val="1"/>
        </w:rPr>
        <w:t>comienda</w:t>
      </w:r>
      <w:r w:rsidR="4432B5B5">
        <w:rPr/>
        <w:t xml:space="preserve"> identificar </w:t>
      </w:r>
      <w:commentRangeStart w:id="2036814752"/>
      <w:r w:rsidRPr="31EA7AE7" w:rsidR="152EE5FF">
        <w:rPr>
          <w:strike w:val="1"/>
          <w:highlight w:val="yellow"/>
        </w:rPr>
        <w:t>oportunidades mejora</w:t>
      </w:r>
      <w:r w:rsidRPr="31EA7AE7" w:rsidR="152EE5FF">
        <w:rPr>
          <w:strike w:val="1"/>
        </w:rPr>
        <w:t xml:space="preserve"> </w:t>
      </w:r>
      <w:commentRangeEnd w:id="2036814752"/>
      <w:r>
        <w:rPr>
          <w:rStyle w:val="CommentReference"/>
        </w:rPr>
        <w:commentReference w:id="2036814752"/>
      </w:r>
      <w:r w:rsidR="152EE5FF">
        <w:rPr/>
        <w:t xml:space="preserve">para el cumplimiento de los tiempos </w:t>
      </w:r>
      <w:r w:rsidR="5E1979AF">
        <w:rPr/>
        <w:t xml:space="preserve">planeados en la estrategia pues como se </w:t>
      </w:r>
      <w:r w:rsidR="6374F00F">
        <w:rPr/>
        <w:t>reportó</w:t>
      </w:r>
      <w:r w:rsidR="5E1979AF">
        <w:rPr/>
        <w:t xml:space="preserve"> </w:t>
      </w:r>
      <w:r w:rsidR="3B5F59E8">
        <w:rPr/>
        <w:t>con anterioridad estos documentos se publicaron en fechas diferentes a las establecida</w:t>
      </w:r>
      <w:r w:rsidR="081AB365">
        <w:rPr/>
        <w:t>s y en el</w:t>
      </w:r>
      <w:r w:rsidR="6374F00F">
        <w:rPr/>
        <w:t xml:space="preserve"> seguimi</w:t>
      </w:r>
      <w:r w:rsidR="4B8A6B0D">
        <w:rPr/>
        <w:t>e</w:t>
      </w:r>
      <w:r w:rsidR="6374F00F">
        <w:rPr/>
        <w:t>nto</w:t>
      </w:r>
      <w:r w:rsidR="081AB365">
        <w:rPr/>
        <w:t xml:space="preserve"> se menciona cumplimiento del 100%</w:t>
      </w:r>
      <w:r w:rsidR="35C45018">
        <w:rPr/>
        <w:t>.</w:t>
      </w:r>
    </w:p>
    <w:p w:rsidRPr="00403128" w:rsidR="00A83225" w:rsidP="0051125A" w:rsidRDefault="0C9B27DB" w14:paraId="29532C1F" w14:textId="0F3B7E38">
      <w:pPr>
        <w:spacing w:line="276" w:lineRule="auto"/>
        <w:rPr>
          <w:b/>
          <w:bCs/>
        </w:rPr>
      </w:pPr>
      <w:r w:rsidRPr="00403128">
        <w:rPr>
          <w:b/>
          <w:bCs/>
        </w:rPr>
        <w:t>f) Respuestas escritas y en el término quince días a las preguntas de los ciudadanos formuladas en el marco del proceso de rendición de cuentas y publicación en la página web o en los medios de difusión oficiales de las entidades.</w:t>
      </w:r>
    </w:p>
    <w:p w:rsidR="00C870A3" w:rsidP="0051125A" w:rsidRDefault="00C870A3" w14:paraId="1F44B760" w14:textId="509358FC">
      <w:pPr>
        <w:spacing w:line="276" w:lineRule="auto"/>
      </w:pPr>
      <w:r>
        <w:t xml:space="preserve">Como parte de la estrategia se </w:t>
      </w:r>
      <w:r>
        <w:t xml:space="preserve">identificó que </w:t>
      </w:r>
      <w:r w:rsidR="006454E1">
        <w:t xml:space="preserve">en el </w:t>
      </w:r>
      <w:r w:rsidR="005754C6">
        <w:t xml:space="preserve">siguiente </w:t>
      </w:r>
      <w:r w:rsidR="006454E1">
        <w:t xml:space="preserve">documento </w:t>
      </w:r>
      <w:hyperlink w:tgtFrame="_blank" w:history="1" r:id="rId23">
        <w:r w:rsidRPr="00184650" w:rsidR="00184650">
          <w:rPr>
            <w:rStyle w:val="Hipervnculo"/>
          </w:rPr>
          <w:t>Ficha de resultados encuesta temas de interés RDC-17-12-2025</w:t>
        </w:r>
      </w:hyperlink>
      <w:r w:rsidRPr="00184650" w:rsidR="00184650">
        <w:t> </w:t>
      </w:r>
      <w:r w:rsidR="009F0B27">
        <w:t xml:space="preserve">publicado el </w:t>
      </w:r>
      <w:r w:rsidRPr="009F0B27" w:rsidR="009F0B27">
        <w:rPr>
          <w:i/>
          <w:iCs/>
        </w:rPr>
        <w:t>(26-03-2026)</w:t>
      </w:r>
      <w:r w:rsidR="009F0B27">
        <w:rPr>
          <w:i/>
          <w:iCs/>
        </w:rPr>
        <w:t xml:space="preserve"> </w:t>
      </w:r>
      <w:r w:rsidR="005754C6">
        <w:t xml:space="preserve">se analizaron los temas de interés por parte de la ciudadanía donde se resalta </w:t>
      </w:r>
      <w:r w:rsidR="00F92F9D">
        <w:t>los siguientes</w:t>
      </w:r>
      <w:r w:rsidR="00662422">
        <w:t>:</w:t>
      </w:r>
    </w:p>
    <w:p w:rsidR="00F92F9D" w:rsidP="31EA7AE7" w:rsidRDefault="00F92F9D" w14:paraId="4D8B327C" w14:textId="24366E2F">
      <w:pPr>
        <w:spacing w:after="0" w:afterAutospacing="off" w:line="240" w:lineRule="auto"/>
      </w:pPr>
      <w:r w:rsidR="262C6574">
        <w:drawing>
          <wp:inline wp14:editId="678F9D8D" wp14:anchorId="572DCEB3">
            <wp:extent cx="4382112" cy="1390844"/>
            <wp:effectExtent l="9525" t="9525" r="9525" b="9525"/>
            <wp:docPr id="1670616054" name="Imagen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70616054" name=""/>
                    <pic:cNvPicPr/>
                  </pic:nvPicPr>
                  <pic:blipFill>
                    <a:blip xmlns:r="http://schemas.openxmlformats.org/officeDocument/2006/relationships" r:embed="rId24"/>
                    <a:stretch>
                      <a:fillRect/>
                    </a:stretch>
                  </pic:blipFill>
                  <pic:spPr>
                    <a:xfrm>
                      <a:off x="0" y="0"/>
                      <a:ext cx="4382112" cy="1390844"/>
                    </a:xfrm>
                    <a:prstGeom prst="rect">
                      <a:avLst/>
                    </a:prstGeom>
                    <a:ln w="9525">
                      <a:solidFill>
                        <a:schemeClr val="tx1"/>
                      </a:solidFill>
                      <a:prstDash val="solid"/>
                    </a:ln>
                  </pic:spPr>
                </pic:pic>
              </a:graphicData>
            </a:graphic>
          </wp:inline>
        </w:drawing>
      </w:r>
    </w:p>
    <w:p w:rsidRPr="009765A4" w:rsidR="00F92F9D" w:rsidP="00F92F9D" w:rsidRDefault="00F92F9D" w14:paraId="739C6A86" w14:textId="3EC4BDA9">
      <w:pPr>
        <w:spacing w:after="0"/>
        <w:rPr>
          <w:rFonts w:eastAsia="Verdana" w:cs="Verdana"/>
          <w:sz w:val="16"/>
          <w:szCs w:val="16"/>
        </w:rPr>
      </w:pPr>
      <w:r w:rsidRPr="009765A4">
        <w:rPr>
          <w:rFonts w:eastAsia="Verdana" w:cs="Verdana"/>
          <w:b/>
          <w:bCs/>
          <w:sz w:val="16"/>
          <w:szCs w:val="16"/>
        </w:rPr>
        <w:t xml:space="preserve">Imagen </w:t>
      </w:r>
      <w:r>
        <w:rPr>
          <w:rFonts w:eastAsia="Verdana" w:cs="Verdana"/>
          <w:b/>
          <w:bCs/>
          <w:sz w:val="16"/>
          <w:szCs w:val="16"/>
        </w:rPr>
        <w:t>7</w:t>
      </w:r>
      <w:r w:rsidRPr="009765A4">
        <w:rPr>
          <w:rFonts w:eastAsia="Verdana" w:cs="Verdana"/>
          <w:b/>
          <w:bCs/>
          <w:sz w:val="16"/>
          <w:szCs w:val="16"/>
        </w:rPr>
        <w:t>:</w:t>
      </w:r>
      <w:r w:rsidRPr="009765A4">
        <w:rPr>
          <w:rFonts w:eastAsia="Verdana" w:cs="Verdana"/>
          <w:sz w:val="16"/>
          <w:szCs w:val="16"/>
        </w:rPr>
        <w:t xml:space="preserve"> </w:t>
      </w:r>
      <w:hyperlink w:tgtFrame="_blank" w:history="1" r:id="rId25">
        <w:r w:rsidRPr="00C9256E" w:rsidR="00184650">
          <w:rPr>
            <w:rStyle w:val="Hipervnculo"/>
            <w:rFonts w:eastAsia="Verdana" w:cs="Verdana"/>
            <w:color w:val="auto"/>
            <w:sz w:val="16"/>
            <w:szCs w:val="16"/>
            <w:u w:val="none"/>
          </w:rPr>
          <w:t>Ficha de resultados encuesta temas de interés RDC-17-12-2025</w:t>
        </w:r>
      </w:hyperlink>
    </w:p>
    <w:p w:rsidR="00F92F9D" w:rsidP="00F92F9D" w:rsidRDefault="00F92F9D" w14:paraId="52AF971B" w14:textId="77777777">
      <w:pPr>
        <w:rPr>
          <w:rFonts w:eastAsia="Verdana" w:cs="Verdana"/>
          <w:sz w:val="16"/>
          <w:szCs w:val="16"/>
        </w:rPr>
      </w:pPr>
      <w:r w:rsidRPr="009765A4">
        <w:rPr>
          <w:rFonts w:eastAsia="Verdana" w:cs="Verdana"/>
          <w:b/>
          <w:bCs/>
          <w:sz w:val="16"/>
          <w:szCs w:val="16"/>
        </w:rPr>
        <w:t>Fuente:</w:t>
      </w:r>
      <w:r w:rsidRPr="009765A4">
        <w:rPr>
          <w:rFonts w:eastAsia="Verdana" w:cs="Verdana"/>
          <w:sz w:val="16"/>
          <w:szCs w:val="16"/>
        </w:rPr>
        <w:t xml:space="preserve"> Página oficial del Ministerio de las Culturas, las Artes y los Saberes.</w:t>
      </w:r>
      <w:r>
        <w:rPr>
          <w:rFonts w:eastAsia="Verdana" w:cs="Verdana"/>
          <w:sz w:val="16"/>
          <w:szCs w:val="16"/>
        </w:rPr>
        <w:t xml:space="preserve"> </w:t>
      </w:r>
      <w:hyperlink w:history="1" r:id="rId26">
        <w:r w:rsidRPr="005A2C7E">
          <w:rPr>
            <w:rStyle w:val="Hipervnculo"/>
            <w:rFonts w:eastAsia="Verdana" w:cs="Verdana"/>
            <w:sz w:val="16"/>
            <w:szCs w:val="16"/>
          </w:rPr>
          <w:t>https://www.mincultura.gov.co/transparencia/Paginas/participa/rendicion-de-cuentas.aspx</w:t>
        </w:r>
      </w:hyperlink>
    </w:p>
    <w:p w:rsidR="00F92F9D" w:rsidP="0051125A" w:rsidRDefault="00376613" w14:paraId="4E56D0FD" w14:textId="0EF98980">
      <w:pPr>
        <w:spacing w:line="276" w:lineRule="auto"/>
      </w:pPr>
      <w:r>
        <w:t>Al verificar esto co</w:t>
      </w:r>
      <w:r w:rsidR="0022687B">
        <w:t>ntra el document</w:t>
      </w:r>
      <w:r w:rsidR="00EA648A">
        <w:t xml:space="preserve">o </w:t>
      </w:r>
      <w:hyperlink w:tgtFrame="_blank" w:history="1" r:id="rId27">
        <w:r w:rsidRPr="00EA648A" w:rsidR="00EA648A">
          <w:rPr>
            <w:rStyle w:val="Hipervnculo"/>
          </w:rPr>
          <w:t>Informe del ejercicio de evaluación Audiencia Pública de la RDC_22-12-2025</w:t>
        </w:r>
        <w:r w:rsidRPr="00EA648A" w:rsidR="00EA648A">
          <w:rPr>
            <w:rStyle w:val="Hipervnculo"/>
            <w:rFonts w:ascii="Arial" w:hAnsi="Arial" w:cs="Arial"/>
          </w:rPr>
          <w:t>​</w:t>
        </w:r>
      </w:hyperlink>
      <w:r w:rsidRPr="00EA648A" w:rsidR="00EA648A">
        <w:t> </w:t>
      </w:r>
      <w:r w:rsidR="00EA648A">
        <w:t xml:space="preserve">publicado el </w:t>
      </w:r>
      <w:r w:rsidRPr="00EA648A" w:rsidR="00EA648A">
        <w:rPr>
          <w:i/>
          <w:iCs/>
        </w:rPr>
        <w:t>(26-03-2026)</w:t>
      </w:r>
      <w:r w:rsidR="00283ACF">
        <w:rPr>
          <w:i/>
          <w:iCs/>
        </w:rPr>
        <w:t xml:space="preserve"> </w:t>
      </w:r>
      <w:r w:rsidR="00283ACF">
        <w:t xml:space="preserve">se identifica que </w:t>
      </w:r>
      <w:r w:rsidR="00BB0DAE">
        <w:t xml:space="preserve">en la evaluación de satisfacción realizada por la </w:t>
      </w:r>
      <w:r w:rsidR="00243265">
        <w:t xml:space="preserve">ciudadanía sobre la jornada </w:t>
      </w:r>
      <w:r w:rsidR="00BB532F">
        <w:t>dejaron los siguientes comentarios;</w:t>
      </w:r>
    </w:p>
    <w:p w:rsidR="00BB532F" w:rsidP="008F27C1" w:rsidRDefault="002055B2" w14:paraId="628C8A05" w14:textId="3BEEC6C9">
      <w:pPr>
        <w:pStyle w:val="Prrafodelista"/>
        <w:numPr>
          <w:ilvl w:val="0"/>
          <w:numId w:val="26"/>
        </w:numPr>
        <w:spacing w:line="276" w:lineRule="auto"/>
        <w:rPr/>
      </w:pPr>
      <w:r w:rsidR="71BCDFB9">
        <w:rPr/>
        <w:t xml:space="preserve">Es preocupante que el ministerio no </w:t>
      </w:r>
      <w:r w:rsidR="71BCDFB9">
        <w:rPr/>
        <w:t>dió</w:t>
      </w:r>
      <w:r w:rsidR="71BCDFB9">
        <w:rPr/>
        <w:t xml:space="preserve"> una respuesta satisfactoria sobre los pagos de las diferentes convocatoria, preocupa la mala gestión de los recursos ante el ministerio de hacienda, no se puede decir que se ejecutó o que los recursos asignados para cultura se destinaron para diferentes convocatoria, por qué aún hay reconocimiento que no se han pagado, por ejemplo jóvenes por el cambio, sugiero que para el próximo año hayan menos convocatoria pero que todo sea más eficiente, y dejar tanto populismo y darle el reconocimiento y la importancia que se merecen los gestores culturales.</w:t>
      </w:r>
    </w:p>
    <w:p w:rsidR="31EA7AE7" w:rsidP="31EA7AE7" w:rsidRDefault="31EA7AE7" w14:paraId="4E0A5E44" w14:textId="14A99549">
      <w:pPr>
        <w:pStyle w:val="Prrafodelista"/>
        <w:spacing w:line="276" w:lineRule="auto"/>
        <w:ind w:left="720"/>
      </w:pPr>
    </w:p>
    <w:p w:rsidR="002055B2" w:rsidP="008F27C1" w:rsidRDefault="002055B2" w14:paraId="78DB4BEB" w14:textId="29094A09">
      <w:pPr>
        <w:pStyle w:val="Prrafodelista"/>
        <w:numPr>
          <w:ilvl w:val="0"/>
          <w:numId w:val="26"/>
        </w:numPr>
        <w:spacing w:line="276" w:lineRule="auto"/>
        <w:rPr/>
      </w:pPr>
      <w:r w:rsidR="71BCDFB9">
        <w:rPr/>
        <w:t xml:space="preserve">Felicitar por invertir realmente en el sector cultura pero de igual forma en el </w:t>
      </w:r>
      <w:r w:rsidR="71BCDFB9">
        <w:rPr/>
        <w:t>caqueta</w:t>
      </w:r>
      <w:r w:rsidR="71BCDFB9">
        <w:rPr/>
        <w:t xml:space="preserve"> aun no contamos con espacios propios</w:t>
      </w:r>
      <w:r w:rsidR="71BCDFB9">
        <w:rPr/>
        <w:t>.</w:t>
      </w:r>
    </w:p>
    <w:p w:rsidR="31EA7AE7" w:rsidP="31EA7AE7" w:rsidRDefault="31EA7AE7" w14:paraId="480C8FFC" w14:textId="3634F6A3">
      <w:pPr>
        <w:pStyle w:val="Prrafodelista"/>
        <w:spacing w:line="276" w:lineRule="auto"/>
        <w:ind w:left="720"/>
      </w:pPr>
    </w:p>
    <w:p w:rsidR="002055B2" w:rsidP="008F27C1" w:rsidRDefault="002055B2" w14:paraId="52C19B7A" w14:textId="13DB2FE7">
      <w:pPr>
        <w:pStyle w:val="Prrafodelista"/>
        <w:numPr>
          <w:ilvl w:val="0"/>
          <w:numId w:val="26"/>
        </w:numPr>
        <w:spacing w:line="276" w:lineRule="auto"/>
        <w:rPr/>
      </w:pPr>
      <w:r w:rsidR="71BCDFB9">
        <w:rPr/>
        <w:t>Creo que no hubo una profundidad en los temas. Se mencionó someramente cada cosa y no se evidenciaron los verdaderos resultados. Es ilógico ver resultados cuando los dineros no llegaron</w:t>
      </w:r>
      <w:r w:rsidR="53F23857">
        <w:rPr/>
        <w:t>(</w:t>
      </w:r>
      <w:r w:rsidR="71BCDFB9">
        <w:rPr/>
        <w:t>...</w:t>
      </w:r>
      <w:r w:rsidR="562B4FDB">
        <w:rPr/>
        <w:t>)</w:t>
      </w:r>
    </w:p>
    <w:p w:rsidR="31EA7AE7" w:rsidP="31EA7AE7" w:rsidRDefault="31EA7AE7" w14:paraId="3C33A2F4" w14:textId="33864A7B">
      <w:pPr>
        <w:pStyle w:val="Normal"/>
        <w:spacing w:after="0" w:afterAutospacing="off" w:line="276" w:lineRule="auto"/>
        <w:ind w:left="0"/>
      </w:pPr>
    </w:p>
    <w:p w:rsidRPr="00283ACF" w:rsidR="002055B2" w:rsidP="008F27C1" w:rsidRDefault="00BB59B7" w14:paraId="788D3261" w14:textId="190EE435">
      <w:pPr>
        <w:pStyle w:val="Prrafodelista"/>
        <w:numPr>
          <w:ilvl w:val="0"/>
          <w:numId w:val="26"/>
        </w:numPr>
        <w:spacing w:line="276" w:lineRule="auto"/>
        <w:rPr/>
      </w:pPr>
      <w:r w:rsidR="0404C4A7">
        <w:rPr/>
        <w:t>Durante el evento´´</w:t>
      </w:r>
      <w:r w:rsidR="0404C4A7">
        <w:rPr/>
        <w:t>MinCulturas</w:t>
      </w:r>
      <w:r w:rsidR="0404C4A7">
        <w:rPr/>
        <w:t xml:space="preserve"> Rinde cuentas´´: https://www.youtube.com/live/DjbbPn0ukAY realizada el pasado 17 de diciembre de 2025 se observó que en el chat del canal de </w:t>
      </w:r>
      <w:r w:rsidR="0404C4A7">
        <w:rPr/>
        <w:t>Youtube</w:t>
      </w:r>
      <w:r w:rsidR="0404C4A7">
        <w:rPr/>
        <w:t xml:space="preserve"> de la entidad surgieron numerosas preguntas y solicitudes ciudadanas; relacionadas con la convocatoria -´´Jóvenes por el Cambio´´ 2025 y su cronograma de desembolsos, dado que esta problemática afecta la ejecución integral de los proyectos seleccionados como ganadores en la vigencia 2025. Se resalta que no hubo una respuesta clara por parte de la Coordinadora de Estímulos, ni por parte de la </w:t>
      </w:r>
      <w:r w:rsidR="0404C4A7">
        <w:rPr/>
        <w:t>Ministra</w:t>
      </w:r>
      <w:r w:rsidR="0404C4A7">
        <w:rPr/>
        <w:t>. La respuesta fue vaga y evasiva. La información entregada no fue precisa con respecto a los desembolsos y el ajuste de los cronogramas de ejecución; generando malestar social en la audiencia. También cabe destacar que el formato empleado para la rendición de cuentas impidió el acceso presencial de la ciudadanía al evento, dificultando el diálogo y la conversación directa entre los funcionarios públicos y el conglomerado</w:t>
      </w:r>
      <w:r w:rsidR="0404C4A7">
        <w:rPr/>
        <w:t xml:space="preserve"> </w:t>
      </w:r>
      <w:r w:rsidR="0404C4A7">
        <w:rPr/>
        <w:t xml:space="preserve">social; dado que se realizó a través de una transmisión virtual en un recinto cerrado sin acceso del público (lobby del teatro Delia Zapata). Estas características del evento contradicen las directrices de ´´Política de participación ciudadana y rendición de cuentas´´ de la entidad en cuestión alojadas en su página web:´´ La rendición de cuentas NO ES: ´´Una audiencia o un evento aislado que se da una o dos veces al año´´, ´´La presentación de informes en un lenguaje técnico y poco comprensible al ciudadano´´, ´´un informe que omite los incumplimientos o dificultades que se hallaron y solo da cuenta de lo que se ha </w:t>
      </w:r>
      <w:r w:rsidR="0404C4A7">
        <w:rPr/>
        <w:t>cumplido´´,´´Ausencia</w:t>
      </w:r>
      <w:r w:rsidR="0404C4A7">
        <w:rPr/>
        <w:t xml:space="preserve"> de compromisos y acciones de mejora producto del diálogo con los grupos de interés´´, ´´Un evento al que solo asisten servidores públicos y el equipo que llevó a cabo el informe de rendición de cuentas´´. En esta medida, el video de </w:t>
      </w:r>
      <w:r w:rsidR="0404C4A7">
        <w:rPr/>
        <w:t xml:space="preserve">la rendición de cuentas obedece a todos los criterios negativos que él mismo documento y manual interno sancionan. Se observa cómo se evita el diálogo directo con la ciudadanía y no se da respuesta integral a las inquietudes, comentarios y preguntas realizadas. Por el contrario, la rendición de cuentas debería propender por ser: un proceso que se basa en la </w:t>
      </w:r>
      <w:r w:rsidR="0404C4A7">
        <w:rPr/>
        <w:t>inter</w:t>
      </w:r>
      <w:r w:rsidR="609DDB00">
        <w:rPr/>
        <w:t>-</w:t>
      </w:r>
      <w:r w:rsidR="0404C4A7">
        <w:rPr/>
        <w:t>relación</w:t>
      </w:r>
      <w:r w:rsidR="0404C4A7">
        <w:rPr/>
        <w:t xml:space="preserve"> del Estado-ciudadano, un proceso articulado con el control social, disciplinario, político y fiscal que implica reconocer el rol del ciudadano en la gestión pública y viceversa; la capacidad como organismo público para responder a los ciudadanos y los compromisos asumidos</w:t>
      </w:r>
      <w:r w:rsidR="602EDD02">
        <w:rPr/>
        <w:t>.</w:t>
      </w:r>
    </w:p>
    <w:p w:rsidR="006A2A95" w:rsidP="0051125A" w:rsidRDefault="006A2A95" w14:paraId="570FC59F" w14:textId="137C287C">
      <w:pPr>
        <w:spacing w:line="276" w:lineRule="auto"/>
      </w:pPr>
      <w:r w:rsidR="7E41D9DC">
        <w:rPr/>
        <w:t>De acuerdo con lo anterior</w:t>
      </w:r>
      <w:r w:rsidR="0386FFE2">
        <w:rPr/>
        <w:t xml:space="preserve"> es importante que la entidad genere un</w:t>
      </w:r>
      <w:r w:rsidR="51C83320">
        <w:rPr/>
        <w:t xml:space="preserve"> plan de mejoramiento</w:t>
      </w:r>
      <w:r w:rsidR="48778CE3">
        <w:rPr/>
        <w:t xml:space="preserve"> en el cual</w:t>
      </w:r>
      <w:r w:rsidR="21695032">
        <w:rPr/>
        <w:t xml:space="preserve"> </w:t>
      </w:r>
      <w:r w:rsidR="248C1E92">
        <w:rPr/>
        <w:t>evalúe</w:t>
      </w:r>
      <w:r w:rsidR="21695032">
        <w:rPr/>
        <w:t xml:space="preserve"> y de tratamiento a las inconformidades de la ciudadanía respecto a los aspectos reportados</w:t>
      </w:r>
      <w:r w:rsidR="248C1E92">
        <w:rPr/>
        <w:t xml:space="preserve"> como</w:t>
      </w:r>
      <w:r w:rsidR="15BC0B08">
        <w:rPr/>
        <w:t>:</w:t>
      </w:r>
    </w:p>
    <w:p w:rsidR="0074437C" w:rsidP="0074437C" w:rsidRDefault="004F4A55" w14:paraId="348FD027" w14:textId="67447510">
      <w:pPr>
        <w:pStyle w:val="Prrafodelista"/>
        <w:numPr>
          <w:ilvl w:val="0"/>
          <w:numId w:val="27"/>
        </w:numPr>
        <w:spacing w:line="276" w:lineRule="auto"/>
        <w:rPr/>
      </w:pPr>
      <w:r w:rsidR="7175DD3E">
        <w:rPr/>
        <w:t>Falta de</w:t>
      </w:r>
      <w:r w:rsidR="21357566">
        <w:rPr/>
        <w:t xml:space="preserve"> claridad y profundidad en los te</w:t>
      </w:r>
      <w:r w:rsidR="18495F0E">
        <w:rPr/>
        <w:t>mas que la ciudadanía identifico de su interés.</w:t>
      </w:r>
    </w:p>
    <w:p w:rsidR="31EA7AE7" w:rsidP="31EA7AE7" w:rsidRDefault="31EA7AE7" w14:paraId="2A4FBC91" w14:textId="2A595117">
      <w:pPr>
        <w:pStyle w:val="Prrafodelista"/>
        <w:spacing w:line="276" w:lineRule="auto"/>
        <w:ind w:left="720"/>
      </w:pPr>
    </w:p>
    <w:p w:rsidR="00BF105D" w:rsidP="0074437C" w:rsidRDefault="00BF105D" w14:paraId="22DED6A5" w14:textId="6A0BD96A">
      <w:pPr>
        <w:pStyle w:val="Prrafodelista"/>
        <w:numPr>
          <w:ilvl w:val="0"/>
          <w:numId w:val="27"/>
        </w:numPr>
        <w:spacing w:line="276" w:lineRule="auto"/>
        <w:rPr/>
      </w:pPr>
      <w:r w:rsidR="18495F0E">
        <w:rPr/>
        <w:t xml:space="preserve">Formato de la jornada no apropiado para </w:t>
      </w:r>
      <w:r w:rsidR="7E6C2145">
        <w:rPr/>
        <w:t>el desarrollo del dialogo.</w:t>
      </w:r>
    </w:p>
    <w:p w:rsidR="31EA7AE7" w:rsidP="31EA7AE7" w:rsidRDefault="31EA7AE7" w14:paraId="5886B8CA" w14:textId="4FA74F95">
      <w:pPr>
        <w:pStyle w:val="Prrafodelista"/>
        <w:spacing w:line="276" w:lineRule="auto"/>
        <w:ind w:left="720"/>
      </w:pPr>
    </w:p>
    <w:p w:rsidR="00265470" w:rsidP="0074437C" w:rsidRDefault="00213AD4" w14:paraId="26478337" w14:textId="28A0FE4D">
      <w:pPr>
        <w:pStyle w:val="Prrafodelista"/>
        <w:numPr>
          <w:ilvl w:val="0"/>
          <w:numId w:val="27"/>
        </w:numPr>
        <w:spacing w:line="276" w:lineRule="auto"/>
      </w:pPr>
      <w:r>
        <w:t>Falta de claridad en las res</w:t>
      </w:r>
      <w:r w:rsidR="00CD51C8">
        <w:t xml:space="preserve">puestas </w:t>
      </w:r>
      <w:r w:rsidR="008915DE">
        <w:t xml:space="preserve">sobre los pagos </w:t>
      </w:r>
    </w:p>
    <w:p w:rsidR="007564E8" w:rsidP="0051125A" w:rsidRDefault="00695847" w14:paraId="325CB26B" w14:textId="34B0862B">
      <w:pPr>
        <w:spacing w:line="276" w:lineRule="auto"/>
      </w:pPr>
      <w:r w:rsidR="3DEC15E6">
        <w:rPr/>
        <w:t>De acuerdo con la evaluación realizada por esta oficina</w:t>
      </w:r>
      <w:r w:rsidR="5250F338">
        <w:rPr/>
        <w:t xml:space="preserve"> es importante reiterar a los responsables </w:t>
      </w:r>
      <w:r w:rsidR="7F74C3AE">
        <w:rPr/>
        <w:t xml:space="preserve">del proceso de rendición de cuentas y a cada una de las dependencias </w:t>
      </w:r>
      <w:r w:rsidR="7A49602B">
        <w:rPr/>
        <w:t>que en el marco del desarrollo de s</w:t>
      </w:r>
      <w:r w:rsidR="7CB438D7">
        <w:rPr/>
        <w:t xml:space="preserve">u misionalidad </w:t>
      </w:r>
      <w:r w:rsidR="421D38C5">
        <w:rPr/>
        <w:t xml:space="preserve">realizan </w:t>
      </w:r>
      <w:r w:rsidR="6AE37860">
        <w:rPr/>
        <w:t xml:space="preserve">procesos de participación y </w:t>
      </w:r>
      <w:r w:rsidR="421D38C5">
        <w:rPr/>
        <w:t>encuentros con la ciudadanía</w:t>
      </w:r>
      <w:r w:rsidR="2B06647C">
        <w:rPr/>
        <w:t xml:space="preserve">, que estos también se constituyen como </w:t>
      </w:r>
      <w:r w:rsidR="69802979">
        <w:rPr/>
        <w:t>espacio</w:t>
      </w:r>
      <w:r w:rsidR="71EB4D16">
        <w:rPr/>
        <w:t>s</w:t>
      </w:r>
      <w:r w:rsidR="69802979">
        <w:rPr/>
        <w:t xml:space="preserve"> de rendición de cuentas y que las dudas</w:t>
      </w:r>
      <w:r w:rsidR="71EB4D16">
        <w:rPr/>
        <w:t xml:space="preserve">, </w:t>
      </w:r>
      <w:r w:rsidR="2CF50D6E">
        <w:rPr/>
        <w:t xml:space="preserve">inconformidades y denuncias </w:t>
      </w:r>
      <w:r w:rsidR="6DA404D1">
        <w:rPr/>
        <w:t>que se presenten</w:t>
      </w:r>
      <w:r w:rsidR="5885552B">
        <w:rPr/>
        <w:t xml:space="preserve"> deben seguir la ruta</w:t>
      </w:r>
      <w:r w:rsidR="049BC0DE">
        <w:rPr/>
        <w:t xml:space="preserve"> </w:t>
      </w:r>
      <w:r w:rsidR="184B6914">
        <w:rPr/>
        <w:t xml:space="preserve">de atención, </w:t>
      </w:r>
      <w:r w:rsidR="049BC0DE">
        <w:rPr/>
        <w:t>para la solución oportuna por parte de la entidad</w:t>
      </w:r>
      <w:r w:rsidR="3297E437">
        <w:rPr/>
        <w:t>.</w:t>
      </w:r>
    </w:p>
    <w:p w:rsidR="00CD75E6" w:rsidP="0051125A" w:rsidRDefault="00D117AD" w14:paraId="0BC7C962" w14:textId="29A2D886">
      <w:pPr>
        <w:spacing w:line="276" w:lineRule="auto"/>
      </w:pPr>
      <w:r w:rsidR="2264D7FB">
        <w:rPr/>
        <w:t>También</w:t>
      </w:r>
      <w:r w:rsidR="3297E437">
        <w:rPr/>
        <w:t xml:space="preserve"> es importante fortalecer el proceso de rendición de cuentas con la ciudadanía en el marco de</w:t>
      </w:r>
      <w:r w:rsidR="161F86E9">
        <w:rPr/>
        <w:t xml:space="preserve"> la implementación del programa de </w:t>
      </w:r>
      <w:r w:rsidR="161F86E9">
        <w:rPr/>
        <w:t xml:space="preserve">transparencia y ética </w:t>
      </w:r>
      <w:r w:rsidR="161F86E9">
        <w:rPr/>
        <w:t>publica</w:t>
      </w:r>
      <w:r w:rsidR="161F86E9">
        <w:rPr/>
        <w:t xml:space="preserve"> y de los lineamientos que establece el</w:t>
      </w:r>
      <w:r w:rsidR="10D5F9FD">
        <w:rPr/>
        <w:t xml:space="preserve"> Departamento Administrativo de la Función Pública</w:t>
      </w:r>
      <w:r w:rsidR="161F86E9">
        <w:rPr/>
        <w:t xml:space="preserve"> en el que la corresponsabilidad con la ciudadanía es un pilar fundamental para que como parte del control social </w:t>
      </w:r>
      <w:r w:rsidR="2264D7FB">
        <w:rPr/>
        <w:t xml:space="preserve">sean ellos los veedores de una ejecución transparente y </w:t>
      </w:r>
      <w:commentRangeStart w:id="1279287436"/>
      <w:r w:rsidR="2264D7FB">
        <w:rPr/>
        <w:t>que impacte de forma positiva las necesidades de la población atendida por nuestra entidad.</w:t>
      </w:r>
      <w:commentRangeEnd w:id="1279287436"/>
      <w:r>
        <w:rPr>
          <w:rStyle w:val="CommentReference"/>
        </w:rPr>
        <w:commentReference w:id="1279287436"/>
      </w:r>
    </w:p>
    <w:sectPr w:rsidR="00CD75E6" w:rsidSect="00034616">
      <w:headerReference w:type="default" r:id="rId28"/>
      <w:footerReference w:type="default" r:id="rId29"/>
      <w:pgSz w:w="12240" w:h="15840" w:orient="portrait"/>
      <w:pgMar w:top="0" w:right="1800" w:bottom="1440" w:left="180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O" w:author="Diana Carolina Garzon Ochoa" w:date="2026-05-26T14:17:56" w:id="907658038">
    <w:p xmlns:w14="http://schemas.microsoft.com/office/word/2010/wordml" xmlns:w="http://schemas.openxmlformats.org/wordprocessingml/2006/main" w:rsidR="6A55C7CB" w:rsidRDefault="6CAE168A" w14:paraId="2B185D36" w14:textId="741441CB">
      <w:pPr>
        <w:pStyle w:val="CommentText"/>
      </w:pPr>
      <w:r>
        <w:rPr>
          <w:rStyle w:val="CommentReference"/>
        </w:rPr>
        <w:annotationRef/>
      </w:r>
      <w:r w:rsidRPr="4AD4C095" w:rsidR="7441E789">
        <w:t>Esto me genera dudas, porque más abajo en el objetivo se dice que es 2025, si se pretende ese periodo que lo veo tambien en el alcance hay que abrir el objetivo del seguimiento y vincular las dos vigencias</w:t>
      </w:r>
    </w:p>
  </w:comment>
  <w:comment xmlns:w="http://schemas.openxmlformats.org/wordprocessingml/2006/main" w:initials="DO" w:author="Diana Carolina Garzon Ochoa" w:date="2026-05-26T14:19:52" w:id="1827557563">
    <w:p xmlns:w14="http://schemas.microsoft.com/office/word/2010/wordml" xmlns:w="http://schemas.openxmlformats.org/wordprocessingml/2006/main" w:rsidR="26D87441" w:rsidRDefault="1F93109F" w14:paraId="68A1BA74" w14:textId="0B4255D8">
      <w:pPr>
        <w:pStyle w:val="CommentText"/>
      </w:pPr>
      <w:r>
        <w:rPr>
          <w:rStyle w:val="CommentReference"/>
        </w:rPr>
        <w:annotationRef/>
      </w:r>
      <w:r w:rsidRPr="27D7B148" w:rsidR="184D032D">
        <w:t>Sugiero separar esta parte, en una dejar solo conclusiones y en otra recomendaciones</w:t>
      </w:r>
    </w:p>
  </w:comment>
  <w:comment xmlns:w="http://schemas.openxmlformats.org/wordprocessingml/2006/main" w:initials="DO" w:author="Diana Carolina Garzon Ochoa" w:date="2026-05-26T14:20:26" w:id="228440">
    <w:p xmlns:w14="http://schemas.microsoft.com/office/word/2010/wordml" xmlns:w="http://schemas.openxmlformats.org/wordprocessingml/2006/main" w:rsidR="0258A52F" w:rsidRDefault="763FD49B" w14:paraId="10DD9BF2" w14:textId="2573AED5">
      <w:pPr>
        <w:pStyle w:val="CommentText"/>
      </w:pPr>
      <w:r>
        <w:rPr>
          <w:rStyle w:val="CommentReference"/>
        </w:rPr>
        <w:annotationRef/>
      </w:r>
      <w:r w:rsidRPr="39CEE46E" w:rsidR="7D40C458">
        <w:t xml:space="preserve">Sugiero no separar las recomendaciones por vigencia, sino dentro de la recomendación indicar a que periodo aplica </w:t>
      </w:r>
    </w:p>
  </w:comment>
  <w:comment xmlns:w="http://schemas.openxmlformats.org/wordprocessingml/2006/main" w:initials="DO" w:author="Diana Carolina Garzon Ochoa" w:date="2026-05-26T14:21:50" w:id="1195889225">
    <w:p xmlns:w14="http://schemas.microsoft.com/office/word/2010/wordml" xmlns:w="http://schemas.openxmlformats.org/wordprocessingml/2006/main" w:rsidR="5BB7B362" w:rsidRDefault="0AAACE99" w14:paraId="270F248B" w14:textId="2B5F7E4D">
      <w:pPr>
        <w:pStyle w:val="CommentText"/>
      </w:pPr>
      <w:r>
        <w:rPr>
          <w:rStyle w:val="CommentReference"/>
        </w:rPr>
        <w:annotationRef/>
      </w:r>
      <w:r w:rsidRPr="30DB4A7A" w:rsidR="780703DC">
        <w:t>Además de establecer las acciones correctivas, se debe realizar un seguimiento periodico al componente, constante y oportuno para evitar presentar posibles incumplimientos en la actual vigencia</w:t>
      </w:r>
    </w:p>
  </w:comment>
  <w:comment xmlns:w="http://schemas.openxmlformats.org/wordprocessingml/2006/main" w:initials="DO" w:author="Diana Carolina Garzon Ochoa" w:date="2026-05-26T14:23:30" w:id="368467550">
    <w:p xmlns:w14="http://schemas.microsoft.com/office/word/2010/wordml" xmlns:w="http://schemas.openxmlformats.org/wordprocessingml/2006/main" w:rsidR="5492A034" w:rsidRDefault="397F5C35" w14:paraId="6767F9F5" w14:textId="7B5F95B9">
      <w:pPr>
        <w:pStyle w:val="CommentText"/>
      </w:pPr>
      <w:r>
        <w:rPr>
          <w:rStyle w:val="CommentReference"/>
        </w:rPr>
        <w:annotationRef/>
      </w:r>
      <w:r w:rsidRPr="74AE4045" w:rsidR="46DDA44B">
        <w:t xml:space="preserve">Nosotros no recomendamos que identifiquen la oportunidad de mejora, esto podría ser es una conclusión, que luego del analisis realizado se concluye que la OCI identifica una oportunidad de mejora al proceso relacionado con los componentes XXXX </w:t>
      </w:r>
    </w:p>
  </w:comment>
  <w:comment xmlns:w="http://schemas.openxmlformats.org/wordprocessingml/2006/main" w:initials="DO" w:author="Diana Carolina Garzon Ochoa" w:date="2026-05-26T14:24:36" w:id="1211916135">
    <w:p xmlns:w14="http://schemas.microsoft.com/office/word/2010/wordml" xmlns:w="http://schemas.openxmlformats.org/wordprocessingml/2006/main" w:rsidR="2F18CB40" w:rsidRDefault="3AF81213" w14:paraId="45A3F51F" w14:textId="48BB39EB">
      <w:pPr>
        <w:pStyle w:val="CommentText"/>
      </w:pPr>
      <w:r>
        <w:rPr>
          <w:rStyle w:val="CommentReference"/>
        </w:rPr>
        <w:annotationRef/>
      </w:r>
      <w:r w:rsidRPr="0F2382C4" w:rsidR="6BB4963C">
        <w:t xml:space="preserve">La recomendación podría estar encaminada a que los reportes se hagan de manera oportuna y dentro de los cronogramas de planeación previamente establecidos con la finalidad de dar cumplimiento a los principios de planeación asi como a una ejecución oportuna. </w:t>
      </w:r>
    </w:p>
  </w:comment>
  <w:comment xmlns:w="http://schemas.openxmlformats.org/wordprocessingml/2006/main" w:initials="DO" w:author="Diana Carolina Garzon Ochoa" w:date="2026-05-26T14:25:59" w:id="226276580">
    <w:p xmlns:w14="http://schemas.microsoft.com/office/word/2010/wordml" xmlns:w="http://schemas.openxmlformats.org/wordprocessingml/2006/main" w:rsidR="713C1CB1" w:rsidRDefault="74E26082" w14:paraId="3C8206C5" w14:textId="2F3AC562">
      <w:pPr>
        <w:pStyle w:val="CommentText"/>
      </w:pPr>
      <w:r>
        <w:rPr>
          <w:rStyle w:val="CommentReference"/>
        </w:rPr>
        <w:annotationRef/>
      </w:r>
      <w:r w:rsidRPr="7758876F" w:rsidR="2B4A80DF">
        <w:t xml:space="preserve">Sugiero que no lleve tabla de contenido. </w:t>
      </w:r>
    </w:p>
  </w:comment>
  <w:comment xmlns:w="http://schemas.openxmlformats.org/wordprocessingml/2006/main" w:initials="DO" w:author="Diana Carolina Garzon Ochoa" w:date="2026-05-26T14:27:46" w:id="1971413490">
    <w:p xmlns:w14="http://schemas.microsoft.com/office/word/2010/wordml" xmlns:w="http://schemas.openxmlformats.org/wordprocessingml/2006/main" w:rsidR="42AEA59F" w:rsidRDefault="6867A474" w14:paraId="7105E8B9" w14:textId="3081B04C">
      <w:pPr>
        <w:pStyle w:val="CommentText"/>
      </w:pPr>
      <w:r>
        <w:rPr>
          <w:rStyle w:val="CommentReference"/>
        </w:rPr>
        <w:annotationRef/>
      </w:r>
      <w:r w:rsidRPr="2798B42C" w:rsidR="56019642">
        <w:t xml:space="preserve">Tengo la inquietud si cambiaron el formato de informe, es decir la plantilla, porque veo que es diferente a la que generalmente he revisado </w:t>
      </w:r>
    </w:p>
  </w:comment>
  <w:comment xmlns:w="http://schemas.openxmlformats.org/wordprocessingml/2006/main" w:initials="DO" w:author="Diana Carolina Garzon Ochoa" w:date="2026-05-26T14:28:41" w:id="1202928460">
    <w:p xmlns:w14="http://schemas.microsoft.com/office/word/2010/wordml" xmlns:w="http://schemas.openxmlformats.org/wordprocessingml/2006/main" w:rsidR="37B69839" w:rsidRDefault="0B11EE8E" w14:paraId="00F8C776" w14:textId="53CCD88F">
      <w:pPr>
        <w:pStyle w:val="CommentText"/>
      </w:pPr>
      <w:r>
        <w:rPr>
          <w:rStyle w:val="CommentReference"/>
        </w:rPr>
        <w:annotationRef/>
      </w:r>
      <w:r w:rsidRPr="688979A5" w:rsidR="68889602">
        <w:t xml:space="preserve">Se tiene que revisar el alcance o cambiar el titulo del informe e incluir las dos vigencias </w:t>
      </w:r>
    </w:p>
  </w:comment>
  <w:comment xmlns:w="http://schemas.openxmlformats.org/wordprocessingml/2006/main" w:initials="DO" w:author="Diana Carolina Garzon Ochoa" w:date="2026-05-26T14:29:18" w:id="265157067">
    <w:p xmlns:w14="http://schemas.microsoft.com/office/word/2010/wordml" xmlns:w="http://schemas.openxmlformats.org/wordprocessingml/2006/main" w:rsidR="28B4CB52" w:rsidRDefault="74A143BD" w14:paraId="62C3EAA0" w14:textId="50044648">
      <w:pPr>
        <w:pStyle w:val="CommentText"/>
      </w:pPr>
      <w:r>
        <w:rPr>
          <w:rStyle w:val="CommentReference"/>
        </w:rPr>
        <w:annotationRef/>
      </w:r>
      <w:r w:rsidRPr="02179B17" w:rsidR="150E3B0E">
        <w:t>Cuando se realizo el requerimiento, a traves de que medio, correo, oficio, etc</w:t>
      </w:r>
    </w:p>
  </w:comment>
  <w:comment xmlns:w="http://schemas.openxmlformats.org/wordprocessingml/2006/main" w:initials="DO" w:author="Diana Carolina Garzon Ochoa" w:date="2026-05-26T14:30:28" w:id="899579706">
    <w:p xmlns:w14="http://schemas.microsoft.com/office/word/2010/wordml" xmlns:w="http://schemas.openxmlformats.org/wordprocessingml/2006/main" w:rsidR="3F5647B0" w:rsidRDefault="4EE345D2" w14:paraId="0E416A08" w14:textId="4800B450">
      <w:pPr>
        <w:pStyle w:val="CommentText"/>
      </w:pPr>
      <w:r>
        <w:rPr>
          <w:rStyle w:val="CommentReference"/>
        </w:rPr>
        <w:annotationRef/>
      </w:r>
      <w:r w:rsidRPr="2FBDCECA" w:rsidR="17B93A13">
        <w:t>Cuando se recibio respuesta al requerimiento anterior</w:t>
      </w:r>
    </w:p>
  </w:comment>
  <w:comment xmlns:w="http://schemas.openxmlformats.org/wordprocessingml/2006/main" w:initials="DO" w:author="Diana Carolina Garzon Ochoa" w:date="2026-05-26T14:43:56" w:id="345601923">
    <w:p xmlns:w14="http://schemas.microsoft.com/office/word/2010/wordml" xmlns:w="http://schemas.openxmlformats.org/wordprocessingml/2006/main" w:rsidR="5CA1EDC9" w:rsidRDefault="69461F27" w14:paraId="428255F5" w14:textId="3017B29A">
      <w:pPr>
        <w:pStyle w:val="CommentText"/>
      </w:pPr>
      <w:r>
        <w:rPr>
          <w:rStyle w:val="CommentReference"/>
        </w:rPr>
        <w:annotationRef/>
      </w:r>
      <w:r w:rsidRPr="0BD2743D" w:rsidR="28B0ABC2">
        <w:t>Sugiero ordenar el informe, conforme al orden de las actividades anteriormete planteadas, primero seria la planeación y ejecución de rendicion de cuentas 2025, luego seria el seguimiento a las recomendaciones y observaciones del ejercicio de evaluacion de la vigencia inmediatamente anterior, y por ultimo los avances del ejercicio de rendicion de cuentas en 2026.</w:t>
      </w:r>
    </w:p>
  </w:comment>
  <w:comment xmlns:w="http://schemas.openxmlformats.org/wordprocessingml/2006/main" w:initials="DO" w:author="Diana Carolina Garzon Ochoa" w:date="2026-05-26T14:44:17" w:id="1081517006">
    <w:p xmlns:w14="http://schemas.microsoft.com/office/word/2010/wordml" xmlns:w="http://schemas.openxmlformats.org/wordprocessingml/2006/main" w:rsidR="15012687" w:rsidRDefault="72AAC66F" w14:paraId="78AC4BB4" w14:textId="5B0367EE">
      <w:pPr>
        <w:pStyle w:val="CommentText"/>
      </w:pPr>
      <w:r>
        <w:rPr>
          <w:rStyle w:val="CommentReference"/>
        </w:rPr>
        <w:annotationRef/>
      </w:r>
      <w:r w:rsidRPr="77407161" w:rsidR="216B2DA4">
        <w:t xml:space="preserve">Esto seria el númeral 2 en el informe </w:t>
      </w:r>
    </w:p>
  </w:comment>
  <w:comment xmlns:w="http://schemas.openxmlformats.org/wordprocessingml/2006/main" w:initials="DO" w:author="Diana Carolina Garzon Ochoa" w:date="2026-05-26T14:57:30" w:id="1417053688">
    <w:p xmlns:w14="http://schemas.microsoft.com/office/word/2010/wordml" xmlns:w="http://schemas.openxmlformats.org/wordprocessingml/2006/main" w:rsidR="0BD550CF" w:rsidRDefault="28D08061" w14:paraId="1DFFEC46" w14:textId="457BE73A">
      <w:pPr>
        <w:pStyle w:val="CommentText"/>
      </w:pPr>
      <w:r>
        <w:rPr>
          <w:rStyle w:val="CommentReference"/>
        </w:rPr>
        <w:annotationRef/>
      </w:r>
      <w:r w:rsidRPr="2D016041" w:rsidR="056482A4">
        <w:t>Teniendo en cuenta el incumplimiento normativo, sugiero establecer hallazgo.</w:t>
      </w:r>
    </w:p>
  </w:comment>
  <w:comment xmlns:w="http://schemas.openxmlformats.org/wordprocessingml/2006/main" w:initials="DO" w:author="Diana Carolina Garzon Ochoa" w:date="2026-05-26T14:59:27" w:id="81023515">
    <w:p xmlns:w14="http://schemas.microsoft.com/office/word/2010/wordml" xmlns:w="http://schemas.openxmlformats.org/wordprocessingml/2006/main" w:rsidR="1FC1D23D" w:rsidRDefault="6BAC8F50" w14:paraId="2EDD3FA7" w14:textId="620794A4">
      <w:pPr>
        <w:pStyle w:val="CommentText"/>
      </w:pPr>
      <w:r>
        <w:rPr>
          <w:rStyle w:val="CommentReference"/>
        </w:rPr>
        <w:annotationRef/>
      </w:r>
      <w:r w:rsidRPr="735DD871" w:rsidR="367912C4">
        <w:t xml:space="preserve">Esta parte no me queda tan clara en el informe, esto se verifica porque? y que relación directa tiene con la imagen anterior y la publicación de los informes que se ven en la imagen? </w:t>
      </w:r>
    </w:p>
  </w:comment>
  <w:comment xmlns:w="http://schemas.openxmlformats.org/wordprocessingml/2006/main" w:initials="DO" w:author="Diana Carolina Garzon Ochoa" w:date="2026-05-26T15:00:20" w:id="366671043">
    <w:p xmlns:w14="http://schemas.microsoft.com/office/word/2010/wordml" xmlns:w="http://schemas.openxmlformats.org/wordprocessingml/2006/main" w:rsidR="3756144B" w:rsidRDefault="270F2B91" w14:paraId="1E2BC2B1" w14:textId="0DF9CA65">
      <w:pPr>
        <w:pStyle w:val="CommentText"/>
      </w:pPr>
      <w:r>
        <w:rPr>
          <w:rStyle w:val="CommentReference"/>
        </w:rPr>
        <w:annotationRef/>
      </w:r>
      <w:r w:rsidRPr="346E2128" w:rsidR="19614108">
        <w:t>Es que en la imagen anterior no veo nada con ese titulo, por eso me confundo</w:t>
      </w:r>
    </w:p>
  </w:comment>
  <w:comment xmlns:w="http://schemas.openxmlformats.org/wordprocessingml/2006/main" w:initials="DO" w:author="Diana Carolina Garzon Ochoa" w:date="2026-05-26T15:21:39" w:id="3581990">
    <w:p xmlns:w14="http://schemas.microsoft.com/office/word/2010/wordml" xmlns:w="http://schemas.openxmlformats.org/wordprocessingml/2006/main" w:rsidR="6E2658D8" w:rsidRDefault="0E3B408F" w14:paraId="4303F749" w14:textId="753CE88E">
      <w:pPr>
        <w:pStyle w:val="CommentText"/>
      </w:pPr>
      <w:r>
        <w:rPr>
          <w:rStyle w:val="CommentReference"/>
        </w:rPr>
        <w:annotationRef/>
      </w:r>
      <w:r w:rsidRPr="37251D07" w:rsidR="0C4213F1">
        <w:t xml:space="preserve">Se debe cambiar el número de espacios, leyendo el informe se identificaron en total 3 espacios en pagina web. </w:t>
      </w:r>
    </w:p>
  </w:comment>
  <w:comment xmlns:w="http://schemas.openxmlformats.org/wordprocessingml/2006/main" w:initials="DO" w:author="Diana Carolina Garzon Ochoa" w:date="2026-05-26T15:31:55" w:id="413627336">
    <w:p xmlns:w14="http://schemas.microsoft.com/office/word/2010/wordml" xmlns:w="http://schemas.openxmlformats.org/wordprocessingml/2006/main" w:rsidR="68F1549D" w:rsidRDefault="1E08E4B3" w14:paraId="4EDC56C8" w14:textId="19306C9D">
      <w:pPr>
        <w:pStyle w:val="CommentText"/>
      </w:pPr>
      <w:r>
        <w:rPr>
          <w:rStyle w:val="CommentReference"/>
        </w:rPr>
        <w:annotationRef/>
      </w:r>
      <w:r w:rsidRPr="6B49A452" w:rsidR="2268AE54">
        <w:t xml:space="preserve">Sugiero en el marco del PTEP dejar solo Dialogo y Corresponsabilidad, en el numeral anterior ya se verifico Acceso a la Información. </w:t>
      </w:r>
    </w:p>
  </w:comment>
  <w:comment xmlns:w="http://schemas.openxmlformats.org/wordprocessingml/2006/main" w:initials="DO" w:author="Diana Carolina Garzon Ochoa" w:date="2026-05-26T15:33:15" w:id="1705488885">
    <w:p xmlns:w14="http://schemas.microsoft.com/office/word/2010/wordml" xmlns:w="http://schemas.openxmlformats.org/wordprocessingml/2006/main" w:rsidR="27C420A9" w:rsidRDefault="3D666C46" w14:paraId="23395CBF" w14:textId="44F1422B">
      <w:pPr>
        <w:pStyle w:val="CommentText"/>
      </w:pPr>
      <w:r>
        <w:rPr>
          <w:rStyle w:val="CommentReference"/>
        </w:rPr>
        <w:annotationRef/>
      </w:r>
      <w:r w:rsidRPr="156EB3D0" w:rsidR="2DE8E698">
        <w:t xml:space="preserve">Esto es confunso, no se que quieres decir. </w:t>
      </w:r>
    </w:p>
  </w:comment>
  <w:comment xmlns:w="http://schemas.openxmlformats.org/wordprocessingml/2006/main" w:initials="DO" w:author="Diana Carolina Garzon Ochoa" w:date="2026-05-26T15:33:57" w:id="488530948">
    <w:p xmlns:w14="http://schemas.microsoft.com/office/word/2010/wordml" xmlns:w="http://schemas.openxmlformats.org/wordprocessingml/2006/main" w:rsidR="01745EB3" w:rsidRDefault="08B3FA71" w14:paraId="76C9335C" w14:textId="5ABDC73C">
      <w:pPr>
        <w:pStyle w:val="CommentText"/>
      </w:pPr>
      <w:r>
        <w:rPr>
          <w:rStyle w:val="CommentReference"/>
        </w:rPr>
        <w:annotationRef/>
      </w:r>
      <w:r w:rsidRPr="5E43810C" w:rsidR="1D291E8D">
        <w:t xml:space="preserve">Socialización a quien? </w:t>
      </w:r>
    </w:p>
  </w:comment>
  <w:comment xmlns:w="http://schemas.openxmlformats.org/wordprocessingml/2006/main" w:initials="DO" w:author="Diana Carolina Garzon Ochoa" w:date="2026-05-26T15:34:29" w:id="1871795394">
    <w:p xmlns:w14="http://schemas.microsoft.com/office/word/2010/wordml" xmlns:w="http://schemas.openxmlformats.org/wordprocessingml/2006/main" w:rsidR="2A0AEAAD" w:rsidRDefault="1B1375E0" w14:paraId="13A57ACB" w14:textId="097EADB3">
      <w:pPr>
        <w:pStyle w:val="CommentText"/>
      </w:pPr>
      <w:r>
        <w:rPr>
          <w:rStyle w:val="CommentReference"/>
        </w:rPr>
        <w:annotationRef/>
      </w:r>
      <w:r w:rsidRPr="03762A41" w:rsidR="0EAB05D2">
        <w:t>Si es incumplimiento porque no se establece hallazgo?</w:t>
      </w:r>
    </w:p>
  </w:comment>
  <w:comment xmlns:w="http://schemas.openxmlformats.org/wordprocessingml/2006/main" w:initials="DO" w:author="Diana Carolina Garzon Ochoa" w:date="2026-05-26T15:35:58" w:id="835183401">
    <w:p xmlns:w14="http://schemas.microsoft.com/office/word/2010/wordml" xmlns:w="http://schemas.openxmlformats.org/wordprocessingml/2006/main" w:rsidR="30FAD363" w:rsidRDefault="15D610D7" w14:paraId="30170DCF" w14:textId="7C05BDC2">
      <w:pPr>
        <w:pStyle w:val="CommentText"/>
      </w:pPr>
      <w:r>
        <w:rPr>
          <w:rStyle w:val="CommentReference"/>
        </w:rPr>
        <w:annotationRef/>
      </w:r>
      <w:r w:rsidRPr="5AF61547" w:rsidR="5367CD53">
        <w:t>Se debe concluir el analisis, eso afecta la evaluación independiente que hacemos por falta de evidencias, y perdida de trazabilidad por falta de gestión documental.</w:t>
      </w:r>
    </w:p>
  </w:comment>
  <w:comment xmlns:w="http://schemas.openxmlformats.org/wordprocessingml/2006/main" w:initials="DO" w:author="Diana Carolina Garzon Ochoa" w:date="2026-05-26T15:44:47" w:id="1370310553">
    <w:p xmlns:w14="http://schemas.microsoft.com/office/word/2010/wordml" xmlns:w="http://schemas.openxmlformats.org/wordprocessingml/2006/main" w:rsidR="18D06869" w:rsidRDefault="01AB3281" w14:paraId="21D5FBD3" w14:textId="53338068">
      <w:pPr>
        <w:pStyle w:val="CommentText"/>
      </w:pPr>
      <w:r>
        <w:rPr>
          <w:rStyle w:val="CommentReference"/>
        </w:rPr>
        <w:annotationRef/>
      </w:r>
      <w:r w:rsidRPr="73D94C30" w:rsidR="358307B9">
        <w:t>Sugiero que se  concluya la idea, eso en que ayudaria tanto a la OCI como a cualquier persona que quiera conocer esos resultados</w:t>
      </w:r>
    </w:p>
  </w:comment>
  <w:comment xmlns:w="http://schemas.openxmlformats.org/wordprocessingml/2006/main" w:initials="DO" w:author="Diana Carolina Garzon Ochoa" w:date="2026-05-26T15:46:08" w:id="1800624010">
    <w:p xmlns:w14="http://schemas.microsoft.com/office/word/2010/wordml" xmlns:w="http://schemas.openxmlformats.org/wordprocessingml/2006/main" w:rsidR="459140F3" w:rsidRDefault="6F97BBAE" w14:paraId="217C0C36" w14:textId="390D7242">
      <w:pPr>
        <w:pStyle w:val="CommentText"/>
      </w:pPr>
      <w:r>
        <w:rPr>
          <w:rStyle w:val="CommentReference"/>
        </w:rPr>
        <w:annotationRef/>
      </w:r>
      <w:r w:rsidRPr="495E75AA" w:rsidR="3051D933">
        <w:t xml:space="preserve">No me queda claro, cual es la observación que se reitera, porque en lo que he leido no he visto observaciones. </w:t>
      </w:r>
    </w:p>
  </w:comment>
  <w:comment xmlns:w="http://schemas.openxmlformats.org/wordprocessingml/2006/main" w:initials="DO" w:author="Diana Carolina Garzon Ochoa" w:date="2026-05-26T15:47:09" w:id="902848019">
    <w:p xmlns:w14="http://schemas.microsoft.com/office/word/2010/wordml" xmlns:w="http://schemas.openxmlformats.org/wordprocessingml/2006/main" w:rsidR="266E12DF" w:rsidRDefault="79633F84" w14:paraId="1831DE49" w14:textId="78EA3AA7">
      <w:pPr>
        <w:pStyle w:val="CommentText"/>
      </w:pPr>
      <w:r>
        <w:rPr>
          <w:rStyle w:val="CommentReference"/>
        </w:rPr>
        <w:annotationRef/>
      </w:r>
      <w:r w:rsidRPr="22E6B481" w:rsidR="625AC4D1">
        <w:t xml:space="preserve">Porque se reitera esto? Que no encontraste o que le hizo falta al proceso? Sería bueno complementar la idea. </w:t>
      </w:r>
    </w:p>
  </w:comment>
  <w:comment xmlns:w="http://schemas.openxmlformats.org/wordprocessingml/2006/main" w:initials="DO" w:author="Diana Carolina Garzon Ochoa" w:date="2026-05-26T15:48:28" w:id="1042612397">
    <w:p xmlns:w14="http://schemas.microsoft.com/office/word/2010/wordml" xmlns:w="http://schemas.openxmlformats.org/wordprocessingml/2006/main" w:rsidR="7A127FB0" w:rsidRDefault="1A7B84E6" w14:paraId="05C37A24" w14:textId="4B8A8418">
      <w:pPr>
        <w:pStyle w:val="CommentText"/>
      </w:pPr>
      <w:r>
        <w:rPr>
          <w:rStyle w:val="CommentReference"/>
        </w:rPr>
        <w:annotationRef/>
      </w:r>
      <w:r w:rsidRPr="7A77CECD" w:rsidR="08552B28">
        <w:t>y para que se recomienda esto? Cual es el valor agregado? hace falta concluir la recomendación.</w:t>
      </w:r>
    </w:p>
  </w:comment>
  <w:comment xmlns:w="http://schemas.openxmlformats.org/wordprocessingml/2006/main" w:initials="DO" w:author="Diana Carolina Garzon Ochoa" w:date="2026-05-26T15:50:11" w:id="1915466507">
    <w:p xmlns:w14="http://schemas.microsoft.com/office/word/2010/wordml" xmlns:w="http://schemas.openxmlformats.org/wordprocessingml/2006/main" w:rsidR="454B300A" w:rsidRDefault="5EE01E62" w14:paraId="0034B3AB" w14:textId="0BA55DC3">
      <w:pPr>
        <w:pStyle w:val="CommentText"/>
      </w:pPr>
      <w:r>
        <w:rPr>
          <w:rStyle w:val="CommentReference"/>
        </w:rPr>
        <w:annotationRef/>
      </w:r>
      <w:r w:rsidRPr="60E9FA5B" w:rsidR="0E95A9A4">
        <w:t>y que encontraste? Considero que se debe complementar la idea para que posteriormente para ellos sea claro porque se emiten las recomendaciones</w:t>
      </w:r>
    </w:p>
  </w:comment>
  <w:comment xmlns:w="http://schemas.openxmlformats.org/wordprocessingml/2006/main" w:initials="DO" w:author="Diana Carolina Garzon Ochoa" w:date="2026-05-26T15:51:10" w:id="2036814752">
    <w:p xmlns:w14="http://schemas.microsoft.com/office/word/2010/wordml" xmlns:w="http://schemas.openxmlformats.org/wordprocessingml/2006/main" w:rsidR="144028A9" w:rsidRDefault="28E86E0D" w14:paraId="13038317" w14:textId="33438F70">
      <w:pPr>
        <w:pStyle w:val="CommentText"/>
      </w:pPr>
      <w:r>
        <w:rPr>
          <w:rStyle w:val="CommentReference"/>
        </w:rPr>
        <w:annotationRef/>
      </w:r>
      <w:r w:rsidRPr="25ACB618" w:rsidR="4913F233">
        <w:t>Sugiero eliminar esta palabra y dejar acciones,</w:t>
      </w:r>
    </w:p>
  </w:comment>
  <w:comment xmlns:w="http://schemas.openxmlformats.org/wordprocessingml/2006/main" w:initials="DO" w:author="Diana Carolina Garzon Ochoa" w:date="2026-05-26T15:58:15" w:id="1279287436">
    <w:p xmlns:w14="http://schemas.microsoft.com/office/word/2010/wordml" xmlns:w="http://schemas.openxmlformats.org/wordprocessingml/2006/main" w:rsidR="52C604E5" w:rsidRDefault="538AE81F" w14:paraId="7719301B" w14:textId="3ACDA787">
      <w:pPr>
        <w:pStyle w:val="CommentText"/>
      </w:pPr>
      <w:r>
        <w:rPr>
          <w:rStyle w:val="CommentReference"/>
        </w:rPr>
        <w:annotationRef/>
      </w:r>
      <w:r w:rsidRPr="62771DB1" w:rsidR="68395F02">
        <w:t>Falta incluir un numeral 3 relacionado con el analisis y las conclusiones o recomendaciones de: ...</w:t>
      </w:r>
      <w:r w:rsidRPr="7128E817" w:rsidR="5527DE9C">
        <w:rPr>
          <w:b w:val="1"/>
          <w:bCs w:val="1"/>
          <w:i w:val="1"/>
          <w:iCs w:val="1"/>
        </w:rPr>
        <w:t xml:space="preserve"> el avance del proceso de rendición de cuentas para el primer cuatrimestre del año 2026 y teniendo en cuenta la coyuntura que representa el cierre del gobierno y la finalización del El Plan Nacional de Desarrollo (PND) 2022-2026: “Colombia, potencia mundial de la vida”...</w:t>
      </w:r>
    </w:p>
  </w:comment>
  <w:comment xmlns:w="http://schemas.openxmlformats.org/wordprocessingml/2006/main" w:initials="DO" w:author="Diana Carolina Garzon Ochoa" w:date="2026-05-26T15:59:20" w:id="1029875538">
    <w:p xmlns:w14="http://schemas.microsoft.com/office/word/2010/wordml" xmlns:w="http://schemas.openxmlformats.org/wordprocessingml/2006/main" w:rsidR="00A9AE88" w:rsidRDefault="2433A9BE" w14:paraId="149B5A1C" w14:textId="07EA9DA9">
      <w:pPr>
        <w:pStyle w:val="CommentText"/>
      </w:pPr>
      <w:r>
        <w:rPr>
          <w:rStyle w:val="CommentReference"/>
        </w:rPr>
        <w:annotationRef/>
      </w:r>
      <w:r w:rsidRPr="2421A677" w:rsidR="674D70D0">
        <w:t>Este sería el numeral 1</w:t>
      </w:r>
    </w:p>
  </w:comment>
</w:comments>
</file>

<file path=word/commentsExtended.xml><?xml version="1.0" encoding="utf-8"?>
<w15:commentsEx xmlns:mc="http://schemas.openxmlformats.org/markup-compatibility/2006" xmlns:w15="http://schemas.microsoft.com/office/word/2012/wordml" mc:Ignorable="w15">
  <w15:commentEx w15:done="0" w15:paraId="2B185D36"/>
  <w15:commentEx w15:done="0" w15:paraId="68A1BA74"/>
  <w15:commentEx w15:done="0" w15:paraId="10DD9BF2"/>
  <w15:commentEx w15:done="0" w15:paraId="270F248B"/>
  <w15:commentEx w15:done="0" w15:paraId="6767F9F5"/>
  <w15:commentEx w15:done="0" w15:paraId="45A3F51F" w15:paraIdParent="6767F9F5"/>
  <w15:commentEx w15:done="0" w15:paraId="3C8206C5"/>
  <w15:commentEx w15:done="0" w15:paraId="7105E8B9"/>
  <w15:commentEx w15:done="0" w15:paraId="00F8C776"/>
  <w15:commentEx w15:done="0" w15:paraId="62C3EAA0"/>
  <w15:commentEx w15:done="0" w15:paraId="0E416A08"/>
  <w15:commentEx w15:done="0" w15:paraId="428255F5"/>
  <w15:commentEx w15:done="0" w15:paraId="78AC4BB4"/>
  <w15:commentEx w15:done="0" w15:paraId="1DFFEC46"/>
  <w15:commentEx w15:done="0" w15:paraId="2EDD3FA7"/>
  <w15:commentEx w15:done="0" w15:paraId="1E2BC2B1" w15:paraIdParent="2EDD3FA7"/>
  <w15:commentEx w15:done="0" w15:paraId="4303F749"/>
  <w15:commentEx w15:done="0" w15:paraId="4EDC56C8"/>
  <w15:commentEx w15:done="0" w15:paraId="23395CBF"/>
  <w15:commentEx w15:done="0" w15:paraId="76C9335C"/>
  <w15:commentEx w15:done="0" w15:paraId="13A57ACB" w15:paraIdParent="76C9335C"/>
  <w15:commentEx w15:done="0" w15:paraId="30170DCF"/>
  <w15:commentEx w15:done="0" w15:paraId="21D5FBD3"/>
  <w15:commentEx w15:done="0" w15:paraId="217C0C36"/>
  <w15:commentEx w15:done="0" w15:paraId="1831DE49"/>
  <w15:commentEx w15:done="0" w15:paraId="05C37A24"/>
  <w15:commentEx w15:done="0" w15:paraId="0034B3AB"/>
  <w15:commentEx w15:done="0" w15:paraId="13038317"/>
  <w15:commentEx w15:done="0" w15:paraId="7719301B"/>
  <w15:commentEx w15:done="0" w15:paraId="149B5A1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3885C5" w16cex:dateUtc="2026-05-26T19:17:56.226Z"/>
  <w16cex:commentExtensible w16cex:durableId="3A2A4AC3" w16cex:dateUtc="2026-05-26T19:19:52.449Z"/>
  <w16cex:commentExtensible w16cex:durableId="76319D98" w16cex:dateUtc="2026-05-26T19:20:26.966Z"/>
  <w16cex:commentExtensible w16cex:durableId="5A0D2661" w16cex:dateUtc="2026-05-26T19:21:50.212Z"/>
  <w16cex:commentExtensible w16cex:durableId="1BD33D96" w16cex:dateUtc="2026-05-26T19:23:30.721Z"/>
  <w16cex:commentExtensible w16cex:durableId="520A73DF" w16cex:dateUtc="2026-05-26T19:24:36.038Z"/>
  <w16cex:commentExtensible w16cex:durableId="33B86BE2" w16cex:dateUtc="2026-05-26T19:25:59.454Z"/>
  <w16cex:commentExtensible w16cex:durableId="60A3B9BC" w16cex:dateUtc="2026-05-26T19:27:46.028Z"/>
  <w16cex:commentExtensible w16cex:durableId="015439CE" w16cex:dateUtc="2026-05-26T19:28:41.56Z"/>
  <w16cex:commentExtensible w16cex:durableId="3CF80BBD" w16cex:dateUtc="2026-05-26T19:29:18.65Z"/>
  <w16cex:commentExtensible w16cex:durableId="2A9DA7AD" w16cex:dateUtc="2026-05-26T19:30:28.106Z"/>
  <w16cex:commentExtensible w16cex:durableId="4F2FF1DA" w16cex:dateUtc="2026-05-26T19:43:56.786Z"/>
  <w16cex:commentExtensible w16cex:durableId="6E8B2739" w16cex:dateUtc="2026-05-26T19:44:17.132Z"/>
  <w16cex:commentExtensible w16cex:durableId="1B7D6862" w16cex:dateUtc="2026-05-26T19:57:30.637Z"/>
  <w16cex:commentExtensible w16cex:durableId="0A6D0C06" w16cex:dateUtc="2026-05-26T19:59:27.68Z"/>
  <w16cex:commentExtensible w16cex:durableId="6F09AA35" w16cex:dateUtc="2026-05-26T20:00:20.725Z"/>
  <w16cex:commentExtensible w16cex:durableId="18B43E71" w16cex:dateUtc="2026-05-26T20:21:39.636Z"/>
  <w16cex:commentExtensible w16cex:durableId="2DDD1FA6" w16cex:dateUtc="2026-05-26T20:31:55.93Z"/>
  <w16cex:commentExtensible w16cex:durableId="1FD11AED" w16cex:dateUtc="2026-05-26T20:33:15.959Z"/>
  <w16cex:commentExtensible w16cex:durableId="35B23096" w16cex:dateUtc="2026-05-26T20:33:57.2Z"/>
  <w16cex:commentExtensible w16cex:durableId="363CC884" w16cex:dateUtc="2026-05-26T20:34:29.478Z"/>
  <w16cex:commentExtensible w16cex:durableId="273AC1C3" w16cex:dateUtc="2026-05-26T20:35:58.905Z"/>
  <w16cex:commentExtensible w16cex:durableId="2506AA92" w16cex:dateUtc="2026-05-26T20:44:47.597Z"/>
  <w16cex:commentExtensible w16cex:durableId="0ED5C480" w16cex:dateUtc="2026-05-26T20:46:08.283Z"/>
  <w16cex:commentExtensible w16cex:durableId="6866F48F" w16cex:dateUtc="2026-05-26T20:47:09.613Z"/>
  <w16cex:commentExtensible w16cex:durableId="29FB4B35" w16cex:dateUtc="2026-05-26T20:48:28.962Z"/>
  <w16cex:commentExtensible w16cex:durableId="1919D40A" w16cex:dateUtc="2026-05-26T20:50:11.521Z"/>
  <w16cex:commentExtensible w16cex:durableId="69DE3DBD" w16cex:dateUtc="2026-05-26T20:51:10.89Z"/>
  <w16cex:commentExtensible w16cex:durableId="4F85B33E" w16cex:dateUtc="2026-05-26T20:58:15.508Z"/>
  <w16cex:commentExtensible w16cex:durableId="76ABAB5D" w16cex:dateUtc="2026-05-26T20:59:20.831Z"/>
</w16cex:commentsExtensible>
</file>

<file path=word/commentsIds.xml><?xml version="1.0" encoding="utf-8"?>
<w16cid:commentsIds xmlns:mc="http://schemas.openxmlformats.org/markup-compatibility/2006" xmlns:w16cid="http://schemas.microsoft.com/office/word/2016/wordml/cid" mc:Ignorable="w16cid">
  <w16cid:commentId w16cid:paraId="2B185D36" w16cid:durableId="243885C5"/>
  <w16cid:commentId w16cid:paraId="68A1BA74" w16cid:durableId="3A2A4AC3"/>
  <w16cid:commentId w16cid:paraId="10DD9BF2" w16cid:durableId="76319D98"/>
  <w16cid:commentId w16cid:paraId="270F248B" w16cid:durableId="5A0D2661"/>
  <w16cid:commentId w16cid:paraId="6767F9F5" w16cid:durableId="1BD33D96"/>
  <w16cid:commentId w16cid:paraId="45A3F51F" w16cid:durableId="520A73DF"/>
  <w16cid:commentId w16cid:paraId="3C8206C5" w16cid:durableId="33B86BE2"/>
  <w16cid:commentId w16cid:paraId="7105E8B9" w16cid:durableId="60A3B9BC"/>
  <w16cid:commentId w16cid:paraId="00F8C776" w16cid:durableId="015439CE"/>
  <w16cid:commentId w16cid:paraId="62C3EAA0" w16cid:durableId="3CF80BBD"/>
  <w16cid:commentId w16cid:paraId="0E416A08" w16cid:durableId="2A9DA7AD"/>
  <w16cid:commentId w16cid:paraId="428255F5" w16cid:durableId="4F2FF1DA"/>
  <w16cid:commentId w16cid:paraId="78AC4BB4" w16cid:durableId="6E8B2739"/>
  <w16cid:commentId w16cid:paraId="1DFFEC46" w16cid:durableId="1B7D6862"/>
  <w16cid:commentId w16cid:paraId="2EDD3FA7" w16cid:durableId="0A6D0C06"/>
  <w16cid:commentId w16cid:paraId="1E2BC2B1" w16cid:durableId="6F09AA35"/>
  <w16cid:commentId w16cid:paraId="4303F749" w16cid:durableId="18B43E71"/>
  <w16cid:commentId w16cid:paraId="4EDC56C8" w16cid:durableId="2DDD1FA6"/>
  <w16cid:commentId w16cid:paraId="23395CBF" w16cid:durableId="1FD11AED"/>
  <w16cid:commentId w16cid:paraId="76C9335C" w16cid:durableId="35B23096"/>
  <w16cid:commentId w16cid:paraId="13A57ACB" w16cid:durableId="363CC884"/>
  <w16cid:commentId w16cid:paraId="30170DCF" w16cid:durableId="273AC1C3"/>
  <w16cid:commentId w16cid:paraId="21D5FBD3" w16cid:durableId="2506AA92"/>
  <w16cid:commentId w16cid:paraId="217C0C36" w16cid:durableId="0ED5C480"/>
  <w16cid:commentId w16cid:paraId="1831DE49" w16cid:durableId="6866F48F"/>
  <w16cid:commentId w16cid:paraId="05C37A24" w16cid:durableId="29FB4B35"/>
  <w16cid:commentId w16cid:paraId="0034B3AB" w16cid:durableId="1919D40A"/>
  <w16cid:commentId w16cid:paraId="13038317" w16cid:durableId="69DE3DBD"/>
  <w16cid:commentId w16cid:paraId="7719301B" w16cid:durableId="4F85B33E"/>
  <w16cid:commentId w16cid:paraId="149B5A1C" w16cid:durableId="76ABAB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765A4" w:rsidR="00975A20" w:rsidP="00F9603D" w:rsidRDefault="00975A20" w14:paraId="36121152" w14:textId="77777777">
      <w:pPr>
        <w:spacing w:after="0" w:line="240" w:lineRule="auto"/>
      </w:pPr>
      <w:r w:rsidRPr="009765A4">
        <w:separator/>
      </w:r>
    </w:p>
  </w:endnote>
  <w:endnote w:type="continuationSeparator" w:id="0">
    <w:p w:rsidRPr="009765A4" w:rsidR="00975A20" w:rsidP="00F9603D" w:rsidRDefault="00975A20" w14:paraId="272C8E0F" w14:textId="77777777">
      <w:pPr>
        <w:spacing w:after="0" w:line="240" w:lineRule="auto"/>
      </w:pPr>
      <w:r w:rsidRPr="009765A4">
        <w:continuationSeparator/>
      </w:r>
    </w:p>
  </w:endnote>
  <w:endnote w:type="continuationNotice" w:id="1">
    <w:p w:rsidRPr="009765A4" w:rsidR="00975A20" w:rsidRDefault="00975A20" w14:paraId="456383D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765A4" w:rsidR="000175AC" w:rsidP="000175AC" w:rsidRDefault="000175AC" w14:paraId="2A2B8106" w14:textId="1F6A7E1D">
    <w:pPr>
      <w:spacing w:after="0"/>
      <w:rPr>
        <w:rFonts w:ascii="Helvetica" w:hAnsi="Helvetica" w:eastAsia="Calibri" w:cs="Times New Roman"/>
        <w:sz w:val="20"/>
        <w:szCs w:val="20"/>
      </w:rPr>
    </w:pPr>
    <w:r w:rsidRPr="009765A4">
      <w:rPr>
        <w:rFonts w:ascii="Helvetica" w:hAnsi="Helvetica" w:eastAsia="Calibri" w:cs="Times New Roman"/>
        <w:sz w:val="20"/>
        <w:szCs w:val="20"/>
      </w:rPr>
      <w:t>_____________________________________________________________________________</w:t>
    </w:r>
  </w:p>
  <w:p w:rsidRPr="009765A4" w:rsidR="000175AC" w:rsidP="000175AC" w:rsidRDefault="000175AC" w14:paraId="62017FA5" w14:textId="77777777">
    <w:pPr>
      <w:spacing w:after="0"/>
      <w:rPr>
        <w:rFonts w:ascii="Helvetica" w:hAnsi="Helvetica" w:eastAsia="Calibri" w:cs="Helvetica"/>
        <w:b/>
        <w:sz w:val="16"/>
        <w:szCs w:val="16"/>
      </w:rPr>
    </w:pPr>
    <w:r w:rsidRPr="009765A4">
      <w:rPr>
        <w:rFonts w:ascii="Helvetica" w:hAnsi="Helvetica" w:eastAsia="Calibri" w:cs="Helvetica"/>
        <w:b/>
        <w:sz w:val="16"/>
        <w:szCs w:val="16"/>
      </w:rPr>
      <w:t>Ministerio de las Culturas, las Artes y los Saberes</w:t>
    </w:r>
    <w:r w:rsidRPr="009765A4">
      <w:tab/>
    </w:r>
    <w:r w:rsidRPr="009765A4">
      <w:tab/>
    </w:r>
    <w:r w:rsidRPr="009765A4">
      <w:tab/>
    </w:r>
    <w:r w:rsidRPr="009765A4">
      <w:rPr>
        <w:rFonts w:ascii="Helvetica" w:hAnsi="Helvetica" w:eastAsia="Calibri" w:cs="Helvetica"/>
        <w:b/>
        <w:sz w:val="16"/>
        <w:szCs w:val="16"/>
      </w:rPr>
      <w:t>Sede Correspondencia</w:t>
    </w:r>
  </w:p>
  <w:p w:rsidRPr="009765A4" w:rsidR="000175AC" w:rsidP="000175AC" w:rsidRDefault="000175AC" w14:paraId="6E8ACD2E" w14:textId="77777777">
    <w:pPr>
      <w:spacing w:after="0"/>
      <w:rPr>
        <w:rFonts w:ascii="Helvetica" w:hAnsi="Helvetica" w:eastAsia="Calibri" w:cs="Helvetica"/>
        <w:sz w:val="16"/>
        <w:szCs w:val="16"/>
      </w:rPr>
    </w:pPr>
    <w:r w:rsidRPr="009765A4">
      <w:rPr>
        <w:rFonts w:ascii="Helvetica" w:hAnsi="Helvetica" w:eastAsia="Calibri" w:cs="Helvetica"/>
        <w:sz w:val="16"/>
        <w:szCs w:val="16"/>
      </w:rPr>
      <w:t>Dirección: Calle 9 No.8 - 31, Bogotá D.C., Colombia</w:t>
    </w:r>
    <w:r w:rsidRPr="009765A4">
      <w:tab/>
    </w:r>
    <w:r w:rsidRPr="009765A4">
      <w:tab/>
    </w:r>
    <w:r w:rsidRPr="009765A4">
      <w:tab/>
    </w:r>
    <w:r w:rsidRPr="009765A4">
      <w:rPr>
        <w:rFonts w:ascii="Helvetica" w:hAnsi="Helvetica" w:eastAsia="Calibri" w:cs="Helvetica"/>
        <w:sz w:val="16"/>
        <w:szCs w:val="16"/>
      </w:rPr>
      <w:t>Casa Abadía Calle 8 # 8 A -31</w:t>
    </w:r>
  </w:p>
  <w:p w:rsidRPr="009765A4" w:rsidR="000175AC" w:rsidP="000175AC" w:rsidRDefault="000175AC" w14:paraId="5DEE61A8" w14:textId="77777777">
    <w:pPr>
      <w:spacing w:after="0"/>
      <w:rPr>
        <w:rFonts w:ascii="Helvetica" w:hAnsi="Helvetica" w:eastAsia="Calibri" w:cs="Helvetica"/>
        <w:sz w:val="16"/>
        <w:szCs w:val="16"/>
      </w:rPr>
    </w:pPr>
    <w:r w:rsidRPr="009765A4">
      <w:rPr>
        <w:rFonts w:ascii="Helvetica" w:hAnsi="Helvetica" w:eastAsia="Calibri" w:cs="Helvetica"/>
        <w:sz w:val="16"/>
        <w:szCs w:val="16"/>
      </w:rPr>
      <w:t xml:space="preserve">Conmutador: (+57) 601 342 4100 </w:t>
    </w:r>
    <w:r w:rsidRPr="009765A4">
      <w:tab/>
    </w:r>
    <w:r w:rsidRPr="009765A4">
      <w:tab/>
    </w:r>
    <w:r w:rsidRPr="009765A4">
      <w:tab/>
    </w:r>
    <w:r w:rsidRPr="009765A4">
      <w:tab/>
    </w:r>
    <w:r w:rsidRPr="009765A4">
      <w:tab/>
    </w:r>
    <w:r w:rsidRPr="009765A4">
      <w:rPr>
        <w:rFonts w:ascii="Helvetica" w:hAnsi="Helvetica" w:eastAsia="Calibri" w:cs="Helvetica"/>
        <w:sz w:val="16"/>
        <w:szCs w:val="16"/>
      </w:rPr>
      <w:t>Ext. 4073 – 4074 - 4076</w:t>
    </w:r>
  </w:p>
  <w:p w:rsidRPr="009765A4" w:rsidR="000175AC" w:rsidP="000175AC" w:rsidRDefault="1DDFAA9B" w14:paraId="1D25654A" w14:textId="77777777">
    <w:pPr>
      <w:spacing w:after="0"/>
      <w:rPr>
        <w:rFonts w:ascii="Helvetica" w:hAnsi="Helvetica" w:eastAsia="Calibri" w:cs="Helvetica"/>
        <w:sz w:val="16"/>
        <w:szCs w:val="16"/>
      </w:rPr>
    </w:pPr>
    <w:r w:rsidRPr="009765A4">
      <w:rPr>
        <w:rFonts w:ascii="Helvetica" w:hAnsi="Helvetica" w:eastAsia="Calibri" w:cs="Helvetica"/>
        <w:sz w:val="16"/>
        <w:szCs w:val="16"/>
      </w:rPr>
      <w:t>Línea Gratuita: (+57) 01 8000 938081</w:t>
    </w:r>
    <w:r w:rsidRPr="009765A4" w:rsidR="000175AC">
      <w:tab/>
    </w:r>
    <w:r w:rsidRPr="009765A4" w:rsidR="000175AC">
      <w:tab/>
    </w:r>
    <w:r w:rsidRPr="009765A4" w:rsidR="000175AC">
      <w:tab/>
    </w:r>
    <w:r w:rsidRPr="009765A4" w:rsidR="000175AC">
      <w:tab/>
    </w:r>
    <w:r w:rsidRPr="009765A4" w:rsidR="000175AC">
      <w:tab/>
    </w:r>
    <w:hyperlink r:id="rId1">
      <w:r w:rsidRPr="009765A4">
        <w:rPr>
          <w:rFonts w:ascii="Helvetica" w:hAnsi="Helvetica" w:eastAsia="Calibri" w:cs="Helvetica"/>
          <w:color w:val="0563C1"/>
          <w:sz w:val="16"/>
          <w:szCs w:val="16"/>
          <w:u w:val="single"/>
        </w:rPr>
        <w:t>servicioalciudadano@mincultura.gov.co</w:t>
      </w:r>
    </w:hyperlink>
  </w:p>
  <w:p w:rsidRPr="009765A4" w:rsidR="005E3E80" w:rsidRDefault="1DDFAA9B" w14:paraId="52240C6D" w14:textId="77777777">
    <w:pPr>
      <w:pStyle w:val="Piedepgina"/>
    </w:pPr>
    <w:hyperlink r:id="rId2">
      <w:r w:rsidRPr="009765A4">
        <w:rPr>
          <w:rFonts w:ascii="Helvetica" w:hAnsi="Helvetica" w:eastAsia="Calibri" w:cs="Helvetica"/>
          <w:color w:val="0563C1"/>
          <w:sz w:val="16"/>
          <w:szCs w:val="16"/>
          <w:u w:val="single"/>
        </w:rPr>
        <w:t>www.mincultura.gov.co</w:t>
      </w:r>
    </w:hyperlink>
    <w:r w:rsidRPr="009765A4" w:rsidR="001B7E39">
      <w:tab/>
    </w:r>
    <w:r w:rsidRPr="009765A4" w:rsidR="001B7E3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765A4" w:rsidR="00975A20" w:rsidP="00F9603D" w:rsidRDefault="00975A20" w14:paraId="3CD1384B" w14:textId="77777777">
      <w:pPr>
        <w:spacing w:after="0" w:line="240" w:lineRule="auto"/>
      </w:pPr>
      <w:r w:rsidRPr="009765A4">
        <w:separator/>
      </w:r>
    </w:p>
  </w:footnote>
  <w:footnote w:type="continuationSeparator" w:id="0">
    <w:p w:rsidRPr="009765A4" w:rsidR="00975A20" w:rsidP="00F9603D" w:rsidRDefault="00975A20" w14:paraId="0572A9AF" w14:textId="77777777">
      <w:pPr>
        <w:spacing w:after="0" w:line="240" w:lineRule="auto"/>
      </w:pPr>
      <w:r w:rsidRPr="009765A4">
        <w:continuationSeparator/>
      </w:r>
    </w:p>
  </w:footnote>
  <w:footnote w:type="continuationNotice" w:id="1">
    <w:p w:rsidRPr="009765A4" w:rsidR="00975A20" w:rsidRDefault="00975A20" w14:paraId="454081FB" w14:textId="77777777">
      <w:pPr>
        <w:spacing w:after="0" w:line="240" w:lineRule="auto"/>
      </w:pPr>
    </w:p>
  </w:footnote>
  <w:footnote w:id="1965">
    <w:p w:rsidR="31EA7AE7" w:rsidP="31EA7AE7" w:rsidRDefault="31EA7AE7" w14:paraId="4ADC7A7C" w14:textId="7C20C7FF">
      <w:pPr>
        <w:pStyle w:val="FootnoteText"/>
        <w:bidi w:val="0"/>
      </w:pPr>
      <w:r w:rsidRPr="31EA7AE7">
        <w:rPr>
          <w:rStyle w:val="FootnoteReference"/>
        </w:rPr>
        <w:footnoteRef/>
      </w:r>
      <w:r w:rsidR="31EA7AE7">
        <w:rPr/>
        <w:t xml:space="preserve"> El Manual Único de Rendición de Cuentas: Es la guía metodológica del gobierno colombiano que orienta a las entidades del Estado para informar y justificar ante la ciudadanía su gestión, resultados y el uso de los recursos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765A4" w:rsidR="00F9603D" w:rsidP="05A4EFBE" w:rsidRDefault="00000000" w14:paraId="4E66BFF6" w14:textId="21051DAF">
    <w:pPr>
      <w:pStyle w:val="Encabezado"/>
      <w:jc w:val="right"/>
    </w:pPr>
    <w:sdt>
      <w:sdtPr>
        <w:id w:val="601991619"/>
        <w:docPartObj>
          <w:docPartGallery w:val="Page Numbers (Top of Page)"/>
          <w:docPartUnique/>
        </w:docPartObj>
      </w:sdtPr>
      <w:sdtContent>
        <w:r w:rsidRPr="009765A4" w:rsidR="0D46497E">
          <w:t xml:space="preserve">​                                                                     </w:t>
        </w:r>
        <w:r w:rsidRPr="009765A4" w:rsidR="00F9603D">
          <w:fldChar w:fldCharType="begin"/>
        </w:r>
        <w:r w:rsidRPr="009765A4" w:rsidR="00F9603D">
          <w:instrText>PAGE   \* MERGEFORMAT</w:instrText>
        </w:r>
        <w:r w:rsidRPr="009765A4" w:rsidR="00F9603D">
          <w:fldChar w:fldCharType="separate"/>
        </w:r>
        <w:r w:rsidRPr="009765A4" w:rsidR="00F9603D">
          <w:t>2</w:t>
        </w:r>
        <w:r w:rsidRPr="009765A4" w:rsidR="00F9603D">
          <w:fldChar w:fldCharType="end"/>
        </w:r>
      </w:sdtContent>
    </w:sdt>
    <w:r w:rsidRPr="009765A4" w:rsidR="0D46497E">
      <w:rPr>
        <w:noProof/>
      </w:rPr>
      <w:drawing>
        <wp:anchor distT="0" distB="0" distL="114300" distR="114300" simplePos="0" relativeHeight="251658240" behindDoc="0" locked="0" layoutInCell="1" allowOverlap="1" wp14:anchorId="7DD482ED" wp14:editId="6BC5E915">
          <wp:simplePos x="0" y="0"/>
          <wp:positionH relativeFrom="column">
            <wp:align>left</wp:align>
          </wp:positionH>
          <wp:positionV relativeFrom="paragraph">
            <wp:posOffset>0</wp:posOffset>
          </wp:positionV>
          <wp:extent cx="1219200" cy="1132113"/>
          <wp:effectExtent l="0" t="0" r="0" b="0"/>
          <wp:wrapNone/>
          <wp:docPr id="501069682"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19200" cy="1132113"/>
                  </a:xfrm>
                  <a:prstGeom prst="rect">
                    <a:avLst/>
                  </a:prstGeom>
                </pic:spPr>
              </pic:pic>
            </a:graphicData>
          </a:graphic>
          <wp14:sizeRelH relativeFrom="page">
            <wp14:pctWidth>0</wp14:pctWidth>
          </wp14:sizeRelH>
          <wp14:sizeRelV relativeFrom="page">
            <wp14:pctHeight>0</wp14:pctHeight>
          </wp14:sizeRelV>
        </wp:anchor>
      </w:drawing>
    </w:r>
  </w:p>
  <w:p w:rsidRPr="009765A4" w:rsidR="0D46497E" w:rsidP="0D46497E" w:rsidRDefault="0D46497E" w14:paraId="296A552A" w14:textId="2319C945">
    <w:pPr>
      <w:pStyle w:val="Encabezado"/>
      <w:jc w:val="right"/>
    </w:pPr>
  </w:p>
  <w:p w:rsidRPr="009765A4" w:rsidR="0D46497E" w:rsidP="0D46497E" w:rsidRDefault="0D46497E" w14:paraId="57D63952" w14:textId="7BA9CE95">
    <w:pPr>
      <w:pStyle w:val="Encabezado"/>
      <w:jc w:val="right"/>
    </w:pPr>
  </w:p>
  <w:p w:rsidRPr="009765A4" w:rsidR="0D46497E" w:rsidP="0D46497E" w:rsidRDefault="0D46497E" w14:paraId="00B4FE39" w14:textId="43E82A9A">
    <w:pPr>
      <w:pStyle w:val="Encabezado"/>
      <w:jc w:val="right"/>
    </w:pPr>
  </w:p>
  <w:p w:rsidRPr="009765A4" w:rsidR="0D46497E" w:rsidP="0D46497E" w:rsidRDefault="0D46497E" w14:paraId="7A91F080" w14:textId="2D489DBF">
    <w:pPr>
      <w:pStyle w:val="Encabezado"/>
      <w:jc w:val="right"/>
    </w:pPr>
  </w:p>
  <w:p w:rsidRPr="009765A4" w:rsidR="0D46497E" w:rsidP="0D46497E" w:rsidRDefault="0D46497E" w14:paraId="42699AA2" w14:textId="7A78D537">
    <w:pPr>
      <w:pStyle w:val="Encabezado"/>
      <w:jc w:val="right"/>
    </w:pPr>
  </w:p>
  <w:p w:rsidRPr="009765A4" w:rsidR="0D46497E" w:rsidP="0D46497E" w:rsidRDefault="0D46497E" w14:paraId="13933A27" w14:textId="06E9ADE0">
    <w:pPr>
      <w:pStyle w:val="Encabezado"/>
      <w:jc w:val="right"/>
    </w:pPr>
  </w:p>
  <w:p w:rsidRPr="009765A4" w:rsidR="00F9603D" w:rsidRDefault="00F9603D" w14:paraId="5BA55AD6" w14:textId="25320A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4928305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1e0a6202"/>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132d9902"/>
    <w:multiLevelType xmlns:w="http://schemas.openxmlformats.org/wordprocessingml/2006/main" w:val="multilevel"/>
    <w:lvl xmlns:w="http://schemas.openxmlformats.org/wordprocessingml/2006/main" w:ilvl="0">
      <w:start w:val="1"/>
      <w:numFmt w:val="decimal"/>
      <w:pStyle w:val="Ttulo2"/>
      <w:lvlText w:val="%1.%2"/>
      <w:lvlJc w:val="left"/>
      <w:pPr>
        <w:ind w:left="576" w:hanging="576"/>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1f5926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23e34f6f"/>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E"/>
    <w:multiLevelType w:val="singleLevel"/>
    <w:tmpl w:val="FB12693A"/>
    <w:lvl w:ilvl="0">
      <w:start w:val="1"/>
      <w:numFmt w:val="decimal"/>
      <w:pStyle w:val="Listaconnmeros3"/>
      <w:lvlText w:val="%1."/>
      <w:lvlJc w:val="left"/>
      <w:pPr>
        <w:tabs>
          <w:tab w:val="num" w:pos="2073"/>
        </w:tabs>
        <w:ind w:left="2073" w:hanging="360"/>
      </w:pPr>
    </w:lvl>
  </w:abstractNum>
  <w:abstractNum w:abstractNumId="1"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hint="default" w:ascii="Symbol" w:hAnsi="Symbol"/>
      </w:rPr>
    </w:lvl>
  </w:abstractNum>
  <w:abstractNum w:abstractNumId="3"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hint="default" w:ascii="Symbol" w:hAnsi="Symbol"/>
      </w:rPr>
    </w:lvl>
  </w:abstractNum>
  <w:abstractNum w:abstractNumId="4"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hint="default" w:ascii="Symbol" w:hAnsi="Symbol"/>
      </w:rPr>
    </w:lvl>
  </w:abstractNum>
  <w:abstractNum w:abstractNumId="6" w15:restartNumberingAfterBreak="0">
    <w:nsid w:val="081A7210"/>
    <w:multiLevelType w:val="hybridMultilevel"/>
    <w:tmpl w:val="7522129E"/>
    <w:lvl w:ilvl="0" w:tplc="C6149D52">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08BB2419"/>
    <w:multiLevelType w:val="hybridMultilevel"/>
    <w:tmpl w:val="F74E276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6C81B29"/>
    <w:multiLevelType w:val="hybridMultilevel"/>
    <w:tmpl w:val="5A7E00C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1701F7A6"/>
    <w:multiLevelType w:val="hybridMultilevel"/>
    <w:tmpl w:val="C428C32A"/>
    <w:lvl w:ilvl="0" w:tplc="92F6672C">
      <w:start w:val="1"/>
      <w:numFmt w:val="bullet"/>
      <w:lvlText w:val=""/>
      <w:lvlJc w:val="left"/>
      <w:pPr>
        <w:ind w:left="720" w:hanging="360"/>
      </w:pPr>
      <w:rPr>
        <w:rFonts w:hint="default" w:ascii="Symbol" w:hAnsi="Symbol"/>
      </w:rPr>
    </w:lvl>
    <w:lvl w:ilvl="1" w:tplc="A3A2215C">
      <w:start w:val="1"/>
      <w:numFmt w:val="bullet"/>
      <w:lvlText w:val="o"/>
      <w:lvlJc w:val="left"/>
      <w:pPr>
        <w:ind w:left="1440" w:hanging="360"/>
      </w:pPr>
      <w:rPr>
        <w:rFonts w:hint="default" w:ascii="Courier New" w:hAnsi="Courier New"/>
      </w:rPr>
    </w:lvl>
    <w:lvl w:ilvl="2" w:tplc="41C242F0">
      <w:start w:val="1"/>
      <w:numFmt w:val="bullet"/>
      <w:lvlText w:val=""/>
      <w:lvlJc w:val="left"/>
      <w:pPr>
        <w:ind w:left="2160" w:hanging="360"/>
      </w:pPr>
      <w:rPr>
        <w:rFonts w:hint="default" w:ascii="Wingdings" w:hAnsi="Wingdings"/>
      </w:rPr>
    </w:lvl>
    <w:lvl w:ilvl="3" w:tplc="4374427E">
      <w:start w:val="1"/>
      <w:numFmt w:val="bullet"/>
      <w:lvlText w:val=""/>
      <w:lvlJc w:val="left"/>
      <w:pPr>
        <w:ind w:left="2880" w:hanging="360"/>
      </w:pPr>
      <w:rPr>
        <w:rFonts w:hint="default" w:ascii="Symbol" w:hAnsi="Symbol"/>
      </w:rPr>
    </w:lvl>
    <w:lvl w:ilvl="4" w:tplc="57129E80">
      <w:start w:val="1"/>
      <w:numFmt w:val="bullet"/>
      <w:lvlText w:val="o"/>
      <w:lvlJc w:val="left"/>
      <w:pPr>
        <w:ind w:left="3600" w:hanging="360"/>
      </w:pPr>
      <w:rPr>
        <w:rFonts w:hint="default" w:ascii="Courier New" w:hAnsi="Courier New"/>
      </w:rPr>
    </w:lvl>
    <w:lvl w:ilvl="5" w:tplc="16CA8710">
      <w:start w:val="1"/>
      <w:numFmt w:val="bullet"/>
      <w:lvlText w:val=""/>
      <w:lvlJc w:val="left"/>
      <w:pPr>
        <w:ind w:left="4320" w:hanging="360"/>
      </w:pPr>
      <w:rPr>
        <w:rFonts w:hint="default" w:ascii="Wingdings" w:hAnsi="Wingdings"/>
      </w:rPr>
    </w:lvl>
    <w:lvl w:ilvl="6" w:tplc="08CE2D56">
      <w:start w:val="1"/>
      <w:numFmt w:val="bullet"/>
      <w:lvlText w:val=""/>
      <w:lvlJc w:val="left"/>
      <w:pPr>
        <w:ind w:left="5040" w:hanging="360"/>
      </w:pPr>
      <w:rPr>
        <w:rFonts w:hint="default" w:ascii="Symbol" w:hAnsi="Symbol"/>
      </w:rPr>
    </w:lvl>
    <w:lvl w:ilvl="7" w:tplc="9328EEC4">
      <w:start w:val="1"/>
      <w:numFmt w:val="bullet"/>
      <w:lvlText w:val="o"/>
      <w:lvlJc w:val="left"/>
      <w:pPr>
        <w:ind w:left="5760" w:hanging="360"/>
      </w:pPr>
      <w:rPr>
        <w:rFonts w:hint="default" w:ascii="Courier New" w:hAnsi="Courier New"/>
      </w:rPr>
    </w:lvl>
    <w:lvl w:ilvl="8" w:tplc="5336CF2A">
      <w:start w:val="1"/>
      <w:numFmt w:val="bullet"/>
      <w:lvlText w:val=""/>
      <w:lvlJc w:val="left"/>
      <w:pPr>
        <w:ind w:left="6480" w:hanging="360"/>
      </w:pPr>
      <w:rPr>
        <w:rFonts w:hint="default" w:ascii="Wingdings" w:hAnsi="Wingdings"/>
      </w:rPr>
    </w:lvl>
  </w:abstractNum>
  <w:abstractNum w:abstractNumId="10" w15:restartNumberingAfterBreak="0">
    <w:nsid w:val="180C0902"/>
    <w:multiLevelType w:val="hybridMultilevel"/>
    <w:tmpl w:val="BDB6A430"/>
    <w:lvl w:ilvl="0" w:tplc="64162D2C">
      <w:start w:val="1"/>
      <w:numFmt w:val="bullet"/>
      <w:lvlText w:val=""/>
      <w:lvlJc w:val="left"/>
      <w:pPr>
        <w:ind w:left="720" w:hanging="360"/>
      </w:pPr>
      <w:rPr>
        <w:rFonts w:hint="default" w:ascii="Symbol" w:hAnsi="Symbol"/>
      </w:rPr>
    </w:lvl>
    <w:lvl w:ilvl="1" w:tplc="615C7E5A">
      <w:start w:val="1"/>
      <w:numFmt w:val="bullet"/>
      <w:lvlText w:val="o"/>
      <w:lvlJc w:val="left"/>
      <w:pPr>
        <w:ind w:left="1440" w:hanging="360"/>
      </w:pPr>
      <w:rPr>
        <w:rFonts w:hint="default" w:ascii="Courier New" w:hAnsi="Courier New"/>
      </w:rPr>
    </w:lvl>
    <w:lvl w:ilvl="2" w:tplc="C9F4092A">
      <w:start w:val="1"/>
      <w:numFmt w:val="bullet"/>
      <w:lvlText w:val=""/>
      <w:lvlJc w:val="left"/>
      <w:pPr>
        <w:ind w:left="2160" w:hanging="360"/>
      </w:pPr>
      <w:rPr>
        <w:rFonts w:hint="default" w:ascii="Wingdings" w:hAnsi="Wingdings"/>
      </w:rPr>
    </w:lvl>
    <w:lvl w:ilvl="3" w:tplc="EA2AD28A">
      <w:start w:val="1"/>
      <w:numFmt w:val="bullet"/>
      <w:lvlText w:val=""/>
      <w:lvlJc w:val="left"/>
      <w:pPr>
        <w:ind w:left="2880" w:hanging="360"/>
      </w:pPr>
      <w:rPr>
        <w:rFonts w:hint="default" w:ascii="Symbol" w:hAnsi="Symbol"/>
      </w:rPr>
    </w:lvl>
    <w:lvl w:ilvl="4" w:tplc="8BD4DD78">
      <w:start w:val="1"/>
      <w:numFmt w:val="bullet"/>
      <w:lvlText w:val="o"/>
      <w:lvlJc w:val="left"/>
      <w:pPr>
        <w:ind w:left="3600" w:hanging="360"/>
      </w:pPr>
      <w:rPr>
        <w:rFonts w:hint="default" w:ascii="Courier New" w:hAnsi="Courier New"/>
      </w:rPr>
    </w:lvl>
    <w:lvl w:ilvl="5" w:tplc="D70EB15A">
      <w:start w:val="1"/>
      <w:numFmt w:val="bullet"/>
      <w:lvlText w:val=""/>
      <w:lvlJc w:val="left"/>
      <w:pPr>
        <w:ind w:left="4320" w:hanging="360"/>
      </w:pPr>
      <w:rPr>
        <w:rFonts w:hint="default" w:ascii="Wingdings" w:hAnsi="Wingdings"/>
      </w:rPr>
    </w:lvl>
    <w:lvl w:ilvl="6" w:tplc="63309AD4">
      <w:start w:val="1"/>
      <w:numFmt w:val="bullet"/>
      <w:lvlText w:val=""/>
      <w:lvlJc w:val="left"/>
      <w:pPr>
        <w:ind w:left="5040" w:hanging="360"/>
      </w:pPr>
      <w:rPr>
        <w:rFonts w:hint="default" w:ascii="Symbol" w:hAnsi="Symbol"/>
      </w:rPr>
    </w:lvl>
    <w:lvl w:ilvl="7" w:tplc="44E44F0A">
      <w:start w:val="1"/>
      <w:numFmt w:val="bullet"/>
      <w:lvlText w:val="o"/>
      <w:lvlJc w:val="left"/>
      <w:pPr>
        <w:ind w:left="5760" w:hanging="360"/>
      </w:pPr>
      <w:rPr>
        <w:rFonts w:hint="default" w:ascii="Courier New" w:hAnsi="Courier New"/>
      </w:rPr>
    </w:lvl>
    <w:lvl w:ilvl="8" w:tplc="8EF4B6DE">
      <w:start w:val="1"/>
      <w:numFmt w:val="bullet"/>
      <w:lvlText w:val=""/>
      <w:lvlJc w:val="left"/>
      <w:pPr>
        <w:ind w:left="6480" w:hanging="360"/>
      </w:pPr>
      <w:rPr>
        <w:rFonts w:hint="default" w:ascii="Wingdings" w:hAnsi="Wingdings"/>
      </w:rPr>
    </w:lvl>
  </w:abstractNum>
  <w:abstractNum w:abstractNumId="11" w15:restartNumberingAfterBreak="0">
    <w:nsid w:val="202E2D96"/>
    <w:multiLevelType w:val="hybridMultilevel"/>
    <w:tmpl w:val="E1A061A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238199DC"/>
    <w:multiLevelType w:val="hybridMultilevel"/>
    <w:tmpl w:val="36CC8D12"/>
    <w:lvl w:ilvl="0" w:tplc="8F30BE18">
      <w:start w:val="1"/>
      <w:numFmt w:val="bullet"/>
      <w:lvlText w:val=""/>
      <w:lvlJc w:val="left"/>
      <w:pPr>
        <w:ind w:left="720" w:hanging="360"/>
      </w:pPr>
      <w:rPr>
        <w:rFonts w:hint="default" w:ascii="Symbol" w:hAnsi="Symbol"/>
      </w:rPr>
    </w:lvl>
    <w:lvl w:ilvl="1" w:tplc="3BC44C50">
      <w:start w:val="1"/>
      <w:numFmt w:val="bullet"/>
      <w:lvlText w:val="o"/>
      <w:lvlJc w:val="left"/>
      <w:pPr>
        <w:ind w:left="1440" w:hanging="360"/>
      </w:pPr>
      <w:rPr>
        <w:rFonts w:hint="default" w:ascii="Courier New" w:hAnsi="Courier New"/>
      </w:rPr>
    </w:lvl>
    <w:lvl w:ilvl="2" w:tplc="2982D620">
      <w:start w:val="1"/>
      <w:numFmt w:val="bullet"/>
      <w:lvlText w:val=""/>
      <w:lvlJc w:val="left"/>
      <w:pPr>
        <w:ind w:left="2160" w:hanging="360"/>
      </w:pPr>
      <w:rPr>
        <w:rFonts w:hint="default" w:ascii="Wingdings" w:hAnsi="Wingdings"/>
      </w:rPr>
    </w:lvl>
    <w:lvl w:ilvl="3" w:tplc="17660D02">
      <w:start w:val="1"/>
      <w:numFmt w:val="bullet"/>
      <w:lvlText w:val=""/>
      <w:lvlJc w:val="left"/>
      <w:pPr>
        <w:ind w:left="2880" w:hanging="360"/>
      </w:pPr>
      <w:rPr>
        <w:rFonts w:hint="default" w:ascii="Symbol" w:hAnsi="Symbol"/>
      </w:rPr>
    </w:lvl>
    <w:lvl w:ilvl="4" w:tplc="6044A9BC">
      <w:start w:val="1"/>
      <w:numFmt w:val="bullet"/>
      <w:lvlText w:val="o"/>
      <w:lvlJc w:val="left"/>
      <w:pPr>
        <w:ind w:left="3600" w:hanging="360"/>
      </w:pPr>
      <w:rPr>
        <w:rFonts w:hint="default" w:ascii="Courier New" w:hAnsi="Courier New"/>
      </w:rPr>
    </w:lvl>
    <w:lvl w:ilvl="5" w:tplc="11D4478E">
      <w:start w:val="1"/>
      <w:numFmt w:val="bullet"/>
      <w:lvlText w:val=""/>
      <w:lvlJc w:val="left"/>
      <w:pPr>
        <w:ind w:left="4320" w:hanging="360"/>
      </w:pPr>
      <w:rPr>
        <w:rFonts w:hint="default" w:ascii="Wingdings" w:hAnsi="Wingdings"/>
      </w:rPr>
    </w:lvl>
    <w:lvl w:ilvl="6" w:tplc="802A7156">
      <w:start w:val="1"/>
      <w:numFmt w:val="bullet"/>
      <w:lvlText w:val=""/>
      <w:lvlJc w:val="left"/>
      <w:pPr>
        <w:ind w:left="5040" w:hanging="360"/>
      </w:pPr>
      <w:rPr>
        <w:rFonts w:hint="default" w:ascii="Symbol" w:hAnsi="Symbol"/>
      </w:rPr>
    </w:lvl>
    <w:lvl w:ilvl="7" w:tplc="6D64F770">
      <w:start w:val="1"/>
      <w:numFmt w:val="bullet"/>
      <w:lvlText w:val="o"/>
      <w:lvlJc w:val="left"/>
      <w:pPr>
        <w:ind w:left="5760" w:hanging="360"/>
      </w:pPr>
      <w:rPr>
        <w:rFonts w:hint="default" w:ascii="Courier New" w:hAnsi="Courier New"/>
      </w:rPr>
    </w:lvl>
    <w:lvl w:ilvl="8" w:tplc="1D3E4A5E">
      <w:start w:val="1"/>
      <w:numFmt w:val="bullet"/>
      <w:lvlText w:val=""/>
      <w:lvlJc w:val="left"/>
      <w:pPr>
        <w:ind w:left="6480" w:hanging="360"/>
      </w:pPr>
      <w:rPr>
        <w:rFonts w:hint="default" w:ascii="Wingdings" w:hAnsi="Wingdings"/>
      </w:rPr>
    </w:lvl>
  </w:abstractNum>
  <w:abstractNum w:abstractNumId="13" w15:restartNumberingAfterBreak="0">
    <w:nsid w:val="23DD3362"/>
    <w:multiLevelType w:val="hybridMultilevel"/>
    <w:tmpl w:val="738E7872"/>
    <w:lvl w:ilvl="0" w:tplc="49966372">
      <w:start w:val="1"/>
      <w:numFmt w:val="bullet"/>
      <w:lvlText w:val=""/>
      <w:lvlJc w:val="left"/>
      <w:pPr>
        <w:ind w:left="720" w:hanging="360"/>
      </w:pPr>
      <w:rPr>
        <w:rFonts w:hint="default" w:ascii="Symbol" w:hAnsi="Symbol"/>
      </w:rPr>
    </w:lvl>
    <w:lvl w:ilvl="1" w:tplc="952E6CA8">
      <w:start w:val="1"/>
      <w:numFmt w:val="bullet"/>
      <w:lvlText w:val="o"/>
      <w:lvlJc w:val="left"/>
      <w:pPr>
        <w:ind w:left="1440" w:hanging="360"/>
      </w:pPr>
      <w:rPr>
        <w:rFonts w:hint="default" w:ascii="Courier New" w:hAnsi="Courier New"/>
      </w:rPr>
    </w:lvl>
    <w:lvl w:ilvl="2" w:tplc="F6048C58">
      <w:start w:val="1"/>
      <w:numFmt w:val="bullet"/>
      <w:lvlText w:val=""/>
      <w:lvlJc w:val="left"/>
      <w:pPr>
        <w:ind w:left="2160" w:hanging="360"/>
      </w:pPr>
      <w:rPr>
        <w:rFonts w:hint="default" w:ascii="Wingdings" w:hAnsi="Wingdings"/>
      </w:rPr>
    </w:lvl>
    <w:lvl w:ilvl="3" w:tplc="8054965E">
      <w:start w:val="1"/>
      <w:numFmt w:val="bullet"/>
      <w:lvlText w:val=""/>
      <w:lvlJc w:val="left"/>
      <w:pPr>
        <w:ind w:left="2880" w:hanging="360"/>
      </w:pPr>
      <w:rPr>
        <w:rFonts w:hint="default" w:ascii="Symbol" w:hAnsi="Symbol"/>
      </w:rPr>
    </w:lvl>
    <w:lvl w:ilvl="4" w:tplc="29EC9A94">
      <w:start w:val="1"/>
      <w:numFmt w:val="bullet"/>
      <w:lvlText w:val="o"/>
      <w:lvlJc w:val="left"/>
      <w:pPr>
        <w:ind w:left="3600" w:hanging="360"/>
      </w:pPr>
      <w:rPr>
        <w:rFonts w:hint="default" w:ascii="Courier New" w:hAnsi="Courier New"/>
      </w:rPr>
    </w:lvl>
    <w:lvl w:ilvl="5" w:tplc="94667D42">
      <w:start w:val="1"/>
      <w:numFmt w:val="bullet"/>
      <w:lvlText w:val=""/>
      <w:lvlJc w:val="left"/>
      <w:pPr>
        <w:ind w:left="4320" w:hanging="360"/>
      </w:pPr>
      <w:rPr>
        <w:rFonts w:hint="default" w:ascii="Wingdings" w:hAnsi="Wingdings"/>
      </w:rPr>
    </w:lvl>
    <w:lvl w:ilvl="6" w:tplc="B7F493EA">
      <w:start w:val="1"/>
      <w:numFmt w:val="bullet"/>
      <w:lvlText w:val=""/>
      <w:lvlJc w:val="left"/>
      <w:pPr>
        <w:ind w:left="5040" w:hanging="360"/>
      </w:pPr>
      <w:rPr>
        <w:rFonts w:hint="default" w:ascii="Symbol" w:hAnsi="Symbol"/>
      </w:rPr>
    </w:lvl>
    <w:lvl w:ilvl="7" w:tplc="0C52E38A">
      <w:start w:val="1"/>
      <w:numFmt w:val="bullet"/>
      <w:lvlText w:val="o"/>
      <w:lvlJc w:val="left"/>
      <w:pPr>
        <w:ind w:left="5760" w:hanging="360"/>
      </w:pPr>
      <w:rPr>
        <w:rFonts w:hint="default" w:ascii="Courier New" w:hAnsi="Courier New"/>
      </w:rPr>
    </w:lvl>
    <w:lvl w:ilvl="8" w:tplc="C7A69EBE">
      <w:start w:val="1"/>
      <w:numFmt w:val="bullet"/>
      <w:lvlText w:val=""/>
      <w:lvlJc w:val="left"/>
      <w:pPr>
        <w:ind w:left="6480" w:hanging="360"/>
      </w:pPr>
      <w:rPr>
        <w:rFonts w:hint="default" w:ascii="Wingdings" w:hAnsi="Wingdings"/>
      </w:rPr>
    </w:lvl>
  </w:abstractNum>
  <w:abstractNum w:abstractNumId="14" w15:restartNumberingAfterBreak="0">
    <w:nsid w:val="2823A818"/>
    <w:multiLevelType w:val="hybridMultilevel"/>
    <w:tmpl w:val="90DE2078"/>
    <w:lvl w:ilvl="0" w:tplc="E422AEA4">
      <w:start w:val="1"/>
      <w:numFmt w:val="bullet"/>
      <w:lvlText w:val=""/>
      <w:lvlJc w:val="left"/>
      <w:pPr>
        <w:ind w:left="720" w:hanging="360"/>
      </w:pPr>
      <w:rPr>
        <w:rFonts w:hint="default" w:ascii="Symbol" w:hAnsi="Symbol"/>
      </w:rPr>
    </w:lvl>
    <w:lvl w:ilvl="1" w:tplc="4B44D7E2">
      <w:start w:val="1"/>
      <w:numFmt w:val="bullet"/>
      <w:lvlText w:val="o"/>
      <w:lvlJc w:val="left"/>
      <w:pPr>
        <w:ind w:left="1440" w:hanging="360"/>
      </w:pPr>
      <w:rPr>
        <w:rFonts w:hint="default" w:ascii="Courier New" w:hAnsi="Courier New"/>
      </w:rPr>
    </w:lvl>
    <w:lvl w:ilvl="2" w:tplc="7A802314">
      <w:start w:val="1"/>
      <w:numFmt w:val="bullet"/>
      <w:lvlText w:val=""/>
      <w:lvlJc w:val="left"/>
      <w:pPr>
        <w:ind w:left="2160" w:hanging="360"/>
      </w:pPr>
      <w:rPr>
        <w:rFonts w:hint="default" w:ascii="Wingdings" w:hAnsi="Wingdings"/>
      </w:rPr>
    </w:lvl>
    <w:lvl w:ilvl="3" w:tplc="01DA5FA2">
      <w:start w:val="1"/>
      <w:numFmt w:val="bullet"/>
      <w:lvlText w:val=""/>
      <w:lvlJc w:val="left"/>
      <w:pPr>
        <w:ind w:left="2880" w:hanging="360"/>
      </w:pPr>
      <w:rPr>
        <w:rFonts w:hint="default" w:ascii="Symbol" w:hAnsi="Symbol"/>
      </w:rPr>
    </w:lvl>
    <w:lvl w:ilvl="4" w:tplc="398C324E">
      <w:start w:val="1"/>
      <w:numFmt w:val="bullet"/>
      <w:lvlText w:val="o"/>
      <w:lvlJc w:val="left"/>
      <w:pPr>
        <w:ind w:left="3600" w:hanging="360"/>
      </w:pPr>
      <w:rPr>
        <w:rFonts w:hint="default" w:ascii="Courier New" w:hAnsi="Courier New"/>
      </w:rPr>
    </w:lvl>
    <w:lvl w:ilvl="5" w:tplc="5F4A1ACE">
      <w:start w:val="1"/>
      <w:numFmt w:val="bullet"/>
      <w:lvlText w:val=""/>
      <w:lvlJc w:val="left"/>
      <w:pPr>
        <w:ind w:left="4320" w:hanging="360"/>
      </w:pPr>
      <w:rPr>
        <w:rFonts w:hint="default" w:ascii="Wingdings" w:hAnsi="Wingdings"/>
      </w:rPr>
    </w:lvl>
    <w:lvl w:ilvl="6" w:tplc="A55AE79C">
      <w:start w:val="1"/>
      <w:numFmt w:val="bullet"/>
      <w:lvlText w:val=""/>
      <w:lvlJc w:val="left"/>
      <w:pPr>
        <w:ind w:left="5040" w:hanging="360"/>
      </w:pPr>
      <w:rPr>
        <w:rFonts w:hint="default" w:ascii="Symbol" w:hAnsi="Symbol"/>
      </w:rPr>
    </w:lvl>
    <w:lvl w:ilvl="7" w:tplc="CC929AF8">
      <w:start w:val="1"/>
      <w:numFmt w:val="bullet"/>
      <w:lvlText w:val="o"/>
      <w:lvlJc w:val="left"/>
      <w:pPr>
        <w:ind w:left="5760" w:hanging="360"/>
      </w:pPr>
      <w:rPr>
        <w:rFonts w:hint="default" w:ascii="Courier New" w:hAnsi="Courier New"/>
      </w:rPr>
    </w:lvl>
    <w:lvl w:ilvl="8" w:tplc="C330B8C2">
      <w:start w:val="1"/>
      <w:numFmt w:val="bullet"/>
      <w:lvlText w:val=""/>
      <w:lvlJc w:val="left"/>
      <w:pPr>
        <w:ind w:left="6480" w:hanging="360"/>
      </w:pPr>
      <w:rPr>
        <w:rFonts w:hint="default" w:ascii="Wingdings" w:hAnsi="Wingdings"/>
      </w:rPr>
    </w:lvl>
  </w:abstractNum>
  <w:abstractNum w:abstractNumId="15" w15:restartNumberingAfterBreak="0">
    <w:nsid w:val="2DCA653E"/>
    <w:multiLevelType w:val="hybridMultilevel"/>
    <w:tmpl w:val="E116AD88"/>
    <w:lvl w:ilvl="0" w:tplc="947E1A14">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18A2ED3"/>
    <w:multiLevelType w:val="hybridMultilevel"/>
    <w:tmpl w:val="3C92FB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3551D425"/>
    <w:multiLevelType w:val="hybridMultilevel"/>
    <w:tmpl w:val="0F8E2D0C"/>
    <w:lvl w:ilvl="0" w:tplc="6F96332E">
      <w:start w:val="1"/>
      <w:numFmt w:val="bullet"/>
      <w:lvlText w:val=""/>
      <w:lvlJc w:val="left"/>
      <w:pPr>
        <w:ind w:left="720" w:hanging="360"/>
      </w:pPr>
      <w:rPr>
        <w:rFonts w:hint="default" w:ascii="Symbol" w:hAnsi="Symbol"/>
      </w:rPr>
    </w:lvl>
    <w:lvl w:ilvl="1" w:tplc="C86EA372">
      <w:start w:val="1"/>
      <w:numFmt w:val="bullet"/>
      <w:lvlText w:val="o"/>
      <w:lvlJc w:val="left"/>
      <w:pPr>
        <w:ind w:left="1440" w:hanging="360"/>
      </w:pPr>
      <w:rPr>
        <w:rFonts w:hint="default" w:ascii="Courier New" w:hAnsi="Courier New"/>
      </w:rPr>
    </w:lvl>
    <w:lvl w:ilvl="2" w:tplc="E1CE2DA2">
      <w:start w:val="1"/>
      <w:numFmt w:val="bullet"/>
      <w:lvlText w:val=""/>
      <w:lvlJc w:val="left"/>
      <w:pPr>
        <w:ind w:left="2160" w:hanging="360"/>
      </w:pPr>
      <w:rPr>
        <w:rFonts w:hint="default" w:ascii="Wingdings" w:hAnsi="Wingdings"/>
      </w:rPr>
    </w:lvl>
    <w:lvl w:ilvl="3" w:tplc="E6140F92">
      <w:start w:val="1"/>
      <w:numFmt w:val="bullet"/>
      <w:lvlText w:val=""/>
      <w:lvlJc w:val="left"/>
      <w:pPr>
        <w:ind w:left="2880" w:hanging="360"/>
      </w:pPr>
      <w:rPr>
        <w:rFonts w:hint="default" w:ascii="Symbol" w:hAnsi="Symbol"/>
      </w:rPr>
    </w:lvl>
    <w:lvl w:ilvl="4" w:tplc="BF66299C">
      <w:start w:val="1"/>
      <w:numFmt w:val="bullet"/>
      <w:lvlText w:val="o"/>
      <w:lvlJc w:val="left"/>
      <w:pPr>
        <w:ind w:left="3600" w:hanging="360"/>
      </w:pPr>
      <w:rPr>
        <w:rFonts w:hint="default" w:ascii="Courier New" w:hAnsi="Courier New"/>
      </w:rPr>
    </w:lvl>
    <w:lvl w:ilvl="5" w:tplc="C074DDB2">
      <w:start w:val="1"/>
      <w:numFmt w:val="bullet"/>
      <w:lvlText w:val=""/>
      <w:lvlJc w:val="left"/>
      <w:pPr>
        <w:ind w:left="4320" w:hanging="360"/>
      </w:pPr>
      <w:rPr>
        <w:rFonts w:hint="default" w:ascii="Wingdings" w:hAnsi="Wingdings"/>
      </w:rPr>
    </w:lvl>
    <w:lvl w:ilvl="6" w:tplc="82E86088">
      <w:start w:val="1"/>
      <w:numFmt w:val="bullet"/>
      <w:lvlText w:val=""/>
      <w:lvlJc w:val="left"/>
      <w:pPr>
        <w:ind w:left="5040" w:hanging="360"/>
      </w:pPr>
      <w:rPr>
        <w:rFonts w:hint="default" w:ascii="Symbol" w:hAnsi="Symbol"/>
      </w:rPr>
    </w:lvl>
    <w:lvl w:ilvl="7" w:tplc="E076C3B8">
      <w:start w:val="1"/>
      <w:numFmt w:val="bullet"/>
      <w:lvlText w:val="o"/>
      <w:lvlJc w:val="left"/>
      <w:pPr>
        <w:ind w:left="5760" w:hanging="360"/>
      </w:pPr>
      <w:rPr>
        <w:rFonts w:hint="default" w:ascii="Courier New" w:hAnsi="Courier New"/>
      </w:rPr>
    </w:lvl>
    <w:lvl w:ilvl="8" w:tplc="08B2EDF2">
      <w:start w:val="1"/>
      <w:numFmt w:val="bullet"/>
      <w:lvlText w:val=""/>
      <w:lvlJc w:val="left"/>
      <w:pPr>
        <w:ind w:left="6480" w:hanging="360"/>
      </w:pPr>
      <w:rPr>
        <w:rFonts w:hint="default" w:ascii="Wingdings" w:hAnsi="Wingdings"/>
      </w:rPr>
    </w:lvl>
  </w:abstractNum>
  <w:abstractNum w:abstractNumId="18" w15:restartNumberingAfterBreak="0">
    <w:nsid w:val="3C716D72"/>
    <w:multiLevelType w:val="multilevel"/>
    <w:tmpl w:val="14742A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4A3AF39A"/>
    <w:multiLevelType w:val="hybridMultilevel"/>
    <w:tmpl w:val="53AEA85C"/>
    <w:lvl w:ilvl="0" w:tplc="4DAA0856">
      <w:start w:val="1"/>
      <w:numFmt w:val="bullet"/>
      <w:lvlText w:val=""/>
      <w:lvlJc w:val="left"/>
      <w:pPr>
        <w:ind w:left="720" w:hanging="360"/>
      </w:pPr>
      <w:rPr>
        <w:rFonts w:hint="default" w:ascii="Symbol" w:hAnsi="Symbol"/>
      </w:rPr>
    </w:lvl>
    <w:lvl w:ilvl="1" w:tplc="2FB0CA24">
      <w:start w:val="1"/>
      <w:numFmt w:val="bullet"/>
      <w:lvlText w:val="o"/>
      <w:lvlJc w:val="left"/>
      <w:pPr>
        <w:ind w:left="1440" w:hanging="360"/>
      </w:pPr>
      <w:rPr>
        <w:rFonts w:hint="default" w:ascii="Courier New" w:hAnsi="Courier New"/>
      </w:rPr>
    </w:lvl>
    <w:lvl w:ilvl="2" w:tplc="548E301C">
      <w:start w:val="1"/>
      <w:numFmt w:val="bullet"/>
      <w:lvlText w:val=""/>
      <w:lvlJc w:val="left"/>
      <w:pPr>
        <w:ind w:left="2160" w:hanging="360"/>
      </w:pPr>
      <w:rPr>
        <w:rFonts w:hint="default" w:ascii="Wingdings" w:hAnsi="Wingdings"/>
      </w:rPr>
    </w:lvl>
    <w:lvl w:ilvl="3" w:tplc="0B0E6984">
      <w:start w:val="1"/>
      <w:numFmt w:val="bullet"/>
      <w:lvlText w:val=""/>
      <w:lvlJc w:val="left"/>
      <w:pPr>
        <w:ind w:left="2880" w:hanging="360"/>
      </w:pPr>
      <w:rPr>
        <w:rFonts w:hint="default" w:ascii="Symbol" w:hAnsi="Symbol"/>
      </w:rPr>
    </w:lvl>
    <w:lvl w:ilvl="4" w:tplc="8EB8B7E0">
      <w:start w:val="1"/>
      <w:numFmt w:val="bullet"/>
      <w:lvlText w:val="o"/>
      <w:lvlJc w:val="left"/>
      <w:pPr>
        <w:ind w:left="3600" w:hanging="360"/>
      </w:pPr>
      <w:rPr>
        <w:rFonts w:hint="default" w:ascii="Courier New" w:hAnsi="Courier New"/>
      </w:rPr>
    </w:lvl>
    <w:lvl w:ilvl="5" w:tplc="7F86DFB0">
      <w:start w:val="1"/>
      <w:numFmt w:val="bullet"/>
      <w:lvlText w:val=""/>
      <w:lvlJc w:val="left"/>
      <w:pPr>
        <w:ind w:left="4320" w:hanging="360"/>
      </w:pPr>
      <w:rPr>
        <w:rFonts w:hint="default" w:ascii="Wingdings" w:hAnsi="Wingdings"/>
      </w:rPr>
    </w:lvl>
    <w:lvl w:ilvl="6" w:tplc="E598BE76">
      <w:start w:val="1"/>
      <w:numFmt w:val="bullet"/>
      <w:lvlText w:val=""/>
      <w:lvlJc w:val="left"/>
      <w:pPr>
        <w:ind w:left="5040" w:hanging="360"/>
      </w:pPr>
      <w:rPr>
        <w:rFonts w:hint="default" w:ascii="Symbol" w:hAnsi="Symbol"/>
      </w:rPr>
    </w:lvl>
    <w:lvl w:ilvl="7" w:tplc="3536CE58">
      <w:start w:val="1"/>
      <w:numFmt w:val="bullet"/>
      <w:lvlText w:val="o"/>
      <w:lvlJc w:val="left"/>
      <w:pPr>
        <w:ind w:left="5760" w:hanging="360"/>
      </w:pPr>
      <w:rPr>
        <w:rFonts w:hint="default" w:ascii="Courier New" w:hAnsi="Courier New"/>
      </w:rPr>
    </w:lvl>
    <w:lvl w:ilvl="8" w:tplc="8C785488">
      <w:start w:val="1"/>
      <w:numFmt w:val="bullet"/>
      <w:lvlText w:val=""/>
      <w:lvlJc w:val="left"/>
      <w:pPr>
        <w:ind w:left="6480" w:hanging="360"/>
      </w:pPr>
      <w:rPr>
        <w:rFonts w:hint="default" w:ascii="Wingdings" w:hAnsi="Wingdings"/>
      </w:rPr>
    </w:lvl>
  </w:abstractNum>
  <w:abstractNum w:abstractNumId="20" w15:restartNumberingAfterBreak="0">
    <w:nsid w:val="4B207F7A"/>
    <w:multiLevelType w:val="hybridMultilevel"/>
    <w:tmpl w:val="4D36A482"/>
    <w:lvl w:ilvl="0" w:tplc="B9A21F18">
      <w:start w:val="1"/>
      <w:numFmt w:val="bullet"/>
      <w:lvlText w:val=""/>
      <w:lvlJc w:val="left"/>
      <w:pPr>
        <w:ind w:left="720" w:hanging="360"/>
      </w:pPr>
      <w:rPr>
        <w:rFonts w:hint="default" w:ascii="Symbol" w:hAnsi="Symbol"/>
      </w:rPr>
    </w:lvl>
    <w:lvl w:ilvl="1" w:tplc="56207342">
      <w:start w:val="1"/>
      <w:numFmt w:val="bullet"/>
      <w:lvlText w:val="o"/>
      <w:lvlJc w:val="left"/>
      <w:pPr>
        <w:ind w:left="1440" w:hanging="360"/>
      </w:pPr>
      <w:rPr>
        <w:rFonts w:hint="default" w:ascii="Courier New" w:hAnsi="Courier New"/>
      </w:rPr>
    </w:lvl>
    <w:lvl w:ilvl="2" w:tplc="03B8133A">
      <w:start w:val="1"/>
      <w:numFmt w:val="bullet"/>
      <w:lvlText w:val=""/>
      <w:lvlJc w:val="left"/>
      <w:pPr>
        <w:ind w:left="2160" w:hanging="360"/>
      </w:pPr>
      <w:rPr>
        <w:rFonts w:hint="default" w:ascii="Wingdings" w:hAnsi="Wingdings"/>
      </w:rPr>
    </w:lvl>
    <w:lvl w:ilvl="3" w:tplc="F62221E0">
      <w:start w:val="1"/>
      <w:numFmt w:val="bullet"/>
      <w:lvlText w:val=""/>
      <w:lvlJc w:val="left"/>
      <w:pPr>
        <w:ind w:left="2880" w:hanging="360"/>
      </w:pPr>
      <w:rPr>
        <w:rFonts w:hint="default" w:ascii="Symbol" w:hAnsi="Symbol"/>
      </w:rPr>
    </w:lvl>
    <w:lvl w:ilvl="4" w:tplc="E88A946A">
      <w:start w:val="1"/>
      <w:numFmt w:val="bullet"/>
      <w:lvlText w:val="o"/>
      <w:lvlJc w:val="left"/>
      <w:pPr>
        <w:ind w:left="3600" w:hanging="360"/>
      </w:pPr>
      <w:rPr>
        <w:rFonts w:hint="default" w:ascii="Courier New" w:hAnsi="Courier New"/>
      </w:rPr>
    </w:lvl>
    <w:lvl w:ilvl="5" w:tplc="2F120DBC">
      <w:start w:val="1"/>
      <w:numFmt w:val="bullet"/>
      <w:lvlText w:val=""/>
      <w:lvlJc w:val="left"/>
      <w:pPr>
        <w:ind w:left="4320" w:hanging="360"/>
      </w:pPr>
      <w:rPr>
        <w:rFonts w:hint="default" w:ascii="Wingdings" w:hAnsi="Wingdings"/>
      </w:rPr>
    </w:lvl>
    <w:lvl w:ilvl="6" w:tplc="5AB42732">
      <w:start w:val="1"/>
      <w:numFmt w:val="bullet"/>
      <w:lvlText w:val=""/>
      <w:lvlJc w:val="left"/>
      <w:pPr>
        <w:ind w:left="5040" w:hanging="360"/>
      </w:pPr>
      <w:rPr>
        <w:rFonts w:hint="default" w:ascii="Symbol" w:hAnsi="Symbol"/>
      </w:rPr>
    </w:lvl>
    <w:lvl w:ilvl="7" w:tplc="09D44F78">
      <w:start w:val="1"/>
      <w:numFmt w:val="bullet"/>
      <w:lvlText w:val="o"/>
      <w:lvlJc w:val="left"/>
      <w:pPr>
        <w:ind w:left="5760" w:hanging="360"/>
      </w:pPr>
      <w:rPr>
        <w:rFonts w:hint="default" w:ascii="Courier New" w:hAnsi="Courier New"/>
      </w:rPr>
    </w:lvl>
    <w:lvl w:ilvl="8" w:tplc="34DC5384">
      <w:start w:val="1"/>
      <w:numFmt w:val="bullet"/>
      <w:lvlText w:val=""/>
      <w:lvlJc w:val="left"/>
      <w:pPr>
        <w:ind w:left="6480" w:hanging="360"/>
      </w:pPr>
      <w:rPr>
        <w:rFonts w:hint="default" w:ascii="Wingdings" w:hAnsi="Wingdings"/>
      </w:rPr>
    </w:lvl>
  </w:abstractNum>
  <w:abstractNum w:abstractNumId="21" w15:restartNumberingAfterBreak="0">
    <w:nsid w:val="4FD97DDF"/>
    <w:multiLevelType w:val="hybridMultilevel"/>
    <w:tmpl w:val="67C0CB9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57AF2D63"/>
    <w:multiLevelType w:val="hybridMultilevel"/>
    <w:tmpl w:val="2AD213B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57FB55E4"/>
    <w:multiLevelType w:val="hybridMultilevel"/>
    <w:tmpl w:val="67662DD4"/>
    <w:lvl w:ilvl="0" w:tplc="82F6BF96">
      <w:start w:val="1"/>
      <w:numFmt w:val="bullet"/>
      <w:lvlText w:val=""/>
      <w:lvlJc w:val="left"/>
      <w:pPr>
        <w:ind w:left="720" w:hanging="360"/>
      </w:pPr>
      <w:rPr>
        <w:rFonts w:hint="default" w:ascii="Symbol" w:hAnsi="Symbol"/>
      </w:rPr>
    </w:lvl>
    <w:lvl w:ilvl="1" w:tplc="683096D0">
      <w:start w:val="1"/>
      <w:numFmt w:val="bullet"/>
      <w:lvlText w:val="o"/>
      <w:lvlJc w:val="left"/>
      <w:pPr>
        <w:ind w:left="1440" w:hanging="360"/>
      </w:pPr>
      <w:rPr>
        <w:rFonts w:hint="default" w:ascii="Courier New" w:hAnsi="Courier New"/>
      </w:rPr>
    </w:lvl>
    <w:lvl w:ilvl="2" w:tplc="3314FA10">
      <w:start w:val="1"/>
      <w:numFmt w:val="bullet"/>
      <w:lvlText w:val=""/>
      <w:lvlJc w:val="left"/>
      <w:pPr>
        <w:ind w:left="2160" w:hanging="360"/>
      </w:pPr>
      <w:rPr>
        <w:rFonts w:hint="default" w:ascii="Wingdings" w:hAnsi="Wingdings"/>
      </w:rPr>
    </w:lvl>
    <w:lvl w:ilvl="3" w:tplc="D9264458">
      <w:start w:val="1"/>
      <w:numFmt w:val="bullet"/>
      <w:lvlText w:val=""/>
      <w:lvlJc w:val="left"/>
      <w:pPr>
        <w:ind w:left="2880" w:hanging="360"/>
      </w:pPr>
      <w:rPr>
        <w:rFonts w:hint="default" w:ascii="Symbol" w:hAnsi="Symbol"/>
      </w:rPr>
    </w:lvl>
    <w:lvl w:ilvl="4" w:tplc="615EBB74">
      <w:start w:val="1"/>
      <w:numFmt w:val="bullet"/>
      <w:lvlText w:val="o"/>
      <w:lvlJc w:val="left"/>
      <w:pPr>
        <w:ind w:left="3600" w:hanging="360"/>
      </w:pPr>
      <w:rPr>
        <w:rFonts w:hint="default" w:ascii="Courier New" w:hAnsi="Courier New"/>
      </w:rPr>
    </w:lvl>
    <w:lvl w:ilvl="5" w:tplc="D7CE8A6E">
      <w:start w:val="1"/>
      <w:numFmt w:val="bullet"/>
      <w:lvlText w:val=""/>
      <w:lvlJc w:val="left"/>
      <w:pPr>
        <w:ind w:left="4320" w:hanging="360"/>
      </w:pPr>
      <w:rPr>
        <w:rFonts w:hint="default" w:ascii="Wingdings" w:hAnsi="Wingdings"/>
      </w:rPr>
    </w:lvl>
    <w:lvl w:ilvl="6" w:tplc="164EFAFA">
      <w:start w:val="1"/>
      <w:numFmt w:val="bullet"/>
      <w:lvlText w:val=""/>
      <w:lvlJc w:val="left"/>
      <w:pPr>
        <w:ind w:left="5040" w:hanging="360"/>
      </w:pPr>
      <w:rPr>
        <w:rFonts w:hint="default" w:ascii="Symbol" w:hAnsi="Symbol"/>
      </w:rPr>
    </w:lvl>
    <w:lvl w:ilvl="7" w:tplc="10063740">
      <w:start w:val="1"/>
      <w:numFmt w:val="bullet"/>
      <w:lvlText w:val="o"/>
      <w:lvlJc w:val="left"/>
      <w:pPr>
        <w:ind w:left="5760" w:hanging="360"/>
      </w:pPr>
      <w:rPr>
        <w:rFonts w:hint="default" w:ascii="Courier New" w:hAnsi="Courier New"/>
      </w:rPr>
    </w:lvl>
    <w:lvl w:ilvl="8" w:tplc="DCBA61D4">
      <w:start w:val="1"/>
      <w:numFmt w:val="bullet"/>
      <w:lvlText w:val=""/>
      <w:lvlJc w:val="left"/>
      <w:pPr>
        <w:ind w:left="6480" w:hanging="360"/>
      </w:pPr>
      <w:rPr>
        <w:rFonts w:hint="default" w:ascii="Wingdings" w:hAnsi="Wingdings"/>
      </w:rPr>
    </w:lvl>
  </w:abstractNum>
  <w:abstractNum w:abstractNumId="24" w15:restartNumberingAfterBreak="0">
    <w:nsid w:val="5976BE12"/>
    <w:multiLevelType w:val="hybridMultilevel"/>
    <w:tmpl w:val="43C8AAFA"/>
    <w:lvl w:ilvl="0" w:tplc="A80EC556">
      <w:start w:val="1"/>
      <w:numFmt w:val="bullet"/>
      <w:lvlText w:val=""/>
      <w:lvlJc w:val="left"/>
      <w:pPr>
        <w:ind w:left="720" w:hanging="360"/>
      </w:pPr>
      <w:rPr>
        <w:rFonts w:hint="default" w:ascii="Symbol" w:hAnsi="Symbol"/>
      </w:rPr>
    </w:lvl>
    <w:lvl w:ilvl="1" w:tplc="0E8C9790">
      <w:start w:val="1"/>
      <w:numFmt w:val="bullet"/>
      <w:lvlText w:val="o"/>
      <w:lvlJc w:val="left"/>
      <w:pPr>
        <w:ind w:left="1440" w:hanging="360"/>
      </w:pPr>
      <w:rPr>
        <w:rFonts w:hint="default" w:ascii="Courier New" w:hAnsi="Courier New"/>
      </w:rPr>
    </w:lvl>
    <w:lvl w:ilvl="2" w:tplc="09D0CDD6">
      <w:start w:val="1"/>
      <w:numFmt w:val="bullet"/>
      <w:lvlText w:val=""/>
      <w:lvlJc w:val="left"/>
      <w:pPr>
        <w:ind w:left="2160" w:hanging="360"/>
      </w:pPr>
      <w:rPr>
        <w:rFonts w:hint="default" w:ascii="Wingdings" w:hAnsi="Wingdings"/>
      </w:rPr>
    </w:lvl>
    <w:lvl w:ilvl="3" w:tplc="015A116C">
      <w:start w:val="1"/>
      <w:numFmt w:val="bullet"/>
      <w:lvlText w:val=""/>
      <w:lvlJc w:val="left"/>
      <w:pPr>
        <w:ind w:left="2880" w:hanging="360"/>
      </w:pPr>
      <w:rPr>
        <w:rFonts w:hint="default" w:ascii="Symbol" w:hAnsi="Symbol"/>
      </w:rPr>
    </w:lvl>
    <w:lvl w:ilvl="4" w:tplc="C4CEA690">
      <w:start w:val="1"/>
      <w:numFmt w:val="bullet"/>
      <w:lvlText w:val="o"/>
      <w:lvlJc w:val="left"/>
      <w:pPr>
        <w:ind w:left="3600" w:hanging="360"/>
      </w:pPr>
      <w:rPr>
        <w:rFonts w:hint="default" w:ascii="Courier New" w:hAnsi="Courier New"/>
      </w:rPr>
    </w:lvl>
    <w:lvl w:ilvl="5" w:tplc="64E2D1DC">
      <w:start w:val="1"/>
      <w:numFmt w:val="bullet"/>
      <w:lvlText w:val=""/>
      <w:lvlJc w:val="left"/>
      <w:pPr>
        <w:ind w:left="4320" w:hanging="360"/>
      </w:pPr>
      <w:rPr>
        <w:rFonts w:hint="default" w:ascii="Wingdings" w:hAnsi="Wingdings"/>
      </w:rPr>
    </w:lvl>
    <w:lvl w:ilvl="6" w:tplc="A68E0DEC">
      <w:start w:val="1"/>
      <w:numFmt w:val="bullet"/>
      <w:lvlText w:val=""/>
      <w:lvlJc w:val="left"/>
      <w:pPr>
        <w:ind w:left="5040" w:hanging="360"/>
      </w:pPr>
      <w:rPr>
        <w:rFonts w:hint="default" w:ascii="Symbol" w:hAnsi="Symbol"/>
      </w:rPr>
    </w:lvl>
    <w:lvl w:ilvl="7" w:tplc="5DD4FD0E">
      <w:start w:val="1"/>
      <w:numFmt w:val="bullet"/>
      <w:lvlText w:val="o"/>
      <w:lvlJc w:val="left"/>
      <w:pPr>
        <w:ind w:left="5760" w:hanging="360"/>
      </w:pPr>
      <w:rPr>
        <w:rFonts w:hint="default" w:ascii="Courier New" w:hAnsi="Courier New"/>
      </w:rPr>
    </w:lvl>
    <w:lvl w:ilvl="8" w:tplc="A4E6AA40">
      <w:start w:val="1"/>
      <w:numFmt w:val="bullet"/>
      <w:lvlText w:val=""/>
      <w:lvlJc w:val="left"/>
      <w:pPr>
        <w:ind w:left="6480" w:hanging="360"/>
      </w:pPr>
      <w:rPr>
        <w:rFonts w:hint="default" w:ascii="Wingdings" w:hAnsi="Wingdings"/>
      </w:rPr>
    </w:lvl>
  </w:abstractNum>
  <w:abstractNum w:abstractNumId="25" w15:restartNumberingAfterBreak="0">
    <w:nsid w:val="5B5349D5"/>
    <w:multiLevelType w:val="hybridMultilevel"/>
    <w:tmpl w:val="2E7465A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6A7D15AD"/>
    <w:multiLevelType w:val="multilevel"/>
    <w:tmpl w:val="BF7C6D0E"/>
    <w:lvl w:ilvl="0">
      <w:start w:val="1"/>
      <w:numFmt w:val="decimal"/>
      <w:pStyle w:val="Ttulo1"/>
      <w:lvlText w:val="%1"/>
      <w:lvlJc w:val="left"/>
      <w:pPr>
        <w:ind w:left="432" w:hanging="432"/>
      </w:pPr>
      <w:rPr>
        <w:sz w:val="24"/>
        <w:szCs w:val="24"/>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32">
    <w:abstractNumId w:val="31"/>
  </w:num>
  <w:num w:numId="31">
    <w:abstractNumId w:val="30"/>
  </w:num>
  <w:num w:numId="30">
    <w:abstractNumId w:val="29"/>
  </w:num>
  <w:num w:numId="29">
    <w:abstractNumId w:val="28"/>
  </w:num>
  <w:num w:numId="28">
    <w:abstractNumId w:val="27"/>
  </w:num>
  <w:num w:numId="1" w16cid:durableId="633027791">
    <w:abstractNumId w:val="5"/>
  </w:num>
  <w:num w:numId="2" w16cid:durableId="524712120">
    <w:abstractNumId w:val="3"/>
  </w:num>
  <w:num w:numId="3" w16cid:durableId="251546692">
    <w:abstractNumId w:val="2"/>
  </w:num>
  <w:num w:numId="4" w16cid:durableId="1042023686">
    <w:abstractNumId w:val="4"/>
  </w:num>
  <w:num w:numId="5" w16cid:durableId="125903408">
    <w:abstractNumId w:val="1"/>
  </w:num>
  <w:num w:numId="6" w16cid:durableId="922489592">
    <w:abstractNumId w:val="0"/>
  </w:num>
  <w:num w:numId="7" w16cid:durableId="1851215325">
    <w:abstractNumId w:val="22"/>
  </w:num>
  <w:num w:numId="8" w16cid:durableId="1387877237">
    <w:abstractNumId w:val="26"/>
  </w:num>
  <w:num w:numId="9" w16cid:durableId="1605113947">
    <w:abstractNumId w:val="6"/>
  </w:num>
  <w:num w:numId="10" w16cid:durableId="157501272">
    <w:abstractNumId w:val="21"/>
  </w:num>
  <w:num w:numId="11" w16cid:durableId="1168524841">
    <w:abstractNumId w:val="15"/>
  </w:num>
  <w:num w:numId="12" w16cid:durableId="563106845">
    <w:abstractNumId w:val="10"/>
  </w:num>
  <w:num w:numId="13" w16cid:durableId="848450891">
    <w:abstractNumId w:val="9"/>
  </w:num>
  <w:num w:numId="14" w16cid:durableId="1981112297">
    <w:abstractNumId w:val="17"/>
  </w:num>
  <w:num w:numId="15" w16cid:durableId="686374484">
    <w:abstractNumId w:val="12"/>
  </w:num>
  <w:num w:numId="16" w16cid:durableId="1666711657">
    <w:abstractNumId w:val="20"/>
  </w:num>
  <w:num w:numId="17" w16cid:durableId="1468743037">
    <w:abstractNumId w:val="14"/>
  </w:num>
  <w:num w:numId="18" w16cid:durableId="779028547">
    <w:abstractNumId w:val="13"/>
  </w:num>
  <w:num w:numId="19" w16cid:durableId="838884062">
    <w:abstractNumId w:val="19"/>
  </w:num>
  <w:num w:numId="20" w16cid:durableId="765540331">
    <w:abstractNumId w:val="24"/>
  </w:num>
  <w:num w:numId="21" w16cid:durableId="223175671">
    <w:abstractNumId w:val="23"/>
  </w:num>
  <w:num w:numId="22" w16cid:durableId="1113129542">
    <w:abstractNumId w:val="18"/>
  </w:num>
  <w:num w:numId="23" w16cid:durableId="1197233340">
    <w:abstractNumId w:val="7"/>
  </w:num>
  <w:num w:numId="24" w16cid:durableId="973679125">
    <w:abstractNumId w:val="16"/>
  </w:num>
  <w:num w:numId="25" w16cid:durableId="1291550173">
    <w:abstractNumId w:val="25"/>
  </w:num>
  <w:num w:numId="26" w16cid:durableId="1307469808">
    <w:abstractNumId w:val="11"/>
  </w:num>
  <w:num w:numId="27" w16cid:durableId="1942100179">
    <w:abstractNumId w:val="8"/>
  </w:num>
  <w:numIdMacAtCleanup w:val="22"/>
</w:numbering>
</file>

<file path=word/people.xml><?xml version="1.0" encoding="utf-8"?>
<w15:people xmlns:mc="http://schemas.openxmlformats.org/markup-compatibility/2006" xmlns:w15="http://schemas.microsoft.com/office/word/2012/wordml" mc:Ignorable="w15">
  <w15:person w15:author="Diana Carolina Garzon Ochoa">
    <w15:presenceInfo w15:providerId="AD" w15:userId="S::dgarzono@mincultura.gov.co::788c2c02-cf4f-4df0-9a3c-d786ccec4383"/>
  </w15:person>
  <w15:person w15:author="Diana Carolina Garzon Ochoa">
    <w15:presenceInfo w15:providerId="AD" w15:userId="S::dgarzono@mincultura.gov.co::788c2c02-cf4f-4df0-9a3c-d786ccec4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54E"/>
    <w:rsid w:val="000025C9"/>
    <w:rsid w:val="000054E4"/>
    <w:rsid w:val="000063BA"/>
    <w:rsid w:val="0001286E"/>
    <w:rsid w:val="00013532"/>
    <w:rsid w:val="00015A64"/>
    <w:rsid w:val="000175AC"/>
    <w:rsid w:val="000213E3"/>
    <w:rsid w:val="00021B98"/>
    <w:rsid w:val="00022427"/>
    <w:rsid w:val="00022D2D"/>
    <w:rsid w:val="00023DAC"/>
    <w:rsid w:val="0003063D"/>
    <w:rsid w:val="000316A1"/>
    <w:rsid w:val="000317A5"/>
    <w:rsid w:val="00032F50"/>
    <w:rsid w:val="00033EA0"/>
    <w:rsid w:val="00034616"/>
    <w:rsid w:val="00035C9F"/>
    <w:rsid w:val="00037969"/>
    <w:rsid w:val="00041672"/>
    <w:rsid w:val="0004340E"/>
    <w:rsid w:val="000463E4"/>
    <w:rsid w:val="00054430"/>
    <w:rsid w:val="00056106"/>
    <w:rsid w:val="000568BC"/>
    <w:rsid w:val="00056968"/>
    <w:rsid w:val="00056EFD"/>
    <w:rsid w:val="00056F50"/>
    <w:rsid w:val="000579B2"/>
    <w:rsid w:val="0006063C"/>
    <w:rsid w:val="00060FE7"/>
    <w:rsid w:val="00064CE4"/>
    <w:rsid w:val="00067AF0"/>
    <w:rsid w:val="0007451C"/>
    <w:rsid w:val="00075F90"/>
    <w:rsid w:val="000802A6"/>
    <w:rsid w:val="0008102E"/>
    <w:rsid w:val="0008152F"/>
    <w:rsid w:val="0008431F"/>
    <w:rsid w:val="000847D1"/>
    <w:rsid w:val="00085342"/>
    <w:rsid w:val="00085AD0"/>
    <w:rsid w:val="000879D4"/>
    <w:rsid w:val="00093308"/>
    <w:rsid w:val="00097B2F"/>
    <w:rsid w:val="000A18E9"/>
    <w:rsid w:val="000A259B"/>
    <w:rsid w:val="000A5255"/>
    <w:rsid w:val="000A7A45"/>
    <w:rsid w:val="000B1A49"/>
    <w:rsid w:val="000B4324"/>
    <w:rsid w:val="000B659E"/>
    <w:rsid w:val="000C7F91"/>
    <w:rsid w:val="000D0EA5"/>
    <w:rsid w:val="000D1ED3"/>
    <w:rsid w:val="000D20C4"/>
    <w:rsid w:val="000D4F69"/>
    <w:rsid w:val="000D61C3"/>
    <w:rsid w:val="000E0306"/>
    <w:rsid w:val="000E1626"/>
    <w:rsid w:val="000E5553"/>
    <w:rsid w:val="000E581E"/>
    <w:rsid w:val="000E6594"/>
    <w:rsid w:val="000E78DE"/>
    <w:rsid w:val="000F016B"/>
    <w:rsid w:val="000F4CB1"/>
    <w:rsid w:val="000F7AF9"/>
    <w:rsid w:val="001005B7"/>
    <w:rsid w:val="00103439"/>
    <w:rsid w:val="00104647"/>
    <w:rsid w:val="00110861"/>
    <w:rsid w:val="00111674"/>
    <w:rsid w:val="00113158"/>
    <w:rsid w:val="00114A0D"/>
    <w:rsid w:val="0011558C"/>
    <w:rsid w:val="00117B75"/>
    <w:rsid w:val="00124BC0"/>
    <w:rsid w:val="00125E62"/>
    <w:rsid w:val="001328F9"/>
    <w:rsid w:val="001338DD"/>
    <w:rsid w:val="00136E6D"/>
    <w:rsid w:val="00137D5C"/>
    <w:rsid w:val="00141A5E"/>
    <w:rsid w:val="0014456A"/>
    <w:rsid w:val="0014469E"/>
    <w:rsid w:val="00145CBC"/>
    <w:rsid w:val="00145FAD"/>
    <w:rsid w:val="0015074B"/>
    <w:rsid w:val="00150CEC"/>
    <w:rsid w:val="00154510"/>
    <w:rsid w:val="001556CF"/>
    <w:rsid w:val="00155E1B"/>
    <w:rsid w:val="00156443"/>
    <w:rsid w:val="0015771C"/>
    <w:rsid w:val="001619CD"/>
    <w:rsid w:val="00161DA6"/>
    <w:rsid w:val="0016324B"/>
    <w:rsid w:val="0018212E"/>
    <w:rsid w:val="00184650"/>
    <w:rsid w:val="00185122"/>
    <w:rsid w:val="00191497"/>
    <w:rsid w:val="001916E5"/>
    <w:rsid w:val="001918AD"/>
    <w:rsid w:val="001A0954"/>
    <w:rsid w:val="001A157B"/>
    <w:rsid w:val="001A3AC2"/>
    <w:rsid w:val="001A45B6"/>
    <w:rsid w:val="001A475A"/>
    <w:rsid w:val="001A736C"/>
    <w:rsid w:val="001B7940"/>
    <w:rsid w:val="001B7E39"/>
    <w:rsid w:val="001C261D"/>
    <w:rsid w:val="001C2973"/>
    <w:rsid w:val="001D0D18"/>
    <w:rsid w:val="001D1FC1"/>
    <w:rsid w:val="001D29B0"/>
    <w:rsid w:val="001D4E5D"/>
    <w:rsid w:val="001D6950"/>
    <w:rsid w:val="001E3CFC"/>
    <w:rsid w:val="001E4B9D"/>
    <w:rsid w:val="001E5494"/>
    <w:rsid w:val="001E5F62"/>
    <w:rsid w:val="001E71E5"/>
    <w:rsid w:val="001E7F47"/>
    <w:rsid w:val="001F4399"/>
    <w:rsid w:val="001F6016"/>
    <w:rsid w:val="001F6406"/>
    <w:rsid w:val="00200682"/>
    <w:rsid w:val="0020268A"/>
    <w:rsid w:val="0020504C"/>
    <w:rsid w:val="002055B2"/>
    <w:rsid w:val="00205D3A"/>
    <w:rsid w:val="00206A06"/>
    <w:rsid w:val="00212B6E"/>
    <w:rsid w:val="00213AD4"/>
    <w:rsid w:val="002149BC"/>
    <w:rsid w:val="002156AC"/>
    <w:rsid w:val="00216110"/>
    <w:rsid w:val="0021670A"/>
    <w:rsid w:val="002170E9"/>
    <w:rsid w:val="002217F3"/>
    <w:rsid w:val="0022687B"/>
    <w:rsid w:val="00231566"/>
    <w:rsid w:val="002320B0"/>
    <w:rsid w:val="0023446A"/>
    <w:rsid w:val="002347F8"/>
    <w:rsid w:val="002419F7"/>
    <w:rsid w:val="00243265"/>
    <w:rsid w:val="002439A3"/>
    <w:rsid w:val="00252365"/>
    <w:rsid w:val="002527DB"/>
    <w:rsid w:val="00254C57"/>
    <w:rsid w:val="00265470"/>
    <w:rsid w:val="002705E8"/>
    <w:rsid w:val="00272288"/>
    <w:rsid w:val="002769B5"/>
    <w:rsid w:val="00276DFD"/>
    <w:rsid w:val="00280168"/>
    <w:rsid w:val="00281268"/>
    <w:rsid w:val="0028176E"/>
    <w:rsid w:val="00283242"/>
    <w:rsid w:val="00283ACF"/>
    <w:rsid w:val="002860A1"/>
    <w:rsid w:val="00287A75"/>
    <w:rsid w:val="00287E0A"/>
    <w:rsid w:val="00292EEC"/>
    <w:rsid w:val="00294190"/>
    <w:rsid w:val="00294709"/>
    <w:rsid w:val="00294CB7"/>
    <w:rsid w:val="002956D1"/>
    <w:rsid w:val="0029639D"/>
    <w:rsid w:val="002978F4"/>
    <w:rsid w:val="002A0CD1"/>
    <w:rsid w:val="002A1FD0"/>
    <w:rsid w:val="002A5F7C"/>
    <w:rsid w:val="002A674A"/>
    <w:rsid w:val="002A75DA"/>
    <w:rsid w:val="002B0182"/>
    <w:rsid w:val="002B0F0E"/>
    <w:rsid w:val="002B25A0"/>
    <w:rsid w:val="002B4B9E"/>
    <w:rsid w:val="002B52D8"/>
    <w:rsid w:val="002B5D4E"/>
    <w:rsid w:val="002C04DF"/>
    <w:rsid w:val="002C09A8"/>
    <w:rsid w:val="002C1360"/>
    <w:rsid w:val="002C4FB2"/>
    <w:rsid w:val="002C6FAE"/>
    <w:rsid w:val="002D1BC3"/>
    <w:rsid w:val="002D213D"/>
    <w:rsid w:val="002D3199"/>
    <w:rsid w:val="002D4A7B"/>
    <w:rsid w:val="002D4B4A"/>
    <w:rsid w:val="002D6185"/>
    <w:rsid w:val="002E1321"/>
    <w:rsid w:val="002E38BA"/>
    <w:rsid w:val="002F0370"/>
    <w:rsid w:val="002F061E"/>
    <w:rsid w:val="002F2205"/>
    <w:rsid w:val="002F28C6"/>
    <w:rsid w:val="002F2F29"/>
    <w:rsid w:val="002F40A9"/>
    <w:rsid w:val="002F5D15"/>
    <w:rsid w:val="002F6D16"/>
    <w:rsid w:val="002F7AF8"/>
    <w:rsid w:val="00300F81"/>
    <w:rsid w:val="0030173C"/>
    <w:rsid w:val="0030179A"/>
    <w:rsid w:val="0030609A"/>
    <w:rsid w:val="00311393"/>
    <w:rsid w:val="0031189B"/>
    <w:rsid w:val="003133D3"/>
    <w:rsid w:val="003165B9"/>
    <w:rsid w:val="00321774"/>
    <w:rsid w:val="00321B32"/>
    <w:rsid w:val="00321E50"/>
    <w:rsid w:val="0032217D"/>
    <w:rsid w:val="003223E4"/>
    <w:rsid w:val="0032332D"/>
    <w:rsid w:val="003244FC"/>
    <w:rsid w:val="00325176"/>
    <w:rsid w:val="00326F90"/>
    <w:rsid w:val="0032DEA1"/>
    <w:rsid w:val="0033033E"/>
    <w:rsid w:val="00332F4E"/>
    <w:rsid w:val="00333F5B"/>
    <w:rsid w:val="003343EF"/>
    <w:rsid w:val="00335D5C"/>
    <w:rsid w:val="00340A1A"/>
    <w:rsid w:val="00342460"/>
    <w:rsid w:val="0034268C"/>
    <w:rsid w:val="00342F31"/>
    <w:rsid w:val="00350046"/>
    <w:rsid w:val="003504CD"/>
    <w:rsid w:val="00351175"/>
    <w:rsid w:val="00351AD5"/>
    <w:rsid w:val="00352154"/>
    <w:rsid w:val="0035288E"/>
    <w:rsid w:val="00353069"/>
    <w:rsid w:val="00353F49"/>
    <w:rsid w:val="003578BC"/>
    <w:rsid w:val="003616F8"/>
    <w:rsid w:val="003623EF"/>
    <w:rsid w:val="00362DD6"/>
    <w:rsid w:val="00363ED6"/>
    <w:rsid w:val="00364AFD"/>
    <w:rsid w:val="0036658E"/>
    <w:rsid w:val="003716B7"/>
    <w:rsid w:val="00372458"/>
    <w:rsid w:val="0037266E"/>
    <w:rsid w:val="00373977"/>
    <w:rsid w:val="00374780"/>
    <w:rsid w:val="00375B71"/>
    <w:rsid w:val="00376613"/>
    <w:rsid w:val="00377254"/>
    <w:rsid w:val="003824FB"/>
    <w:rsid w:val="00382C58"/>
    <w:rsid w:val="00382D1C"/>
    <w:rsid w:val="0038584C"/>
    <w:rsid w:val="00386DFD"/>
    <w:rsid w:val="00390ABA"/>
    <w:rsid w:val="003918EC"/>
    <w:rsid w:val="0039226C"/>
    <w:rsid w:val="00392BF3"/>
    <w:rsid w:val="003976C9"/>
    <w:rsid w:val="00397DC4"/>
    <w:rsid w:val="003A2CAD"/>
    <w:rsid w:val="003A4929"/>
    <w:rsid w:val="003A5C08"/>
    <w:rsid w:val="003A6E5E"/>
    <w:rsid w:val="003A773A"/>
    <w:rsid w:val="003B2372"/>
    <w:rsid w:val="003B435D"/>
    <w:rsid w:val="003B4723"/>
    <w:rsid w:val="003B551F"/>
    <w:rsid w:val="003B672C"/>
    <w:rsid w:val="003C0340"/>
    <w:rsid w:val="003C096E"/>
    <w:rsid w:val="003C1AE5"/>
    <w:rsid w:val="003C5489"/>
    <w:rsid w:val="003D04D9"/>
    <w:rsid w:val="003D1AAC"/>
    <w:rsid w:val="003E1D8A"/>
    <w:rsid w:val="003E23F1"/>
    <w:rsid w:val="003E3F67"/>
    <w:rsid w:val="003E4DFF"/>
    <w:rsid w:val="003E69F2"/>
    <w:rsid w:val="003F0972"/>
    <w:rsid w:val="003F1921"/>
    <w:rsid w:val="003F2DD4"/>
    <w:rsid w:val="003F7B79"/>
    <w:rsid w:val="00401C2F"/>
    <w:rsid w:val="00401D83"/>
    <w:rsid w:val="00403128"/>
    <w:rsid w:val="004060A2"/>
    <w:rsid w:val="00407361"/>
    <w:rsid w:val="00410CCD"/>
    <w:rsid w:val="00410EFF"/>
    <w:rsid w:val="004117B9"/>
    <w:rsid w:val="00411E25"/>
    <w:rsid w:val="00420291"/>
    <w:rsid w:val="004223F2"/>
    <w:rsid w:val="0042680D"/>
    <w:rsid w:val="00427313"/>
    <w:rsid w:val="00427352"/>
    <w:rsid w:val="00432D2E"/>
    <w:rsid w:val="00432E7E"/>
    <w:rsid w:val="0043341A"/>
    <w:rsid w:val="00440078"/>
    <w:rsid w:val="004464FA"/>
    <w:rsid w:val="00446833"/>
    <w:rsid w:val="00451476"/>
    <w:rsid w:val="00452A85"/>
    <w:rsid w:val="00452C33"/>
    <w:rsid w:val="004538E8"/>
    <w:rsid w:val="004539D7"/>
    <w:rsid w:val="00453AF6"/>
    <w:rsid w:val="004563A6"/>
    <w:rsid w:val="0045782A"/>
    <w:rsid w:val="00457FB9"/>
    <w:rsid w:val="00460E46"/>
    <w:rsid w:val="00462968"/>
    <w:rsid w:val="0046452B"/>
    <w:rsid w:val="00464565"/>
    <w:rsid w:val="00465C17"/>
    <w:rsid w:val="00470C2B"/>
    <w:rsid w:val="00481CBD"/>
    <w:rsid w:val="00482D48"/>
    <w:rsid w:val="0048304B"/>
    <w:rsid w:val="00483907"/>
    <w:rsid w:val="00483CE0"/>
    <w:rsid w:val="00483F11"/>
    <w:rsid w:val="004856A6"/>
    <w:rsid w:val="00485D84"/>
    <w:rsid w:val="00486BD6"/>
    <w:rsid w:val="004906DC"/>
    <w:rsid w:val="004945CB"/>
    <w:rsid w:val="00495FF5"/>
    <w:rsid w:val="004A1E02"/>
    <w:rsid w:val="004A2C81"/>
    <w:rsid w:val="004A55B8"/>
    <w:rsid w:val="004A69BB"/>
    <w:rsid w:val="004A7536"/>
    <w:rsid w:val="004B14A5"/>
    <w:rsid w:val="004B24F8"/>
    <w:rsid w:val="004B3F46"/>
    <w:rsid w:val="004B576B"/>
    <w:rsid w:val="004B613C"/>
    <w:rsid w:val="004B65A5"/>
    <w:rsid w:val="004C08E6"/>
    <w:rsid w:val="004C2ABD"/>
    <w:rsid w:val="004C3BCE"/>
    <w:rsid w:val="004C6CAE"/>
    <w:rsid w:val="004C78A7"/>
    <w:rsid w:val="004D4025"/>
    <w:rsid w:val="004D436E"/>
    <w:rsid w:val="004D6DF6"/>
    <w:rsid w:val="004E0C8B"/>
    <w:rsid w:val="004E166C"/>
    <w:rsid w:val="004E1944"/>
    <w:rsid w:val="004E196B"/>
    <w:rsid w:val="004E293B"/>
    <w:rsid w:val="004E37B7"/>
    <w:rsid w:val="004E4DE5"/>
    <w:rsid w:val="004E5928"/>
    <w:rsid w:val="004F002A"/>
    <w:rsid w:val="004F1B34"/>
    <w:rsid w:val="004F4357"/>
    <w:rsid w:val="004F4A55"/>
    <w:rsid w:val="004F6B5F"/>
    <w:rsid w:val="004F6E3B"/>
    <w:rsid w:val="004F7536"/>
    <w:rsid w:val="004F7E13"/>
    <w:rsid w:val="005013A8"/>
    <w:rsid w:val="00501F00"/>
    <w:rsid w:val="005035CF"/>
    <w:rsid w:val="00503BAD"/>
    <w:rsid w:val="0050483F"/>
    <w:rsid w:val="005058F7"/>
    <w:rsid w:val="005111EE"/>
    <w:rsid w:val="0051125A"/>
    <w:rsid w:val="005115D4"/>
    <w:rsid w:val="00515E17"/>
    <w:rsid w:val="00516F69"/>
    <w:rsid w:val="005218DE"/>
    <w:rsid w:val="00526783"/>
    <w:rsid w:val="0052691F"/>
    <w:rsid w:val="0053106B"/>
    <w:rsid w:val="00533107"/>
    <w:rsid w:val="00534AC8"/>
    <w:rsid w:val="005402A1"/>
    <w:rsid w:val="00540AA7"/>
    <w:rsid w:val="00543872"/>
    <w:rsid w:val="00544185"/>
    <w:rsid w:val="005457C7"/>
    <w:rsid w:val="00547265"/>
    <w:rsid w:val="005477BD"/>
    <w:rsid w:val="00547B56"/>
    <w:rsid w:val="00550ADC"/>
    <w:rsid w:val="005547BB"/>
    <w:rsid w:val="0055718A"/>
    <w:rsid w:val="00562DC6"/>
    <w:rsid w:val="00563B25"/>
    <w:rsid w:val="00563CDE"/>
    <w:rsid w:val="005676BA"/>
    <w:rsid w:val="00567F0E"/>
    <w:rsid w:val="00567F46"/>
    <w:rsid w:val="0057010C"/>
    <w:rsid w:val="005707BF"/>
    <w:rsid w:val="00571572"/>
    <w:rsid w:val="00572E98"/>
    <w:rsid w:val="00572F7C"/>
    <w:rsid w:val="00573857"/>
    <w:rsid w:val="005754C6"/>
    <w:rsid w:val="0058275C"/>
    <w:rsid w:val="00586629"/>
    <w:rsid w:val="00587F63"/>
    <w:rsid w:val="00592D28"/>
    <w:rsid w:val="00593998"/>
    <w:rsid w:val="005952E1"/>
    <w:rsid w:val="00596441"/>
    <w:rsid w:val="00596782"/>
    <w:rsid w:val="005A00BD"/>
    <w:rsid w:val="005B537B"/>
    <w:rsid w:val="005B59F1"/>
    <w:rsid w:val="005C352A"/>
    <w:rsid w:val="005C4067"/>
    <w:rsid w:val="005C6191"/>
    <w:rsid w:val="005C665A"/>
    <w:rsid w:val="005C7938"/>
    <w:rsid w:val="005D203B"/>
    <w:rsid w:val="005D244E"/>
    <w:rsid w:val="005D2F02"/>
    <w:rsid w:val="005D3A26"/>
    <w:rsid w:val="005D46A9"/>
    <w:rsid w:val="005D656C"/>
    <w:rsid w:val="005E017E"/>
    <w:rsid w:val="005E3DEF"/>
    <w:rsid w:val="005E3E80"/>
    <w:rsid w:val="005E6074"/>
    <w:rsid w:val="005E61F9"/>
    <w:rsid w:val="005E626E"/>
    <w:rsid w:val="005E6A4C"/>
    <w:rsid w:val="005F0B67"/>
    <w:rsid w:val="00600DE8"/>
    <w:rsid w:val="006013E3"/>
    <w:rsid w:val="00607A23"/>
    <w:rsid w:val="00611E0B"/>
    <w:rsid w:val="0061212E"/>
    <w:rsid w:val="0061223E"/>
    <w:rsid w:val="00615843"/>
    <w:rsid w:val="006163FF"/>
    <w:rsid w:val="0061687C"/>
    <w:rsid w:val="00617369"/>
    <w:rsid w:val="00620787"/>
    <w:rsid w:val="00623AD0"/>
    <w:rsid w:val="00624284"/>
    <w:rsid w:val="00627C2E"/>
    <w:rsid w:val="0063143B"/>
    <w:rsid w:val="00632E20"/>
    <w:rsid w:val="00637815"/>
    <w:rsid w:val="00642460"/>
    <w:rsid w:val="006440EE"/>
    <w:rsid w:val="00644861"/>
    <w:rsid w:val="006454E1"/>
    <w:rsid w:val="00647B5F"/>
    <w:rsid w:val="00647EEA"/>
    <w:rsid w:val="00650BD2"/>
    <w:rsid w:val="00651A33"/>
    <w:rsid w:val="006542C3"/>
    <w:rsid w:val="006547B1"/>
    <w:rsid w:val="00656A15"/>
    <w:rsid w:val="00656BBE"/>
    <w:rsid w:val="00657778"/>
    <w:rsid w:val="00662422"/>
    <w:rsid w:val="00663DBA"/>
    <w:rsid w:val="00664BFA"/>
    <w:rsid w:val="00665857"/>
    <w:rsid w:val="00665B84"/>
    <w:rsid w:val="00665E49"/>
    <w:rsid w:val="00667471"/>
    <w:rsid w:val="00670FED"/>
    <w:rsid w:val="00671541"/>
    <w:rsid w:val="00675361"/>
    <w:rsid w:val="006761DB"/>
    <w:rsid w:val="006817A5"/>
    <w:rsid w:val="006836E5"/>
    <w:rsid w:val="00684CC3"/>
    <w:rsid w:val="006866CF"/>
    <w:rsid w:val="006929CE"/>
    <w:rsid w:val="00694D96"/>
    <w:rsid w:val="00695847"/>
    <w:rsid w:val="00695E05"/>
    <w:rsid w:val="0069686D"/>
    <w:rsid w:val="006A2A95"/>
    <w:rsid w:val="006A3CC4"/>
    <w:rsid w:val="006A76FD"/>
    <w:rsid w:val="006B718E"/>
    <w:rsid w:val="006B79AB"/>
    <w:rsid w:val="006C0E67"/>
    <w:rsid w:val="006C11FC"/>
    <w:rsid w:val="006C579E"/>
    <w:rsid w:val="006C62AE"/>
    <w:rsid w:val="006C7007"/>
    <w:rsid w:val="006C72F6"/>
    <w:rsid w:val="006C7F57"/>
    <w:rsid w:val="006D1EF2"/>
    <w:rsid w:val="006D2F38"/>
    <w:rsid w:val="006D3BC5"/>
    <w:rsid w:val="006D5335"/>
    <w:rsid w:val="006D635C"/>
    <w:rsid w:val="006D64CD"/>
    <w:rsid w:val="006D799E"/>
    <w:rsid w:val="006D7F79"/>
    <w:rsid w:val="006E0337"/>
    <w:rsid w:val="006E2188"/>
    <w:rsid w:val="006E4DE6"/>
    <w:rsid w:val="006E6F0F"/>
    <w:rsid w:val="006E7E25"/>
    <w:rsid w:val="006F0995"/>
    <w:rsid w:val="006F3F73"/>
    <w:rsid w:val="006F41AF"/>
    <w:rsid w:val="006F6ED4"/>
    <w:rsid w:val="00703383"/>
    <w:rsid w:val="00706931"/>
    <w:rsid w:val="00706A93"/>
    <w:rsid w:val="0070717E"/>
    <w:rsid w:val="007211B7"/>
    <w:rsid w:val="00721D7C"/>
    <w:rsid w:val="0072232B"/>
    <w:rsid w:val="00723ED0"/>
    <w:rsid w:val="0072516B"/>
    <w:rsid w:val="007251A7"/>
    <w:rsid w:val="00730EAD"/>
    <w:rsid w:val="0073167F"/>
    <w:rsid w:val="00732FB9"/>
    <w:rsid w:val="00733A97"/>
    <w:rsid w:val="00735272"/>
    <w:rsid w:val="007410F5"/>
    <w:rsid w:val="007416C4"/>
    <w:rsid w:val="0074199A"/>
    <w:rsid w:val="0074437C"/>
    <w:rsid w:val="00746F90"/>
    <w:rsid w:val="007564E8"/>
    <w:rsid w:val="0075793E"/>
    <w:rsid w:val="0076141B"/>
    <w:rsid w:val="00762438"/>
    <w:rsid w:val="0076288E"/>
    <w:rsid w:val="00762AD0"/>
    <w:rsid w:val="0076618E"/>
    <w:rsid w:val="00770C3D"/>
    <w:rsid w:val="00772DF1"/>
    <w:rsid w:val="00775B26"/>
    <w:rsid w:val="007853CE"/>
    <w:rsid w:val="00785AB0"/>
    <w:rsid w:val="0078619C"/>
    <w:rsid w:val="007865F8"/>
    <w:rsid w:val="00786C16"/>
    <w:rsid w:val="0079046C"/>
    <w:rsid w:val="00790F04"/>
    <w:rsid w:val="00792751"/>
    <w:rsid w:val="00795B81"/>
    <w:rsid w:val="007972F5"/>
    <w:rsid w:val="007A1B92"/>
    <w:rsid w:val="007A3F8E"/>
    <w:rsid w:val="007A70E4"/>
    <w:rsid w:val="007A7A18"/>
    <w:rsid w:val="007B0E10"/>
    <w:rsid w:val="007B2859"/>
    <w:rsid w:val="007B28FC"/>
    <w:rsid w:val="007B5F29"/>
    <w:rsid w:val="007B710D"/>
    <w:rsid w:val="007B762A"/>
    <w:rsid w:val="007C2596"/>
    <w:rsid w:val="007C48DB"/>
    <w:rsid w:val="007C48DF"/>
    <w:rsid w:val="007C54A3"/>
    <w:rsid w:val="007D0255"/>
    <w:rsid w:val="007D0635"/>
    <w:rsid w:val="007D1C25"/>
    <w:rsid w:val="007D23AD"/>
    <w:rsid w:val="007D2824"/>
    <w:rsid w:val="007D36AE"/>
    <w:rsid w:val="007D59FD"/>
    <w:rsid w:val="007E1E2F"/>
    <w:rsid w:val="007E2767"/>
    <w:rsid w:val="007E3F37"/>
    <w:rsid w:val="007E629C"/>
    <w:rsid w:val="007E6B90"/>
    <w:rsid w:val="007F1422"/>
    <w:rsid w:val="007F2449"/>
    <w:rsid w:val="007F25B0"/>
    <w:rsid w:val="007F3C81"/>
    <w:rsid w:val="007F4388"/>
    <w:rsid w:val="007F725A"/>
    <w:rsid w:val="007F74A7"/>
    <w:rsid w:val="007F76DE"/>
    <w:rsid w:val="00800056"/>
    <w:rsid w:val="008030C9"/>
    <w:rsid w:val="008051A2"/>
    <w:rsid w:val="00805758"/>
    <w:rsid w:val="00807037"/>
    <w:rsid w:val="00810698"/>
    <w:rsid w:val="00813C31"/>
    <w:rsid w:val="008146D8"/>
    <w:rsid w:val="00815DB7"/>
    <w:rsid w:val="00816809"/>
    <w:rsid w:val="0081688F"/>
    <w:rsid w:val="008211BE"/>
    <w:rsid w:val="0082390D"/>
    <w:rsid w:val="008268A2"/>
    <w:rsid w:val="008316F1"/>
    <w:rsid w:val="008326D9"/>
    <w:rsid w:val="00834D83"/>
    <w:rsid w:val="00836CFE"/>
    <w:rsid w:val="00840C20"/>
    <w:rsid w:val="008412C6"/>
    <w:rsid w:val="00843959"/>
    <w:rsid w:val="0084436D"/>
    <w:rsid w:val="00847D58"/>
    <w:rsid w:val="0085041C"/>
    <w:rsid w:val="00852568"/>
    <w:rsid w:val="008529EB"/>
    <w:rsid w:val="00853746"/>
    <w:rsid w:val="008558A6"/>
    <w:rsid w:val="008562F9"/>
    <w:rsid w:val="00863723"/>
    <w:rsid w:val="0086467E"/>
    <w:rsid w:val="00864B7A"/>
    <w:rsid w:val="00866377"/>
    <w:rsid w:val="0087267B"/>
    <w:rsid w:val="00877AE7"/>
    <w:rsid w:val="00877CA2"/>
    <w:rsid w:val="008804E9"/>
    <w:rsid w:val="00881274"/>
    <w:rsid w:val="008814AD"/>
    <w:rsid w:val="008814B1"/>
    <w:rsid w:val="00884AFB"/>
    <w:rsid w:val="00885B95"/>
    <w:rsid w:val="00886376"/>
    <w:rsid w:val="008915DE"/>
    <w:rsid w:val="00891F75"/>
    <w:rsid w:val="008A0813"/>
    <w:rsid w:val="008A165B"/>
    <w:rsid w:val="008A2D2D"/>
    <w:rsid w:val="008A3D36"/>
    <w:rsid w:val="008A5B90"/>
    <w:rsid w:val="008B078E"/>
    <w:rsid w:val="008B12ED"/>
    <w:rsid w:val="008B1A84"/>
    <w:rsid w:val="008B2140"/>
    <w:rsid w:val="008B5EE6"/>
    <w:rsid w:val="008B60C8"/>
    <w:rsid w:val="008B6AA8"/>
    <w:rsid w:val="008C0EF4"/>
    <w:rsid w:val="008C2A10"/>
    <w:rsid w:val="008C2E38"/>
    <w:rsid w:val="008C37D8"/>
    <w:rsid w:val="008C6794"/>
    <w:rsid w:val="008C78B6"/>
    <w:rsid w:val="008D6521"/>
    <w:rsid w:val="008DD958"/>
    <w:rsid w:val="008E01C8"/>
    <w:rsid w:val="008E0F05"/>
    <w:rsid w:val="008E18B2"/>
    <w:rsid w:val="008E2958"/>
    <w:rsid w:val="008E4471"/>
    <w:rsid w:val="008E516F"/>
    <w:rsid w:val="008E6A9B"/>
    <w:rsid w:val="008E7F9F"/>
    <w:rsid w:val="008F27C1"/>
    <w:rsid w:val="008F3C20"/>
    <w:rsid w:val="008F42A1"/>
    <w:rsid w:val="008F4AE7"/>
    <w:rsid w:val="008F4C2F"/>
    <w:rsid w:val="008F5C7D"/>
    <w:rsid w:val="00900844"/>
    <w:rsid w:val="00900E65"/>
    <w:rsid w:val="00901468"/>
    <w:rsid w:val="009019D1"/>
    <w:rsid w:val="00902A73"/>
    <w:rsid w:val="00904651"/>
    <w:rsid w:val="00905402"/>
    <w:rsid w:val="009069D4"/>
    <w:rsid w:val="00907E05"/>
    <w:rsid w:val="00910A69"/>
    <w:rsid w:val="00911D9D"/>
    <w:rsid w:val="0091362C"/>
    <w:rsid w:val="00914D52"/>
    <w:rsid w:val="00914E01"/>
    <w:rsid w:val="00921D0A"/>
    <w:rsid w:val="0092218B"/>
    <w:rsid w:val="009226D7"/>
    <w:rsid w:val="0092373F"/>
    <w:rsid w:val="00924D3E"/>
    <w:rsid w:val="00927FA6"/>
    <w:rsid w:val="00930A7A"/>
    <w:rsid w:val="009317F8"/>
    <w:rsid w:val="00931911"/>
    <w:rsid w:val="00936A25"/>
    <w:rsid w:val="00937E50"/>
    <w:rsid w:val="00945344"/>
    <w:rsid w:val="00945CA4"/>
    <w:rsid w:val="00946214"/>
    <w:rsid w:val="00946244"/>
    <w:rsid w:val="009466F9"/>
    <w:rsid w:val="00947EB0"/>
    <w:rsid w:val="0095676D"/>
    <w:rsid w:val="00957273"/>
    <w:rsid w:val="009573FA"/>
    <w:rsid w:val="00957A31"/>
    <w:rsid w:val="00965E23"/>
    <w:rsid w:val="0096600A"/>
    <w:rsid w:val="0096636E"/>
    <w:rsid w:val="00966D2B"/>
    <w:rsid w:val="00967536"/>
    <w:rsid w:val="00967CD8"/>
    <w:rsid w:val="0097101C"/>
    <w:rsid w:val="0097334D"/>
    <w:rsid w:val="0097533E"/>
    <w:rsid w:val="0097551B"/>
    <w:rsid w:val="00975941"/>
    <w:rsid w:val="00975A20"/>
    <w:rsid w:val="00975A6C"/>
    <w:rsid w:val="009764FA"/>
    <w:rsid w:val="009765A4"/>
    <w:rsid w:val="00976DF6"/>
    <w:rsid w:val="0098423C"/>
    <w:rsid w:val="00986DBC"/>
    <w:rsid w:val="00997673"/>
    <w:rsid w:val="00997E95"/>
    <w:rsid w:val="009A14B5"/>
    <w:rsid w:val="009A1CE3"/>
    <w:rsid w:val="009A3481"/>
    <w:rsid w:val="009A44CF"/>
    <w:rsid w:val="009A46D6"/>
    <w:rsid w:val="009A66C9"/>
    <w:rsid w:val="009B284A"/>
    <w:rsid w:val="009B28FE"/>
    <w:rsid w:val="009B3631"/>
    <w:rsid w:val="009B3634"/>
    <w:rsid w:val="009B4513"/>
    <w:rsid w:val="009B68E8"/>
    <w:rsid w:val="009C106A"/>
    <w:rsid w:val="009C3C1A"/>
    <w:rsid w:val="009C5BEC"/>
    <w:rsid w:val="009C7804"/>
    <w:rsid w:val="009D2F99"/>
    <w:rsid w:val="009D4C39"/>
    <w:rsid w:val="009E0AFD"/>
    <w:rsid w:val="009E5ADB"/>
    <w:rsid w:val="009E6861"/>
    <w:rsid w:val="009F0B27"/>
    <w:rsid w:val="009F6068"/>
    <w:rsid w:val="009F78CB"/>
    <w:rsid w:val="00A0268E"/>
    <w:rsid w:val="00A116C9"/>
    <w:rsid w:val="00A12B89"/>
    <w:rsid w:val="00A138A1"/>
    <w:rsid w:val="00A13C93"/>
    <w:rsid w:val="00A154A2"/>
    <w:rsid w:val="00A1720C"/>
    <w:rsid w:val="00A17A68"/>
    <w:rsid w:val="00A2191F"/>
    <w:rsid w:val="00A22688"/>
    <w:rsid w:val="00A22B8D"/>
    <w:rsid w:val="00A23658"/>
    <w:rsid w:val="00A26618"/>
    <w:rsid w:val="00A26FB2"/>
    <w:rsid w:val="00A3190A"/>
    <w:rsid w:val="00A36716"/>
    <w:rsid w:val="00A36EA8"/>
    <w:rsid w:val="00A4098C"/>
    <w:rsid w:val="00A44469"/>
    <w:rsid w:val="00A44812"/>
    <w:rsid w:val="00A46ABC"/>
    <w:rsid w:val="00A57946"/>
    <w:rsid w:val="00A60CAD"/>
    <w:rsid w:val="00A61399"/>
    <w:rsid w:val="00A6177C"/>
    <w:rsid w:val="00A61D92"/>
    <w:rsid w:val="00A62E7B"/>
    <w:rsid w:val="00A671C9"/>
    <w:rsid w:val="00A70144"/>
    <w:rsid w:val="00A7060A"/>
    <w:rsid w:val="00A72A87"/>
    <w:rsid w:val="00A72E95"/>
    <w:rsid w:val="00A75127"/>
    <w:rsid w:val="00A76A5C"/>
    <w:rsid w:val="00A773FB"/>
    <w:rsid w:val="00A83225"/>
    <w:rsid w:val="00A84BF6"/>
    <w:rsid w:val="00A85E30"/>
    <w:rsid w:val="00A92388"/>
    <w:rsid w:val="00A95978"/>
    <w:rsid w:val="00A95FEA"/>
    <w:rsid w:val="00A97927"/>
    <w:rsid w:val="00AA1D8D"/>
    <w:rsid w:val="00AA3762"/>
    <w:rsid w:val="00AA5898"/>
    <w:rsid w:val="00AA7A4D"/>
    <w:rsid w:val="00AA7E04"/>
    <w:rsid w:val="00AB261E"/>
    <w:rsid w:val="00AB34AB"/>
    <w:rsid w:val="00AB668B"/>
    <w:rsid w:val="00AB7269"/>
    <w:rsid w:val="00AB7F27"/>
    <w:rsid w:val="00AC1AE2"/>
    <w:rsid w:val="00AC4254"/>
    <w:rsid w:val="00AC5450"/>
    <w:rsid w:val="00AC55AF"/>
    <w:rsid w:val="00AC577E"/>
    <w:rsid w:val="00AD5D7A"/>
    <w:rsid w:val="00AE1C8A"/>
    <w:rsid w:val="00AE2155"/>
    <w:rsid w:val="00AE2658"/>
    <w:rsid w:val="00AE2C07"/>
    <w:rsid w:val="00AE55D9"/>
    <w:rsid w:val="00AE6948"/>
    <w:rsid w:val="00AF3C64"/>
    <w:rsid w:val="00AF5DD6"/>
    <w:rsid w:val="00B00EE8"/>
    <w:rsid w:val="00B0105B"/>
    <w:rsid w:val="00B03068"/>
    <w:rsid w:val="00B03AEB"/>
    <w:rsid w:val="00B04D62"/>
    <w:rsid w:val="00B06D0E"/>
    <w:rsid w:val="00B10FB3"/>
    <w:rsid w:val="00B128FF"/>
    <w:rsid w:val="00B1349B"/>
    <w:rsid w:val="00B1571D"/>
    <w:rsid w:val="00B24133"/>
    <w:rsid w:val="00B31338"/>
    <w:rsid w:val="00B3410E"/>
    <w:rsid w:val="00B34AE3"/>
    <w:rsid w:val="00B3538E"/>
    <w:rsid w:val="00B375A9"/>
    <w:rsid w:val="00B37F3C"/>
    <w:rsid w:val="00B46FE2"/>
    <w:rsid w:val="00B47730"/>
    <w:rsid w:val="00B47F58"/>
    <w:rsid w:val="00B529FA"/>
    <w:rsid w:val="00B53CB8"/>
    <w:rsid w:val="00B54D9B"/>
    <w:rsid w:val="00B559D5"/>
    <w:rsid w:val="00B55AD7"/>
    <w:rsid w:val="00B56B91"/>
    <w:rsid w:val="00B5765B"/>
    <w:rsid w:val="00B6098E"/>
    <w:rsid w:val="00B61FF3"/>
    <w:rsid w:val="00B63758"/>
    <w:rsid w:val="00B70428"/>
    <w:rsid w:val="00B7331E"/>
    <w:rsid w:val="00B760D9"/>
    <w:rsid w:val="00B76696"/>
    <w:rsid w:val="00B77EC9"/>
    <w:rsid w:val="00B80BFD"/>
    <w:rsid w:val="00B819E8"/>
    <w:rsid w:val="00B827D0"/>
    <w:rsid w:val="00B85FD7"/>
    <w:rsid w:val="00B908EA"/>
    <w:rsid w:val="00B91A1C"/>
    <w:rsid w:val="00B95E28"/>
    <w:rsid w:val="00BA067A"/>
    <w:rsid w:val="00BA0E21"/>
    <w:rsid w:val="00BA55F0"/>
    <w:rsid w:val="00BB09B0"/>
    <w:rsid w:val="00BB0DAE"/>
    <w:rsid w:val="00BB12EF"/>
    <w:rsid w:val="00BB18CE"/>
    <w:rsid w:val="00BB1F13"/>
    <w:rsid w:val="00BB3D14"/>
    <w:rsid w:val="00BB490C"/>
    <w:rsid w:val="00BB4D3B"/>
    <w:rsid w:val="00BB532F"/>
    <w:rsid w:val="00BB59B7"/>
    <w:rsid w:val="00BB9A55"/>
    <w:rsid w:val="00BC0973"/>
    <w:rsid w:val="00BC142F"/>
    <w:rsid w:val="00BC2BE9"/>
    <w:rsid w:val="00BC35A7"/>
    <w:rsid w:val="00BC3C22"/>
    <w:rsid w:val="00BC432F"/>
    <w:rsid w:val="00BC4C18"/>
    <w:rsid w:val="00BD35A3"/>
    <w:rsid w:val="00BD45DF"/>
    <w:rsid w:val="00BD46E8"/>
    <w:rsid w:val="00BD662E"/>
    <w:rsid w:val="00BE148D"/>
    <w:rsid w:val="00BE3BD0"/>
    <w:rsid w:val="00BE4D9E"/>
    <w:rsid w:val="00BE586B"/>
    <w:rsid w:val="00BE61AC"/>
    <w:rsid w:val="00BE74AE"/>
    <w:rsid w:val="00BE79CD"/>
    <w:rsid w:val="00BF0548"/>
    <w:rsid w:val="00BF105D"/>
    <w:rsid w:val="00BF14B4"/>
    <w:rsid w:val="00BF2644"/>
    <w:rsid w:val="00BF4C63"/>
    <w:rsid w:val="00BF5DED"/>
    <w:rsid w:val="00C0407F"/>
    <w:rsid w:val="00C05DC4"/>
    <w:rsid w:val="00C16AB7"/>
    <w:rsid w:val="00C1769B"/>
    <w:rsid w:val="00C23341"/>
    <w:rsid w:val="00C252A0"/>
    <w:rsid w:val="00C25F2E"/>
    <w:rsid w:val="00C308F4"/>
    <w:rsid w:val="00C30C6B"/>
    <w:rsid w:val="00C316FB"/>
    <w:rsid w:val="00C31D03"/>
    <w:rsid w:val="00C32973"/>
    <w:rsid w:val="00C360A8"/>
    <w:rsid w:val="00C364CB"/>
    <w:rsid w:val="00C370A2"/>
    <w:rsid w:val="00C40E80"/>
    <w:rsid w:val="00C41BB6"/>
    <w:rsid w:val="00C420B1"/>
    <w:rsid w:val="00C430AA"/>
    <w:rsid w:val="00C46626"/>
    <w:rsid w:val="00C46E98"/>
    <w:rsid w:val="00C5182F"/>
    <w:rsid w:val="00C54096"/>
    <w:rsid w:val="00C5547B"/>
    <w:rsid w:val="00C57D87"/>
    <w:rsid w:val="00C607FD"/>
    <w:rsid w:val="00C61F80"/>
    <w:rsid w:val="00C62006"/>
    <w:rsid w:val="00C638E3"/>
    <w:rsid w:val="00C63F82"/>
    <w:rsid w:val="00C714D2"/>
    <w:rsid w:val="00C73BD6"/>
    <w:rsid w:val="00C74817"/>
    <w:rsid w:val="00C76140"/>
    <w:rsid w:val="00C762BE"/>
    <w:rsid w:val="00C76D20"/>
    <w:rsid w:val="00C773A6"/>
    <w:rsid w:val="00C80441"/>
    <w:rsid w:val="00C80782"/>
    <w:rsid w:val="00C824D6"/>
    <w:rsid w:val="00C82A98"/>
    <w:rsid w:val="00C83D67"/>
    <w:rsid w:val="00C85BC3"/>
    <w:rsid w:val="00C85C31"/>
    <w:rsid w:val="00C86D00"/>
    <w:rsid w:val="00C870A3"/>
    <w:rsid w:val="00C87EEA"/>
    <w:rsid w:val="00C9075B"/>
    <w:rsid w:val="00C90A12"/>
    <w:rsid w:val="00C9256E"/>
    <w:rsid w:val="00C97A73"/>
    <w:rsid w:val="00CA3B02"/>
    <w:rsid w:val="00CA47A2"/>
    <w:rsid w:val="00CA5EF3"/>
    <w:rsid w:val="00CA7624"/>
    <w:rsid w:val="00CB0664"/>
    <w:rsid w:val="00CB0DCE"/>
    <w:rsid w:val="00CB4B8E"/>
    <w:rsid w:val="00CB523A"/>
    <w:rsid w:val="00CB63C7"/>
    <w:rsid w:val="00CB6BC8"/>
    <w:rsid w:val="00CB7C17"/>
    <w:rsid w:val="00CB7FA0"/>
    <w:rsid w:val="00CC0DEA"/>
    <w:rsid w:val="00CC1485"/>
    <w:rsid w:val="00CC5C71"/>
    <w:rsid w:val="00CD51C8"/>
    <w:rsid w:val="00CD65DF"/>
    <w:rsid w:val="00CD75E6"/>
    <w:rsid w:val="00CE1BA0"/>
    <w:rsid w:val="00CE5B6F"/>
    <w:rsid w:val="00CE7DEE"/>
    <w:rsid w:val="00CF3602"/>
    <w:rsid w:val="00CF3C16"/>
    <w:rsid w:val="00D0054C"/>
    <w:rsid w:val="00D01A9E"/>
    <w:rsid w:val="00D03564"/>
    <w:rsid w:val="00D0439D"/>
    <w:rsid w:val="00D049F4"/>
    <w:rsid w:val="00D06021"/>
    <w:rsid w:val="00D0642A"/>
    <w:rsid w:val="00D117AD"/>
    <w:rsid w:val="00D118A3"/>
    <w:rsid w:val="00D150C8"/>
    <w:rsid w:val="00D2058B"/>
    <w:rsid w:val="00D2240C"/>
    <w:rsid w:val="00D2563E"/>
    <w:rsid w:val="00D25870"/>
    <w:rsid w:val="00D3177E"/>
    <w:rsid w:val="00D324C5"/>
    <w:rsid w:val="00D35592"/>
    <w:rsid w:val="00D3771F"/>
    <w:rsid w:val="00D46EA6"/>
    <w:rsid w:val="00D47098"/>
    <w:rsid w:val="00D54670"/>
    <w:rsid w:val="00D55ED2"/>
    <w:rsid w:val="00D5605D"/>
    <w:rsid w:val="00D56C62"/>
    <w:rsid w:val="00D62807"/>
    <w:rsid w:val="00D63A16"/>
    <w:rsid w:val="00D64428"/>
    <w:rsid w:val="00D70621"/>
    <w:rsid w:val="00D707BD"/>
    <w:rsid w:val="00D744DF"/>
    <w:rsid w:val="00D75E5B"/>
    <w:rsid w:val="00D76377"/>
    <w:rsid w:val="00D769DF"/>
    <w:rsid w:val="00D83B47"/>
    <w:rsid w:val="00D85BA3"/>
    <w:rsid w:val="00D901A5"/>
    <w:rsid w:val="00D90209"/>
    <w:rsid w:val="00D9276F"/>
    <w:rsid w:val="00D9411A"/>
    <w:rsid w:val="00DA31AA"/>
    <w:rsid w:val="00DA52B1"/>
    <w:rsid w:val="00DA67BC"/>
    <w:rsid w:val="00DA750C"/>
    <w:rsid w:val="00DB0BA9"/>
    <w:rsid w:val="00DB28D7"/>
    <w:rsid w:val="00DB39D6"/>
    <w:rsid w:val="00DB3A38"/>
    <w:rsid w:val="00DB43A6"/>
    <w:rsid w:val="00DC4290"/>
    <w:rsid w:val="00DC51A0"/>
    <w:rsid w:val="00DC60CF"/>
    <w:rsid w:val="00DC6B43"/>
    <w:rsid w:val="00DD2F7C"/>
    <w:rsid w:val="00DD38C6"/>
    <w:rsid w:val="00DD6F8E"/>
    <w:rsid w:val="00DD75D0"/>
    <w:rsid w:val="00DE3F19"/>
    <w:rsid w:val="00DE5BC7"/>
    <w:rsid w:val="00DE5F4E"/>
    <w:rsid w:val="00DE73D5"/>
    <w:rsid w:val="00DF4DD4"/>
    <w:rsid w:val="00DF5A7C"/>
    <w:rsid w:val="00DF653D"/>
    <w:rsid w:val="00DF733B"/>
    <w:rsid w:val="00DF7A1A"/>
    <w:rsid w:val="00E003DA"/>
    <w:rsid w:val="00E042A4"/>
    <w:rsid w:val="00E16973"/>
    <w:rsid w:val="00E20943"/>
    <w:rsid w:val="00E218BB"/>
    <w:rsid w:val="00E26AE4"/>
    <w:rsid w:val="00E26F76"/>
    <w:rsid w:val="00E31A18"/>
    <w:rsid w:val="00E32154"/>
    <w:rsid w:val="00E33DC1"/>
    <w:rsid w:val="00E340DB"/>
    <w:rsid w:val="00E3421D"/>
    <w:rsid w:val="00E34CF2"/>
    <w:rsid w:val="00E3565A"/>
    <w:rsid w:val="00E3621A"/>
    <w:rsid w:val="00E3F65E"/>
    <w:rsid w:val="00E423AA"/>
    <w:rsid w:val="00E4304E"/>
    <w:rsid w:val="00E47585"/>
    <w:rsid w:val="00E523D6"/>
    <w:rsid w:val="00E523E6"/>
    <w:rsid w:val="00E529C7"/>
    <w:rsid w:val="00E60B9D"/>
    <w:rsid w:val="00E61064"/>
    <w:rsid w:val="00E62D4B"/>
    <w:rsid w:val="00E62ECC"/>
    <w:rsid w:val="00E64530"/>
    <w:rsid w:val="00E64859"/>
    <w:rsid w:val="00E648FD"/>
    <w:rsid w:val="00E64F3A"/>
    <w:rsid w:val="00E660E7"/>
    <w:rsid w:val="00E67302"/>
    <w:rsid w:val="00E713C4"/>
    <w:rsid w:val="00E77F5E"/>
    <w:rsid w:val="00E80F2B"/>
    <w:rsid w:val="00E81CB4"/>
    <w:rsid w:val="00E861D2"/>
    <w:rsid w:val="00E8652D"/>
    <w:rsid w:val="00E906A3"/>
    <w:rsid w:val="00E93949"/>
    <w:rsid w:val="00E950BD"/>
    <w:rsid w:val="00E95F08"/>
    <w:rsid w:val="00EA1217"/>
    <w:rsid w:val="00EA3C62"/>
    <w:rsid w:val="00EA648A"/>
    <w:rsid w:val="00EB0206"/>
    <w:rsid w:val="00EB0892"/>
    <w:rsid w:val="00EB7C34"/>
    <w:rsid w:val="00EC0337"/>
    <w:rsid w:val="00EC3F50"/>
    <w:rsid w:val="00EC605C"/>
    <w:rsid w:val="00EC79B9"/>
    <w:rsid w:val="00ED57D5"/>
    <w:rsid w:val="00ED5BF8"/>
    <w:rsid w:val="00ED7E91"/>
    <w:rsid w:val="00EE041C"/>
    <w:rsid w:val="00EE04FB"/>
    <w:rsid w:val="00EE0707"/>
    <w:rsid w:val="00EE177C"/>
    <w:rsid w:val="00EE1C00"/>
    <w:rsid w:val="00EE6F42"/>
    <w:rsid w:val="00EF0424"/>
    <w:rsid w:val="00EF05BB"/>
    <w:rsid w:val="00EF1552"/>
    <w:rsid w:val="00EF2DBC"/>
    <w:rsid w:val="00EF4C6B"/>
    <w:rsid w:val="00EF56FA"/>
    <w:rsid w:val="00EF7FF9"/>
    <w:rsid w:val="00F00774"/>
    <w:rsid w:val="00F01280"/>
    <w:rsid w:val="00F030D0"/>
    <w:rsid w:val="00F11BF8"/>
    <w:rsid w:val="00F13B0A"/>
    <w:rsid w:val="00F13CF9"/>
    <w:rsid w:val="00F16EEF"/>
    <w:rsid w:val="00F21C26"/>
    <w:rsid w:val="00F3233B"/>
    <w:rsid w:val="00F33ED3"/>
    <w:rsid w:val="00F354D2"/>
    <w:rsid w:val="00F36DB8"/>
    <w:rsid w:val="00F43F8C"/>
    <w:rsid w:val="00F44CCF"/>
    <w:rsid w:val="00F46876"/>
    <w:rsid w:val="00F4C2D5"/>
    <w:rsid w:val="00F53906"/>
    <w:rsid w:val="00F65768"/>
    <w:rsid w:val="00F67CCD"/>
    <w:rsid w:val="00F707D5"/>
    <w:rsid w:val="00F72179"/>
    <w:rsid w:val="00F75B9F"/>
    <w:rsid w:val="00F75D3C"/>
    <w:rsid w:val="00F76608"/>
    <w:rsid w:val="00F80559"/>
    <w:rsid w:val="00F864C1"/>
    <w:rsid w:val="00F864D3"/>
    <w:rsid w:val="00F86EF1"/>
    <w:rsid w:val="00F9073E"/>
    <w:rsid w:val="00F90C12"/>
    <w:rsid w:val="00F9101D"/>
    <w:rsid w:val="00F92F9D"/>
    <w:rsid w:val="00F94A36"/>
    <w:rsid w:val="00F95B51"/>
    <w:rsid w:val="00F95C51"/>
    <w:rsid w:val="00F9603D"/>
    <w:rsid w:val="00F96549"/>
    <w:rsid w:val="00FA4ED5"/>
    <w:rsid w:val="00FB58DC"/>
    <w:rsid w:val="00FB63E8"/>
    <w:rsid w:val="00FC130D"/>
    <w:rsid w:val="00FC29A0"/>
    <w:rsid w:val="00FC536F"/>
    <w:rsid w:val="00FC580F"/>
    <w:rsid w:val="00FC693F"/>
    <w:rsid w:val="00FC7BFC"/>
    <w:rsid w:val="00FD4F80"/>
    <w:rsid w:val="00FD57FD"/>
    <w:rsid w:val="00FD66E8"/>
    <w:rsid w:val="00FE1A55"/>
    <w:rsid w:val="00FE2210"/>
    <w:rsid w:val="00FE431E"/>
    <w:rsid w:val="00FE4D46"/>
    <w:rsid w:val="00FE5CF6"/>
    <w:rsid w:val="00FE6C1B"/>
    <w:rsid w:val="00FF16E4"/>
    <w:rsid w:val="00FF543D"/>
    <w:rsid w:val="00FF6288"/>
    <w:rsid w:val="0105813D"/>
    <w:rsid w:val="010D5E64"/>
    <w:rsid w:val="011C8A30"/>
    <w:rsid w:val="0142169C"/>
    <w:rsid w:val="015DD04E"/>
    <w:rsid w:val="01BF70B3"/>
    <w:rsid w:val="01C1D635"/>
    <w:rsid w:val="01F36633"/>
    <w:rsid w:val="01FA6428"/>
    <w:rsid w:val="0210F934"/>
    <w:rsid w:val="0217AB4D"/>
    <w:rsid w:val="02246EED"/>
    <w:rsid w:val="023B1387"/>
    <w:rsid w:val="02777E5C"/>
    <w:rsid w:val="02D05FFE"/>
    <w:rsid w:val="032C3D55"/>
    <w:rsid w:val="0334EA9A"/>
    <w:rsid w:val="03799AB0"/>
    <w:rsid w:val="0386FFE2"/>
    <w:rsid w:val="03890E32"/>
    <w:rsid w:val="0397779F"/>
    <w:rsid w:val="03A21B01"/>
    <w:rsid w:val="03B2FF96"/>
    <w:rsid w:val="0404C4A7"/>
    <w:rsid w:val="040A928A"/>
    <w:rsid w:val="0425B8BF"/>
    <w:rsid w:val="0432E3A5"/>
    <w:rsid w:val="04564D96"/>
    <w:rsid w:val="049BC0DE"/>
    <w:rsid w:val="05095212"/>
    <w:rsid w:val="050D4483"/>
    <w:rsid w:val="051D79E4"/>
    <w:rsid w:val="0523EE2A"/>
    <w:rsid w:val="054724E8"/>
    <w:rsid w:val="057D6286"/>
    <w:rsid w:val="0596F3AA"/>
    <w:rsid w:val="059E6091"/>
    <w:rsid w:val="05A4EFBE"/>
    <w:rsid w:val="0600D4C6"/>
    <w:rsid w:val="0626427A"/>
    <w:rsid w:val="062B9FC2"/>
    <w:rsid w:val="0643CC37"/>
    <w:rsid w:val="06454C8E"/>
    <w:rsid w:val="069362BF"/>
    <w:rsid w:val="069532CB"/>
    <w:rsid w:val="06A5F649"/>
    <w:rsid w:val="06CF7C0B"/>
    <w:rsid w:val="06DC70AD"/>
    <w:rsid w:val="06F41900"/>
    <w:rsid w:val="07039345"/>
    <w:rsid w:val="075FA3C5"/>
    <w:rsid w:val="07A82857"/>
    <w:rsid w:val="07BF8609"/>
    <w:rsid w:val="07DF0926"/>
    <w:rsid w:val="07EB5064"/>
    <w:rsid w:val="0811F9A1"/>
    <w:rsid w:val="081AB365"/>
    <w:rsid w:val="082A726A"/>
    <w:rsid w:val="08450BB8"/>
    <w:rsid w:val="084A31F5"/>
    <w:rsid w:val="08550482"/>
    <w:rsid w:val="085E0184"/>
    <w:rsid w:val="08705235"/>
    <w:rsid w:val="08727386"/>
    <w:rsid w:val="087AC68D"/>
    <w:rsid w:val="088B5E38"/>
    <w:rsid w:val="089A8938"/>
    <w:rsid w:val="08B62E6A"/>
    <w:rsid w:val="08FBFF3E"/>
    <w:rsid w:val="0908FC73"/>
    <w:rsid w:val="092C1969"/>
    <w:rsid w:val="0931975A"/>
    <w:rsid w:val="093A9B56"/>
    <w:rsid w:val="0964BB5B"/>
    <w:rsid w:val="0965CC54"/>
    <w:rsid w:val="098B30BF"/>
    <w:rsid w:val="09A3B6F9"/>
    <w:rsid w:val="09BF4FEF"/>
    <w:rsid w:val="09C64FD2"/>
    <w:rsid w:val="09DF3F70"/>
    <w:rsid w:val="09E266F1"/>
    <w:rsid w:val="09E57657"/>
    <w:rsid w:val="09EB9640"/>
    <w:rsid w:val="0A068F1B"/>
    <w:rsid w:val="0A0EA932"/>
    <w:rsid w:val="0A19AAF9"/>
    <w:rsid w:val="0A209B0E"/>
    <w:rsid w:val="0A321168"/>
    <w:rsid w:val="0A545983"/>
    <w:rsid w:val="0A7544F0"/>
    <w:rsid w:val="0A7F9F83"/>
    <w:rsid w:val="0A803FB9"/>
    <w:rsid w:val="0A9696EC"/>
    <w:rsid w:val="0A9E8494"/>
    <w:rsid w:val="0AB7617F"/>
    <w:rsid w:val="0B04C4A5"/>
    <w:rsid w:val="0B050771"/>
    <w:rsid w:val="0B80E339"/>
    <w:rsid w:val="0B9C2ED1"/>
    <w:rsid w:val="0BA4AEC3"/>
    <w:rsid w:val="0BA51BC9"/>
    <w:rsid w:val="0BC53DF7"/>
    <w:rsid w:val="0C00FF61"/>
    <w:rsid w:val="0C070258"/>
    <w:rsid w:val="0C2AF4C1"/>
    <w:rsid w:val="0C9B27DB"/>
    <w:rsid w:val="0C9B4F63"/>
    <w:rsid w:val="0CAAEAB9"/>
    <w:rsid w:val="0CE1A4B2"/>
    <w:rsid w:val="0CEC3382"/>
    <w:rsid w:val="0CECCA14"/>
    <w:rsid w:val="0D0799D1"/>
    <w:rsid w:val="0D19F044"/>
    <w:rsid w:val="0D1DADEC"/>
    <w:rsid w:val="0D46497E"/>
    <w:rsid w:val="0D5909C6"/>
    <w:rsid w:val="0D928CE2"/>
    <w:rsid w:val="0DC77877"/>
    <w:rsid w:val="0DF0530E"/>
    <w:rsid w:val="0E04F1DC"/>
    <w:rsid w:val="0E102B36"/>
    <w:rsid w:val="0E1034AF"/>
    <w:rsid w:val="0E358B11"/>
    <w:rsid w:val="0E40A832"/>
    <w:rsid w:val="0E4B1E86"/>
    <w:rsid w:val="0E529CE1"/>
    <w:rsid w:val="0E66BEAE"/>
    <w:rsid w:val="0E8E1BD8"/>
    <w:rsid w:val="0E975AEB"/>
    <w:rsid w:val="0E9C23DF"/>
    <w:rsid w:val="0EBC5333"/>
    <w:rsid w:val="0ECE2F16"/>
    <w:rsid w:val="0F5408A2"/>
    <w:rsid w:val="0F6C60A2"/>
    <w:rsid w:val="0F6F37FD"/>
    <w:rsid w:val="0FD9AF85"/>
    <w:rsid w:val="0FE3859A"/>
    <w:rsid w:val="0FEBDB27"/>
    <w:rsid w:val="10024D3F"/>
    <w:rsid w:val="1017AFFD"/>
    <w:rsid w:val="106B7D32"/>
    <w:rsid w:val="1094C90A"/>
    <w:rsid w:val="10A1DF47"/>
    <w:rsid w:val="10B193AE"/>
    <w:rsid w:val="10D5F9FD"/>
    <w:rsid w:val="10DBFA50"/>
    <w:rsid w:val="10E7CA2F"/>
    <w:rsid w:val="114E94F1"/>
    <w:rsid w:val="1160A04B"/>
    <w:rsid w:val="117D0D0F"/>
    <w:rsid w:val="117FE032"/>
    <w:rsid w:val="119A6A34"/>
    <w:rsid w:val="11A832C0"/>
    <w:rsid w:val="11AD2050"/>
    <w:rsid w:val="11BA17D2"/>
    <w:rsid w:val="11CAA47A"/>
    <w:rsid w:val="11E23514"/>
    <w:rsid w:val="11FE0C83"/>
    <w:rsid w:val="12013565"/>
    <w:rsid w:val="1202BBDD"/>
    <w:rsid w:val="120E940A"/>
    <w:rsid w:val="1215CA97"/>
    <w:rsid w:val="1218D10B"/>
    <w:rsid w:val="1230B7D6"/>
    <w:rsid w:val="123E5892"/>
    <w:rsid w:val="124A78E0"/>
    <w:rsid w:val="1263573C"/>
    <w:rsid w:val="1269C6FC"/>
    <w:rsid w:val="12822682"/>
    <w:rsid w:val="132F8C92"/>
    <w:rsid w:val="134C9969"/>
    <w:rsid w:val="135C5CE0"/>
    <w:rsid w:val="1387617C"/>
    <w:rsid w:val="13A98106"/>
    <w:rsid w:val="13BDA88F"/>
    <w:rsid w:val="141134CC"/>
    <w:rsid w:val="141B3B0C"/>
    <w:rsid w:val="1477F9FF"/>
    <w:rsid w:val="1483E4D0"/>
    <w:rsid w:val="1493A4BF"/>
    <w:rsid w:val="14B28AF8"/>
    <w:rsid w:val="1525F3FD"/>
    <w:rsid w:val="152EE5FF"/>
    <w:rsid w:val="1545F87D"/>
    <w:rsid w:val="154C31EB"/>
    <w:rsid w:val="15699E76"/>
    <w:rsid w:val="1573F361"/>
    <w:rsid w:val="15AB72A9"/>
    <w:rsid w:val="15AD13AE"/>
    <w:rsid w:val="15BC0B08"/>
    <w:rsid w:val="15C143AD"/>
    <w:rsid w:val="15C661A7"/>
    <w:rsid w:val="15CF26E4"/>
    <w:rsid w:val="15F52448"/>
    <w:rsid w:val="161F86E9"/>
    <w:rsid w:val="163BB8D7"/>
    <w:rsid w:val="164B78F9"/>
    <w:rsid w:val="169031F8"/>
    <w:rsid w:val="16B0EE64"/>
    <w:rsid w:val="16B54290"/>
    <w:rsid w:val="16BF3B9B"/>
    <w:rsid w:val="16D124B6"/>
    <w:rsid w:val="16DCF2EF"/>
    <w:rsid w:val="16FFE8ED"/>
    <w:rsid w:val="170308B2"/>
    <w:rsid w:val="170E1E0C"/>
    <w:rsid w:val="173D6D3D"/>
    <w:rsid w:val="1768A1C6"/>
    <w:rsid w:val="177A73EC"/>
    <w:rsid w:val="17CD6562"/>
    <w:rsid w:val="1807F5D5"/>
    <w:rsid w:val="18173B15"/>
    <w:rsid w:val="1827483E"/>
    <w:rsid w:val="18495F0E"/>
    <w:rsid w:val="184B6914"/>
    <w:rsid w:val="184E5C1E"/>
    <w:rsid w:val="1853B50F"/>
    <w:rsid w:val="18760170"/>
    <w:rsid w:val="1889465D"/>
    <w:rsid w:val="1894202F"/>
    <w:rsid w:val="18958EC0"/>
    <w:rsid w:val="18A78FBE"/>
    <w:rsid w:val="18D172AD"/>
    <w:rsid w:val="18E830B2"/>
    <w:rsid w:val="193F9093"/>
    <w:rsid w:val="19423919"/>
    <w:rsid w:val="19519BCD"/>
    <w:rsid w:val="195E0778"/>
    <w:rsid w:val="1965344E"/>
    <w:rsid w:val="19AAB1C9"/>
    <w:rsid w:val="19C984B9"/>
    <w:rsid w:val="19EED19C"/>
    <w:rsid w:val="1A154C14"/>
    <w:rsid w:val="1A240C9A"/>
    <w:rsid w:val="1A2DD553"/>
    <w:rsid w:val="1A3BC002"/>
    <w:rsid w:val="1A6B9B83"/>
    <w:rsid w:val="1A823549"/>
    <w:rsid w:val="1A924A4E"/>
    <w:rsid w:val="1A97AC0B"/>
    <w:rsid w:val="1A99E305"/>
    <w:rsid w:val="1AB32D6A"/>
    <w:rsid w:val="1AC88E50"/>
    <w:rsid w:val="1AE09CEE"/>
    <w:rsid w:val="1B2014B4"/>
    <w:rsid w:val="1B445775"/>
    <w:rsid w:val="1BA07BC2"/>
    <w:rsid w:val="1BB88BE0"/>
    <w:rsid w:val="1BBB22AF"/>
    <w:rsid w:val="1BBF37C4"/>
    <w:rsid w:val="1BE248C2"/>
    <w:rsid w:val="1BE82393"/>
    <w:rsid w:val="1BF77DD0"/>
    <w:rsid w:val="1BFC1C12"/>
    <w:rsid w:val="1BFC4464"/>
    <w:rsid w:val="1C1F628A"/>
    <w:rsid w:val="1C2797E7"/>
    <w:rsid w:val="1C506A58"/>
    <w:rsid w:val="1C56CB5F"/>
    <w:rsid w:val="1C832FFD"/>
    <w:rsid w:val="1D01CC47"/>
    <w:rsid w:val="1D2B2FFA"/>
    <w:rsid w:val="1D316588"/>
    <w:rsid w:val="1D35D6D0"/>
    <w:rsid w:val="1D366C30"/>
    <w:rsid w:val="1D369925"/>
    <w:rsid w:val="1DB2A22A"/>
    <w:rsid w:val="1DBB8C7D"/>
    <w:rsid w:val="1DD1EAD4"/>
    <w:rsid w:val="1DDFAA9B"/>
    <w:rsid w:val="1E5B5347"/>
    <w:rsid w:val="1E635FDD"/>
    <w:rsid w:val="1E798849"/>
    <w:rsid w:val="1E80455A"/>
    <w:rsid w:val="1E859356"/>
    <w:rsid w:val="1EAB1933"/>
    <w:rsid w:val="1EB9C10E"/>
    <w:rsid w:val="1F3B357F"/>
    <w:rsid w:val="1F551C17"/>
    <w:rsid w:val="1F77D2F8"/>
    <w:rsid w:val="1FB915FF"/>
    <w:rsid w:val="1FD262ED"/>
    <w:rsid w:val="1FF0FAD7"/>
    <w:rsid w:val="1FFC347D"/>
    <w:rsid w:val="202D42CB"/>
    <w:rsid w:val="203734D7"/>
    <w:rsid w:val="2056689E"/>
    <w:rsid w:val="20A1F37E"/>
    <w:rsid w:val="20BA485F"/>
    <w:rsid w:val="20D8ABB7"/>
    <w:rsid w:val="20E867F2"/>
    <w:rsid w:val="2106BB4A"/>
    <w:rsid w:val="2113ECA6"/>
    <w:rsid w:val="2131320F"/>
    <w:rsid w:val="21357566"/>
    <w:rsid w:val="21437354"/>
    <w:rsid w:val="215C18F6"/>
    <w:rsid w:val="21695032"/>
    <w:rsid w:val="21839C68"/>
    <w:rsid w:val="218A2235"/>
    <w:rsid w:val="21D9A7E6"/>
    <w:rsid w:val="21DDDA1F"/>
    <w:rsid w:val="21EF7863"/>
    <w:rsid w:val="21F39AFE"/>
    <w:rsid w:val="22123740"/>
    <w:rsid w:val="2264D7FB"/>
    <w:rsid w:val="226BED9A"/>
    <w:rsid w:val="22B84661"/>
    <w:rsid w:val="22EB7876"/>
    <w:rsid w:val="22FF1C32"/>
    <w:rsid w:val="23123390"/>
    <w:rsid w:val="233B2E80"/>
    <w:rsid w:val="233B77AC"/>
    <w:rsid w:val="234BA8E4"/>
    <w:rsid w:val="234FEF2C"/>
    <w:rsid w:val="236F05C0"/>
    <w:rsid w:val="237BB797"/>
    <w:rsid w:val="2389E550"/>
    <w:rsid w:val="23A9111C"/>
    <w:rsid w:val="23B861B5"/>
    <w:rsid w:val="23CB425E"/>
    <w:rsid w:val="23CF2BEC"/>
    <w:rsid w:val="23E51A7D"/>
    <w:rsid w:val="23FC45B6"/>
    <w:rsid w:val="24166CC3"/>
    <w:rsid w:val="24272490"/>
    <w:rsid w:val="246C7CBE"/>
    <w:rsid w:val="248C1E92"/>
    <w:rsid w:val="24E65148"/>
    <w:rsid w:val="253869B9"/>
    <w:rsid w:val="25A1DA7F"/>
    <w:rsid w:val="25C89A73"/>
    <w:rsid w:val="25D0599C"/>
    <w:rsid w:val="25E3217E"/>
    <w:rsid w:val="2605CA73"/>
    <w:rsid w:val="2608BFE4"/>
    <w:rsid w:val="261E3037"/>
    <w:rsid w:val="262C6574"/>
    <w:rsid w:val="2650F077"/>
    <w:rsid w:val="266CA7B1"/>
    <w:rsid w:val="269A4CFC"/>
    <w:rsid w:val="26AF7702"/>
    <w:rsid w:val="26D46FB7"/>
    <w:rsid w:val="26E13E59"/>
    <w:rsid w:val="26F71C55"/>
    <w:rsid w:val="26FC5BDF"/>
    <w:rsid w:val="2707D65C"/>
    <w:rsid w:val="272A524A"/>
    <w:rsid w:val="2747381E"/>
    <w:rsid w:val="275D558C"/>
    <w:rsid w:val="2784ECE6"/>
    <w:rsid w:val="27B89EF7"/>
    <w:rsid w:val="27CC9943"/>
    <w:rsid w:val="27FCE362"/>
    <w:rsid w:val="28012E68"/>
    <w:rsid w:val="285F08FB"/>
    <w:rsid w:val="289EC47B"/>
    <w:rsid w:val="2955C811"/>
    <w:rsid w:val="2962BE5A"/>
    <w:rsid w:val="2966EACB"/>
    <w:rsid w:val="298A61AB"/>
    <w:rsid w:val="29B08132"/>
    <w:rsid w:val="29C7CCA1"/>
    <w:rsid w:val="29C9EE9C"/>
    <w:rsid w:val="29D9DFE2"/>
    <w:rsid w:val="29E32055"/>
    <w:rsid w:val="2A028A11"/>
    <w:rsid w:val="2A71970F"/>
    <w:rsid w:val="2A978967"/>
    <w:rsid w:val="2ABB8C4D"/>
    <w:rsid w:val="2ADA5661"/>
    <w:rsid w:val="2B06647C"/>
    <w:rsid w:val="2B0888B7"/>
    <w:rsid w:val="2B1119FA"/>
    <w:rsid w:val="2B372543"/>
    <w:rsid w:val="2B47DA40"/>
    <w:rsid w:val="2B627FC4"/>
    <w:rsid w:val="2BAC24B2"/>
    <w:rsid w:val="2BB15210"/>
    <w:rsid w:val="2BB45A48"/>
    <w:rsid w:val="2BEC8282"/>
    <w:rsid w:val="2BF13EE7"/>
    <w:rsid w:val="2C1FCC37"/>
    <w:rsid w:val="2C452640"/>
    <w:rsid w:val="2C4E0ED0"/>
    <w:rsid w:val="2C825F65"/>
    <w:rsid w:val="2C901459"/>
    <w:rsid w:val="2C92BDBC"/>
    <w:rsid w:val="2CB94F1A"/>
    <w:rsid w:val="2CC43056"/>
    <w:rsid w:val="2CD1BCCB"/>
    <w:rsid w:val="2CDAC5BD"/>
    <w:rsid w:val="2CE1EC85"/>
    <w:rsid w:val="2CEB5F0C"/>
    <w:rsid w:val="2CF50D6E"/>
    <w:rsid w:val="2CFE0376"/>
    <w:rsid w:val="2D076BA0"/>
    <w:rsid w:val="2D202963"/>
    <w:rsid w:val="2D23AD14"/>
    <w:rsid w:val="2D4F0673"/>
    <w:rsid w:val="2D70DC2D"/>
    <w:rsid w:val="2D72FB4F"/>
    <w:rsid w:val="2D81E57B"/>
    <w:rsid w:val="2D98C5C4"/>
    <w:rsid w:val="2D9CDE2C"/>
    <w:rsid w:val="2DE7C538"/>
    <w:rsid w:val="2E1AF29B"/>
    <w:rsid w:val="2E247D4D"/>
    <w:rsid w:val="2E29CC90"/>
    <w:rsid w:val="2E2F2ACB"/>
    <w:rsid w:val="2E40F72D"/>
    <w:rsid w:val="2E4F3518"/>
    <w:rsid w:val="2E66E78D"/>
    <w:rsid w:val="2E6D7C71"/>
    <w:rsid w:val="2E953583"/>
    <w:rsid w:val="2E971BD1"/>
    <w:rsid w:val="2ED43CBF"/>
    <w:rsid w:val="2F017FBA"/>
    <w:rsid w:val="2F08CC33"/>
    <w:rsid w:val="2F1D7973"/>
    <w:rsid w:val="2F2E1728"/>
    <w:rsid w:val="2F3583D0"/>
    <w:rsid w:val="2F3A6F87"/>
    <w:rsid w:val="2F4280C3"/>
    <w:rsid w:val="2FBA73F6"/>
    <w:rsid w:val="2FC73A5C"/>
    <w:rsid w:val="2FCCC224"/>
    <w:rsid w:val="2FE84E66"/>
    <w:rsid w:val="2FF7A40E"/>
    <w:rsid w:val="30180B72"/>
    <w:rsid w:val="305CCC7A"/>
    <w:rsid w:val="30741678"/>
    <w:rsid w:val="3082917C"/>
    <w:rsid w:val="308EDB48"/>
    <w:rsid w:val="3098CF3B"/>
    <w:rsid w:val="30C80794"/>
    <w:rsid w:val="30D39396"/>
    <w:rsid w:val="30DC82EA"/>
    <w:rsid w:val="30E663D3"/>
    <w:rsid w:val="30F8B943"/>
    <w:rsid w:val="3112C134"/>
    <w:rsid w:val="31163DF6"/>
    <w:rsid w:val="31179262"/>
    <w:rsid w:val="311F88A2"/>
    <w:rsid w:val="31252458"/>
    <w:rsid w:val="313C1DBA"/>
    <w:rsid w:val="31469C70"/>
    <w:rsid w:val="3147504A"/>
    <w:rsid w:val="3177E760"/>
    <w:rsid w:val="317E0B67"/>
    <w:rsid w:val="317E2EBE"/>
    <w:rsid w:val="31900935"/>
    <w:rsid w:val="319E6E28"/>
    <w:rsid w:val="31B9EF8F"/>
    <w:rsid w:val="31EA7AE7"/>
    <w:rsid w:val="31F14A1E"/>
    <w:rsid w:val="3209261F"/>
    <w:rsid w:val="322A0B01"/>
    <w:rsid w:val="324AA333"/>
    <w:rsid w:val="32529E54"/>
    <w:rsid w:val="3268BC69"/>
    <w:rsid w:val="326B1F7D"/>
    <w:rsid w:val="326BA5C0"/>
    <w:rsid w:val="3275CDD8"/>
    <w:rsid w:val="327FEF9C"/>
    <w:rsid w:val="3294E192"/>
    <w:rsid w:val="3297E437"/>
    <w:rsid w:val="32A3EE3D"/>
    <w:rsid w:val="32AB4106"/>
    <w:rsid w:val="32BD4E00"/>
    <w:rsid w:val="32C43F8D"/>
    <w:rsid w:val="32CFDD04"/>
    <w:rsid w:val="33094E34"/>
    <w:rsid w:val="33176EE0"/>
    <w:rsid w:val="3353BC74"/>
    <w:rsid w:val="33876A07"/>
    <w:rsid w:val="33A163F4"/>
    <w:rsid w:val="33E5C045"/>
    <w:rsid w:val="33E8375B"/>
    <w:rsid w:val="34040294"/>
    <w:rsid w:val="34260519"/>
    <w:rsid w:val="34341306"/>
    <w:rsid w:val="3472179F"/>
    <w:rsid w:val="34873AAE"/>
    <w:rsid w:val="348DA3C1"/>
    <w:rsid w:val="34942947"/>
    <w:rsid w:val="34B4CF54"/>
    <w:rsid w:val="34BF506C"/>
    <w:rsid w:val="35189315"/>
    <w:rsid w:val="352B8736"/>
    <w:rsid w:val="352FF018"/>
    <w:rsid w:val="3536BF67"/>
    <w:rsid w:val="3537A899"/>
    <w:rsid w:val="3553C057"/>
    <w:rsid w:val="357A33C3"/>
    <w:rsid w:val="358E7071"/>
    <w:rsid w:val="358FD825"/>
    <w:rsid w:val="35AC55C8"/>
    <w:rsid w:val="35B3030C"/>
    <w:rsid w:val="35C45018"/>
    <w:rsid w:val="35FB4CC5"/>
    <w:rsid w:val="36065BD7"/>
    <w:rsid w:val="365A8060"/>
    <w:rsid w:val="3666D9FE"/>
    <w:rsid w:val="3669CDF9"/>
    <w:rsid w:val="367A7C9C"/>
    <w:rsid w:val="369F2577"/>
    <w:rsid w:val="36A06067"/>
    <w:rsid w:val="36BDF251"/>
    <w:rsid w:val="36EDDB5E"/>
    <w:rsid w:val="36FAB98F"/>
    <w:rsid w:val="3728880B"/>
    <w:rsid w:val="3739EF1A"/>
    <w:rsid w:val="37556A23"/>
    <w:rsid w:val="3765C9D2"/>
    <w:rsid w:val="37771A03"/>
    <w:rsid w:val="37C8B230"/>
    <w:rsid w:val="37E33D0D"/>
    <w:rsid w:val="38008D86"/>
    <w:rsid w:val="383FB975"/>
    <w:rsid w:val="387E9A43"/>
    <w:rsid w:val="388F9982"/>
    <w:rsid w:val="38AE2751"/>
    <w:rsid w:val="38D5E53E"/>
    <w:rsid w:val="391296EF"/>
    <w:rsid w:val="394CD78A"/>
    <w:rsid w:val="394E53A8"/>
    <w:rsid w:val="395353EA"/>
    <w:rsid w:val="39A3147A"/>
    <w:rsid w:val="39C189CA"/>
    <w:rsid w:val="39D43067"/>
    <w:rsid w:val="3A007F1E"/>
    <w:rsid w:val="3A058D4A"/>
    <w:rsid w:val="3A13B2E4"/>
    <w:rsid w:val="3A1E666D"/>
    <w:rsid w:val="3A2870CE"/>
    <w:rsid w:val="3A3804E5"/>
    <w:rsid w:val="3A97DE71"/>
    <w:rsid w:val="3AC309DF"/>
    <w:rsid w:val="3AD1C200"/>
    <w:rsid w:val="3AFCA976"/>
    <w:rsid w:val="3B3A4685"/>
    <w:rsid w:val="3B42B6E7"/>
    <w:rsid w:val="3B50BEA2"/>
    <w:rsid w:val="3B5F59E8"/>
    <w:rsid w:val="3B63574B"/>
    <w:rsid w:val="3B7D3902"/>
    <w:rsid w:val="3BB12A9E"/>
    <w:rsid w:val="3C160C47"/>
    <w:rsid w:val="3C5ED0F7"/>
    <w:rsid w:val="3C63B535"/>
    <w:rsid w:val="3C71F902"/>
    <w:rsid w:val="3C7D8C8E"/>
    <w:rsid w:val="3CA95405"/>
    <w:rsid w:val="3CDCB04A"/>
    <w:rsid w:val="3CE004BE"/>
    <w:rsid w:val="3D01C04E"/>
    <w:rsid w:val="3D121C79"/>
    <w:rsid w:val="3D3F1507"/>
    <w:rsid w:val="3D43C968"/>
    <w:rsid w:val="3DC6A06A"/>
    <w:rsid w:val="3DD3FABB"/>
    <w:rsid w:val="3DE22FF6"/>
    <w:rsid w:val="3DE31434"/>
    <w:rsid w:val="3DEC15E6"/>
    <w:rsid w:val="3E0C6588"/>
    <w:rsid w:val="3E18153F"/>
    <w:rsid w:val="3E2A37CF"/>
    <w:rsid w:val="3E7979B6"/>
    <w:rsid w:val="3E979A66"/>
    <w:rsid w:val="3ECFDAA8"/>
    <w:rsid w:val="3F1F4925"/>
    <w:rsid w:val="3F592366"/>
    <w:rsid w:val="3FABE277"/>
    <w:rsid w:val="3FBCC8B0"/>
    <w:rsid w:val="3FCE6937"/>
    <w:rsid w:val="3FD9A816"/>
    <w:rsid w:val="40042DE2"/>
    <w:rsid w:val="403036D4"/>
    <w:rsid w:val="4054D2F4"/>
    <w:rsid w:val="406CD488"/>
    <w:rsid w:val="40EB38FE"/>
    <w:rsid w:val="40FA14DD"/>
    <w:rsid w:val="40FCAE3E"/>
    <w:rsid w:val="41BBE422"/>
    <w:rsid w:val="4201491A"/>
    <w:rsid w:val="42162883"/>
    <w:rsid w:val="421D38C5"/>
    <w:rsid w:val="42206FAD"/>
    <w:rsid w:val="423BF18D"/>
    <w:rsid w:val="4257C1B4"/>
    <w:rsid w:val="42700528"/>
    <w:rsid w:val="42739A4E"/>
    <w:rsid w:val="427A412B"/>
    <w:rsid w:val="42AF54C2"/>
    <w:rsid w:val="42C0696A"/>
    <w:rsid w:val="42C38817"/>
    <w:rsid w:val="43088A65"/>
    <w:rsid w:val="431EF0D5"/>
    <w:rsid w:val="432C467E"/>
    <w:rsid w:val="43318E24"/>
    <w:rsid w:val="434D4461"/>
    <w:rsid w:val="43842324"/>
    <w:rsid w:val="43A27EF4"/>
    <w:rsid w:val="43B098CC"/>
    <w:rsid w:val="440F3761"/>
    <w:rsid w:val="4415CEEC"/>
    <w:rsid w:val="4417A440"/>
    <w:rsid w:val="4418C558"/>
    <w:rsid w:val="4432B5B5"/>
    <w:rsid w:val="44B68EBB"/>
    <w:rsid w:val="44C04E1A"/>
    <w:rsid w:val="44CAE85C"/>
    <w:rsid w:val="44D887B8"/>
    <w:rsid w:val="44E0781B"/>
    <w:rsid w:val="44EDD4A3"/>
    <w:rsid w:val="4536815D"/>
    <w:rsid w:val="458D01CB"/>
    <w:rsid w:val="45BC387D"/>
    <w:rsid w:val="45C25113"/>
    <w:rsid w:val="45E200AC"/>
    <w:rsid w:val="4636D181"/>
    <w:rsid w:val="4654A634"/>
    <w:rsid w:val="466C70A8"/>
    <w:rsid w:val="467A54E2"/>
    <w:rsid w:val="4688BB75"/>
    <w:rsid w:val="46A869E4"/>
    <w:rsid w:val="46BD7187"/>
    <w:rsid w:val="46CBF16E"/>
    <w:rsid w:val="46E54C3A"/>
    <w:rsid w:val="46EAB3A2"/>
    <w:rsid w:val="470B45F1"/>
    <w:rsid w:val="470F1C3F"/>
    <w:rsid w:val="47122B10"/>
    <w:rsid w:val="4717E615"/>
    <w:rsid w:val="4720727A"/>
    <w:rsid w:val="4721A817"/>
    <w:rsid w:val="4757ECE8"/>
    <w:rsid w:val="475B4A12"/>
    <w:rsid w:val="47964F5C"/>
    <w:rsid w:val="479EF68D"/>
    <w:rsid w:val="47A3C3E0"/>
    <w:rsid w:val="47B5F482"/>
    <w:rsid w:val="47E08ADB"/>
    <w:rsid w:val="480641BE"/>
    <w:rsid w:val="48138782"/>
    <w:rsid w:val="4813DB59"/>
    <w:rsid w:val="48711203"/>
    <w:rsid w:val="4875682C"/>
    <w:rsid w:val="48778CE3"/>
    <w:rsid w:val="489958B8"/>
    <w:rsid w:val="489E55F0"/>
    <w:rsid w:val="48C78161"/>
    <w:rsid w:val="48C979F4"/>
    <w:rsid w:val="48ED545A"/>
    <w:rsid w:val="490B24DE"/>
    <w:rsid w:val="49297EB1"/>
    <w:rsid w:val="494DA890"/>
    <w:rsid w:val="495516A7"/>
    <w:rsid w:val="49707C89"/>
    <w:rsid w:val="498C3B9F"/>
    <w:rsid w:val="49B16F3E"/>
    <w:rsid w:val="49B9024B"/>
    <w:rsid w:val="49B982A4"/>
    <w:rsid w:val="49D612C7"/>
    <w:rsid w:val="4A1BDFA6"/>
    <w:rsid w:val="4A5889FC"/>
    <w:rsid w:val="4A6C25E8"/>
    <w:rsid w:val="4A96974F"/>
    <w:rsid w:val="4AAD1FA6"/>
    <w:rsid w:val="4AB278AB"/>
    <w:rsid w:val="4AC2378B"/>
    <w:rsid w:val="4B23CBD5"/>
    <w:rsid w:val="4B72156E"/>
    <w:rsid w:val="4B770A0B"/>
    <w:rsid w:val="4B8A6B0D"/>
    <w:rsid w:val="4BA9BC48"/>
    <w:rsid w:val="4BD7A096"/>
    <w:rsid w:val="4BED158D"/>
    <w:rsid w:val="4BFF84C7"/>
    <w:rsid w:val="4C03F510"/>
    <w:rsid w:val="4C165565"/>
    <w:rsid w:val="4C21BFA4"/>
    <w:rsid w:val="4C34041D"/>
    <w:rsid w:val="4C5F8A99"/>
    <w:rsid w:val="4C93F32E"/>
    <w:rsid w:val="4CC62FC9"/>
    <w:rsid w:val="4D0B9B41"/>
    <w:rsid w:val="4D2F9D95"/>
    <w:rsid w:val="4D3058DA"/>
    <w:rsid w:val="4D3EEF9F"/>
    <w:rsid w:val="4D5029D2"/>
    <w:rsid w:val="4D6CB41C"/>
    <w:rsid w:val="4D70756E"/>
    <w:rsid w:val="4D844EA3"/>
    <w:rsid w:val="4DB574DA"/>
    <w:rsid w:val="4DBB16FF"/>
    <w:rsid w:val="4DBCC116"/>
    <w:rsid w:val="4DD8F2C1"/>
    <w:rsid w:val="4DF1D685"/>
    <w:rsid w:val="4E19E194"/>
    <w:rsid w:val="4E9CA84B"/>
    <w:rsid w:val="4EA06224"/>
    <w:rsid w:val="4ED101B7"/>
    <w:rsid w:val="4EDC1675"/>
    <w:rsid w:val="4F30B005"/>
    <w:rsid w:val="50035222"/>
    <w:rsid w:val="500B5660"/>
    <w:rsid w:val="501F5FD8"/>
    <w:rsid w:val="503760F5"/>
    <w:rsid w:val="5047C434"/>
    <w:rsid w:val="5058E222"/>
    <w:rsid w:val="5065AF70"/>
    <w:rsid w:val="506EDC14"/>
    <w:rsid w:val="50752A88"/>
    <w:rsid w:val="50879CCB"/>
    <w:rsid w:val="50A579B5"/>
    <w:rsid w:val="50AE518C"/>
    <w:rsid w:val="50C9132F"/>
    <w:rsid w:val="50CF73C3"/>
    <w:rsid w:val="50DEB9A5"/>
    <w:rsid w:val="50FC47B1"/>
    <w:rsid w:val="51002B5E"/>
    <w:rsid w:val="514963B2"/>
    <w:rsid w:val="514CED51"/>
    <w:rsid w:val="514DC470"/>
    <w:rsid w:val="51928CF1"/>
    <w:rsid w:val="519603BA"/>
    <w:rsid w:val="51997247"/>
    <w:rsid w:val="51C83320"/>
    <w:rsid w:val="51C9B8C4"/>
    <w:rsid w:val="51DB3E9E"/>
    <w:rsid w:val="51DD55B9"/>
    <w:rsid w:val="5215F61F"/>
    <w:rsid w:val="5226A03A"/>
    <w:rsid w:val="52342128"/>
    <w:rsid w:val="5250F338"/>
    <w:rsid w:val="5267768C"/>
    <w:rsid w:val="52BCD15E"/>
    <w:rsid w:val="52C1EF32"/>
    <w:rsid w:val="52D1A746"/>
    <w:rsid w:val="52D1B274"/>
    <w:rsid w:val="52E243A7"/>
    <w:rsid w:val="52FFB69A"/>
    <w:rsid w:val="530D118E"/>
    <w:rsid w:val="531A8322"/>
    <w:rsid w:val="5337CEE5"/>
    <w:rsid w:val="53662651"/>
    <w:rsid w:val="538966D0"/>
    <w:rsid w:val="53896FAE"/>
    <w:rsid w:val="5389BA6C"/>
    <w:rsid w:val="53BB32D6"/>
    <w:rsid w:val="53CD3CB0"/>
    <w:rsid w:val="53F23857"/>
    <w:rsid w:val="5445E22F"/>
    <w:rsid w:val="54506852"/>
    <w:rsid w:val="545E394B"/>
    <w:rsid w:val="5470D217"/>
    <w:rsid w:val="5474C9B0"/>
    <w:rsid w:val="547E2A24"/>
    <w:rsid w:val="548CD714"/>
    <w:rsid w:val="5496904B"/>
    <w:rsid w:val="549F37DD"/>
    <w:rsid w:val="54E30AFB"/>
    <w:rsid w:val="553B1FD2"/>
    <w:rsid w:val="554BDC17"/>
    <w:rsid w:val="554CCDC7"/>
    <w:rsid w:val="5591CB3C"/>
    <w:rsid w:val="559C1A1D"/>
    <w:rsid w:val="559CC152"/>
    <w:rsid w:val="55BDE562"/>
    <w:rsid w:val="55FA3EE8"/>
    <w:rsid w:val="55FA4FA0"/>
    <w:rsid w:val="55FB1371"/>
    <w:rsid w:val="560BE1DD"/>
    <w:rsid w:val="5619652F"/>
    <w:rsid w:val="562B4FDB"/>
    <w:rsid w:val="565701E7"/>
    <w:rsid w:val="57040E3C"/>
    <w:rsid w:val="57282429"/>
    <w:rsid w:val="574E2C59"/>
    <w:rsid w:val="57508F37"/>
    <w:rsid w:val="579BCEAE"/>
    <w:rsid w:val="57B00D4A"/>
    <w:rsid w:val="57B0862D"/>
    <w:rsid w:val="57BDF43F"/>
    <w:rsid w:val="57D81687"/>
    <w:rsid w:val="57DE1DD3"/>
    <w:rsid w:val="57EC3F8C"/>
    <w:rsid w:val="57F323D7"/>
    <w:rsid w:val="5825CF1F"/>
    <w:rsid w:val="5828BB46"/>
    <w:rsid w:val="586753E6"/>
    <w:rsid w:val="5885552B"/>
    <w:rsid w:val="5885B18C"/>
    <w:rsid w:val="58885D31"/>
    <w:rsid w:val="58890EE0"/>
    <w:rsid w:val="588CB12A"/>
    <w:rsid w:val="589A3252"/>
    <w:rsid w:val="58E67B1F"/>
    <w:rsid w:val="592C657D"/>
    <w:rsid w:val="592F9E9B"/>
    <w:rsid w:val="5940B873"/>
    <w:rsid w:val="5945D183"/>
    <w:rsid w:val="596344ED"/>
    <w:rsid w:val="59676791"/>
    <w:rsid w:val="59830079"/>
    <w:rsid w:val="59988921"/>
    <w:rsid w:val="59B27DC4"/>
    <w:rsid w:val="59EA2726"/>
    <w:rsid w:val="59FFF238"/>
    <w:rsid w:val="5A0AE8CE"/>
    <w:rsid w:val="5A2650FF"/>
    <w:rsid w:val="5A310E3C"/>
    <w:rsid w:val="5A4F9A51"/>
    <w:rsid w:val="5A73299C"/>
    <w:rsid w:val="5A8803E1"/>
    <w:rsid w:val="5AD10742"/>
    <w:rsid w:val="5AED4301"/>
    <w:rsid w:val="5AFD9CF5"/>
    <w:rsid w:val="5B5C656E"/>
    <w:rsid w:val="5B824A42"/>
    <w:rsid w:val="5B8E5622"/>
    <w:rsid w:val="5B9E9F8F"/>
    <w:rsid w:val="5BB91E21"/>
    <w:rsid w:val="5BF3A2DE"/>
    <w:rsid w:val="5C0D2F07"/>
    <w:rsid w:val="5C1D4859"/>
    <w:rsid w:val="5C1F73AE"/>
    <w:rsid w:val="5C262A6B"/>
    <w:rsid w:val="5C588B33"/>
    <w:rsid w:val="5C65B8E1"/>
    <w:rsid w:val="5C6F18B2"/>
    <w:rsid w:val="5CC65479"/>
    <w:rsid w:val="5D0BF6B1"/>
    <w:rsid w:val="5D2B1B77"/>
    <w:rsid w:val="5D4024B4"/>
    <w:rsid w:val="5D418F62"/>
    <w:rsid w:val="5D7D4D3E"/>
    <w:rsid w:val="5D7EF80B"/>
    <w:rsid w:val="5D803BB4"/>
    <w:rsid w:val="5DFCFC9F"/>
    <w:rsid w:val="5E1979AF"/>
    <w:rsid w:val="5E423F0B"/>
    <w:rsid w:val="5E4440A2"/>
    <w:rsid w:val="5E76CE54"/>
    <w:rsid w:val="5E8E41AE"/>
    <w:rsid w:val="5EB01D5F"/>
    <w:rsid w:val="5EB57211"/>
    <w:rsid w:val="5EC626BA"/>
    <w:rsid w:val="5EC62AD4"/>
    <w:rsid w:val="5EC6D91A"/>
    <w:rsid w:val="5F194751"/>
    <w:rsid w:val="5F2FE9B8"/>
    <w:rsid w:val="5F523FAA"/>
    <w:rsid w:val="5F7FCA91"/>
    <w:rsid w:val="5FBF0F99"/>
    <w:rsid w:val="5FE18BB2"/>
    <w:rsid w:val="60118A81"/>
    <w:rsid w:val="602B02EC"/>
    <w:rsid w:val="602EDD02"/>
    <w:rsid w:val="6046FE20"/>
    <w:rsid w:val="609DDB00"/>
    <w:rsid w:val="60ACCF04"/>
    <w:rsid w:val="60D7B5F9"/>
    <w:rsid w:val="60F8E253"/>
    <w:rsid w:val="610789FF"/>
    <w:rsid w:val="6135A97F"/>
    <w:rsid w:val="6146DE76"/>
    <w:rsid w:val="6148F598"/>
    <w:rsid w:val="61712CB1"/>
    <w:rsid w:val="617E8EE3"/>
    <w:rsid w:val="619361D2"/>
    <w:rsid w:val="619E7DF5"/>
    <w:rsid w:val="61B2781A"/>
    <w:rsid w:val="61BE285A"/>
    <w:rsid w:val="61D9B10D"/>
    <w:rsid w:val="625F7A4B"/>
    <w:rsid w:val="626500C6"/>
    <w:rsid w:val="6274CA81"/>
    <w:rsid w:val="62A21197"/>
    <w:rsid w:val="62AF7E48"/>
    <w:rsid w:val="62EC3E60"/>
    <w:rsid w:val="62F126D1"/>
    <w:rsid w:val="6317EAA5"/>
    <w:rsid w:val="6321AD6E"/>
    <w:rsid w:val="6322442F"/>
    <w:rsid w:val="633026BD"/>
    <w:rsid w:val="6343D1C8"/>
    <w:rsid w:val="6374F00F"/>
    <w:rsid w:val="63755834"/>
    <w:rsid w:val="637BFB7A"/>
    <w:rsid w:val="639B314F"/>
    <w:rsid w:val="639D9E28"/>
    <w:rsid w:val="63BA3D07"/>
    <w:rsid w:val="6413531E"/>
    <w:rsid w:val="6419D084"/>
    <w:rsid w:val="643B98D9"/>
    <w:rsid w:val="64D28712"/>
    <w:rsid w:val="64F0175E"/>
    <w:rsid w:val="64FE1F35"/>
    <w:rsid w:val="65016C7F"/>
    <w:rsid w:val="652839EF"/>
    <w:rsid w:val="6532392A"/>
    <w:rsid w:val="6561D667"/>
    <w:rsid w:val="659D7848"/>
    <w:rsid w:val="659DEF9B"/>
    <w:rsid w:val="65C4B86D"/>
    <w:rsid w:val="65E1E909"/>
    <w:rsid w:val="65F2520E"/>
    <w:rsid w:val="6611F25A"/>
    <w:rsid w:val="664A4D5D"/>
    <w:rsid w:val="6675A459"/>
    <w:rsid w:val="66E654D2"/>
    <w:rsid w:val="66E76FD9"/>
    <w:rsid w:val="66FA9875"/>
    <w:rsid w:val="6735DF2F"/>
    <w:rsid w:val="674B1648"/>
    <w:rsid w:val="678FF721"/>
    <w:rsid w:val="67988709"/>
    <w:rsid w:val="67E6B806"/>
    <w:rsid w:val="67EA151F"/>
    <w:rsid w:val="67F08BC5"/>
    <w:rsid w:val="6806169B"/>
    <w:rsid w:val="6821C6CC"/>
    <w:rsid w:val="682C55A7"/>
    <w:rsid w:val="68346AE7"/>
    <w:rsid w:val="683805BE"/>
    <w:rsid w:val="683C61FD"/>
    <w:rsid w:val="684ABA97"/>
    <w:rsid w:val="686058C1"/>
    <w:rsid w:val="68680FD0"/>
    <w:rsid w:val="6881D3EE"/>
    <w:rsid w:val="6884DFC2"/>
    <w:rsid w:val="688D3D6E"/>
    <w:rsid w:val="6897586F"/>
    <w:rsid w:val="68ABCA8D"/>
    <w:rsid w:val="68D5A7EA"/>
    <w:rsid w:val="68E1841F"/>
    <w:rsid w:val="691DB2FC"/>
    <w:rsid w:val="69257B79"/>
    <w:rsid w:val="692B061F"/>
    <w:rsid w:val="693FB31C"/>
    <w:rsid w:val="6943CAB4"/>
    <w:rsid w:val="6956DD78"/>
    <w:rsid w:val="6971465C"/>
    <w:rsid w:val="697EF89A"/>
    <w:rsid w:val="69802979"/>
    <w:rsid w:val="6980B977"/>
    <w:rsid w:val="69AFC478"/>
    <w:rsid w:val="69B8ADAE"/>
    <w:rsid w:val="69E8391E"/>
    <w:rsid w:val="69F4477E"/>
    <w:rsid w:val="69F66A91"/>
    <w:rsid w:val="69FA0EC1"/>
    <w:rsid w:val="6A297082"/>
    <w:rsid w:val="6A2DED1C"/>
    <w:rsid w:val="6A4DD7D2"/>
    <w:rsid w:val="6A923445"/>
    <w:rsid w:val="6AA56AEB"/>
    <w:rsid w:val="6AB7969A"/>
    <w:rsid w:val="6ABAA871"/>
    <w:rsid w:val="6ACDB151"/>
    <w:rsid w:val="6AD3340D"/>
    <w:rsid w:val="6AD7F4B2"/>
    <w:rsid w:val="6ADE2F0B"/>
    <w:rsid w:val="6AE30BD7"/>
    <w:rsid w:val="6AE37860"/>
    <w:rsid w:val="6AE3BED3"/>
    <w:rsid w:val="6AF737B6"/>
    <w:rsid w:val="6B3F1B12"/>
    <w:rsid w:val="6B47C193"/>
    <w:rsid w:val="6B83DA9B"/>
    <w:rsid w:val="6BA37320"/>
    <w:rsid w:val="6BA4212E"/>
    <w:rsid w:val="6BA4C374"/>
    <w:rsid w:val="6BA61504"/>
    <w:rsid w:val="6BD77725"/>
    <w:rsid w:val="6BFC8FD6"/>
    <w:rsid w:val="6C25E47F"/>
    <w:rsid w:val="6C41B5D9"/>
    <w:rsid w:val="6C490FDE"/>
    <w:rsid w:val="6C66E16C"/>
    <w:rsid w:val="6C6F4E02"/>
    <w:rsid w:val="6C9723A3"/>
    <w:rsid w:val="6CF848A4"/>
    <w:rsid w:val="6D0A07EE"/>
    <w:rsid w:val="6D262FAB"/>
    <w:rsid w:val="6D54419F"/>
    <w:rsid w:val="6D66D73A"/>
    <w:rsid w:val="6D7AD88E"/>
    <w:rsid w:val="6D845CB6"/>
    <w:rsid w:val="6DA404D1"/>
    <w:rsid w:val="6DB8F2C8"/>
    <w:rsid w:val="6DC7B428"/>
    <w:rsid w:val="6DD13593"/>
    <w:rsid w:val="6DE36B51"/>
    <w:rsid w:val="6E039AC0"/>
    <w:rsid w:val="6E1CC1EE"/>
    <w:rsid w:val="6E495E6C"/>
    <w:rsid w:val="6E69F8E3"/>
    <w:rsid w:val="6EA2316F"/>
    <w:rsid w:val="6EBD096E"/>
    <w:rsid w:val="6EC94DCB"/>
    <w:rsid w:val="6EDDF89E"/>
    <w:rsid w:val="6F11941A"/>
    <w:rsid w:val="6F221688"/>
    <w:rsid w:val="6F4275A3"/>
    <w:rsid w:val="6FBEF17E"/>
    <w:rsid w:val="6FD42F10"/>
    <w:rsid w:val="70053C52"/>
    <w:rsid w:val="703A0844"/>
    <w:rsid w:val="703A1F4D"/>
    <w:rsid w:val="705B31A2"/>
    <w:rsid w:val="707463DA"/>
    <w:rsid w:val="70A45AFD"/>
    <w:rsid w:val="70AFA4F7"/>
    <w:rsid w:val="70D5C5E1"/>
    <w:rsid w:val="70D5DDA8"/>
    <w:rsid w:val="70D734C4"/>
    <w:rsid w:val="712D5ACA"/>
    <w:rsid w:val="713311AC"/>
    <w:rsid w:val="7175DD3E"/>
    <w:rsid w:val="71BCDFB9"/>
    <w:rsid w:val="71C88841"/>
    <w:rsid w:val="71DD7686"/>
    <w:rsid w:val="71EB4D16"/>
    <w:rsid w:val="722638A3"/>
    <w:rsid w:val="725AD63D"/>
    <w:rsid w:val="725ED93D"/>
    <w:rsid w:val="726BCCE9"/>
    <w:rsid w:val="7271E6BE"/>
    <w:rsid w:val="72F7A07C"/>
    <w:rsid w:val="732E7629"/>
    <w:rsid w:val="733CEDF9"/>
    <w:rsid w:val="735B5496"/>
    <w:rsid w:val="736DD5E2"/>
    <w:rsid w:val="73848955"/>
    <w:rsid w:val="73A68F36"/>
    <w:rsid w:val="73E2F458"/>
    <w:rsid w:val="7417C0F3"/>
    <w:rsid w:val="741D42D1"/>
    <w:rsid w:val="741E5A2D"/>
    <w:rsid w:val="742B6644"/>
    <w:rsid w:val="7437E2FF"/>
    <w:rsid w:val="74437803"/>
    <w:rsid w:val="74473B00"/>
    <w:rsid w:val="7452366D"/>
    <w:rsid w:val="74A77D92"/>
    <w:rsid w:val="75134FFA"/>
    <w:rsid w:val="7538CB4E"/>
    <w:rsid w:val="753FB52F"/>
    <w:rsid w:val="754513C3"/>
    <w:rsid w:val="7552D77D"/>
    <w:rsid w:val="756BD6C5"/>
    <w:rsid w:val="758DD052"/>
    <w:rsid w:val="75952803"/>
    <w:rsid w:val="759A3E97"/>
    <w:rsid w:val="75F08AE7"/>
    <w:rsid w:val="763C5F39"/>
    <w:rsid w:val="76511524"/>
    <w:rsid w:val="76A05631"/>
    <w:rsid w:val="76C52020"/>
    <w:rsid w:val="76D8A628"/>
    <w:rsid w:val="7711537A"/>
    <w:rsid w:val="7737E231"/>
    <w:rsid w:val="773CE950"/>
    <w:rsid w:val="77551BAC"/>
    <w:rsid w:val="77565A70"/>
    <w:rsid w:val="776394FE"/>
    <w:rsid w:val="7795A9F3"/>
    <w:rsid w:val="7798ED6B"/>
    <w:rsid w:val="77ABAB1B"/>
    <w:rsid w:val="77F5BE98"/>
    <w:rsid w:val="7804346A"/>
    <w:rsid w:val="78073C24"/>
    <w:rsid w:val="780DDE48"/>
    <w:rsid w:val="7810B33E"/>
    <w:rsid w:val="78201664"/>
    <w:rsid w:val="783071C6"/>
    <w:rsid w:val="78726A3F"/>
    <w:rsid w:val="787B373E"/>
    <w:rsid w:val="78F00C33"/>
    <w:rsid w:val="78F0AF60"/>
    <w:rsid w:val="78F88C75"/>
    <w:rsid w:val="7918C9CE"/>
    <w:rsid w:val="79339FE3"/>
    <w:rsid w:val="793CD04F"/>
    <w:rsid w:val="79465DD6"/>
    <w:rsid w:val="7949C2C4"/>
    <w:rsid w:val="79525C53"/>
    <w:rsid w:val="7953FBC9"/>
    <w:rsid w:val="7979DC66"/>
    <w:rsid w:val="797CB485"/>
    <w:rsid w:val="797DC297"/>
    <w:rsid w:val="79877F75"/>
    <w:rsid w:val="79A956D6"/>
    <w:rsid w:val="79B71755"/>
    <w:rsid w:val="79C9CEDD"/>
    <w:rsid w:val="79DE2F11"/>
    <w:rsid w:val="79DE38A8"/>
    <w:rsid w:val="79DEE5E3"/>
    <w:rsid w:val="79EADCE2"/>
    <w:rsid w:val="7A0DA2E4"/>
    <w:rsid w:val="7A1EBC0F"/>
    <w:rsid w:val="7A49602B"/>
    <w:rsid w:val="7A61F36D"/>
    <w:rsid w:val="7A85C0FC"/>
    <w:rsid w:val="7A8FE217"/>
    <w:rsid w:val="7A9C2701"/>
    <w:rsid w:val="7AA353AC"/>
    <w:rsid w:val="7AB485D1"/>
    <w:rsid w:val="7AD0C393"/>
    <w:rsid w:val="7B008603"/>
    <w:rsid w:val="7B41C2F8"/>
    <w:rsid w:val="7B6437E1"/>
    <w:rsid w:val="7B69460C"/>
    <w:rsid w:val="7B8359D0"/>
    <w:rsid w:val="7BA1D338"/>
    <w:rsid w:val="7BA4B6FC"/>
    <w:rsid w:val="7BB22F0B"/>
    <w:rsid w:val="7BD4DA20"/>
    <w:rsid w:val="7BDC56AE"/>
    <w:rsid w:val="7BF25017"/>
    <w:rsid w:val="7C461875"/>
    <w:rsid w:val="7C540174"/>
    <w:rsid w:val="7C571A46"/>
    <w:rsid w:val="7C59839F"/>
    <w:rsid w:val="7C69544D"/>
    <w:rsid w:val="7C922D45"/>
    <w:rsid w:val="7C927756"/>
    <w:rsid w:val="7CA00C44"/>
    <w:rsid w:val="7CB438D7"/>
    <w:rsid w:val="7CC87DC0"/>
    <w:rsid w:val="7CCD00B2"/>
    <w:rsid w:val="7CD4B54B"/>
    <w:rsid w:val="7CEE21B3"/>
    <w:rsid w:val="7CF5EC6A"/>
    <w:rsid w:val="7D255D82"/>
    <w:rsid w:val="7D3F2DFA"/>
    <w:rsid w:val="7D675500"/>
    <w:rsid w:val="7D83867A"/>
    <w:rsid w:val="7D8CAC58"/>
    <w:rsid w:val="7DEA0B83"/>
    <w:rsid w:val="7DEA96B8"/>
    <w:rsid w:val="7DFCDC51"/>
    <w:rsid w:val="7E05AD7A"/>
    <w:rsid w:val="7E150032"/>
    <w:rsid w:val="7E41D9DC"/>
    <w:rsid w:val="7E46A364"/>
    <w:rsid w:val="7E4E9784"/>
    <w:rsid w:val="7E5F2A22"/>
    <w:rsid w:val="7E6C2145"/>
    <w:rsid w:val="7E6EDDA2"/>
    <w:rsid w:val="7E902B32"/>
    <w:rsid w:val="7ECF3B73"/>
    <w:rsid w:val="7EE4DB96"/>
    <w:rsid w:val="7EE65F0B"/>
    <w:rsid w:val="7EE9A2E1"/>
    <w:rsid w:val="7EF86468"/>
    <w:rsid w:val="7F1053D2"/>
    <w:rsid w:val="7F12772F"/>
    <w:rsid w:val="7F35B9D0"/>
    <w:rsid w:val="7F4A4785"/>
    <w:rsid w:val="7F74C3AE"/>
    <w:rsid w:val="7FAFE70A"/>
    <w:rsid w:val="7FB8C072"/>
    <w:rsid w:val="7FC50104"/>
    <w:rsid w:val="7FD6306C"/>
    <w:rsid w:val="7FE4D748"/>
    <w:rsid w:val="7FFAFE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79B5C"/>
  <w14:defaultImageDpi w14:val="300"/>
  <w15:docId w15:val="{17CB6035-5DCB-4918-A08F-CD7CBF984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2F9D"/>
    <w:pPr>
      <w:spacing w:line="360" w:lineRule="auto"/>
      <w:jc w:val="both"/>
    </w:pPr>
    <w:rPr>
      <w:rFonts w:ascii="Verdana" w:hAnsi="Verdana"/>
      <w:sz w:val="24"/>
      <w:lang w:val="es-CO"/>
    </w:rPr>
  </w:style>
  <w:style w:type="paragraph" w:styleId="Ttulo1">
    <w:name w:val="heading 1"/>
    <w:basedOn w:val="Normal"/>
    <w:next w:val="Normal"/>
    <w:link w:val="Ttulo1Car"/>
    <w:uiPriority w:val="9"/>
    <w:qFormat/>
    <w:rsid w:val="005A00BD"/>
    <w:pPr>
      <w:keepNext/>
      <w:keepLines/>
      <w:numPr>
        <w:numId w:val="8"/>
      </w:numPr>
      <w:spacing w:before="120" w:after="0"/>
      <w:jc w:val="left"/>
      <w:outlineLvl w:val="0"/>
    </w:pPr>
    <w:rPr>
      <w:rFonts w:eastAsiaTheme="majorEastAsia" w:cstheme="majorBidi"/>
      <w:b/>
      <w:bCs/>
      <w:szCs w:val="24"/>
    </w:rPr>
  </w:style>
  <w:style w:type="paragraph" w:styleId="Ttulo2">
    <w:name w:val="heading 2"/>
    <w:basedOn w:val="Normal"/>
    <w:next w:val="Normal"/>
    <w:link w:val="Ttulo2Car"/>
    <w:uiPriority w:val="9"/>
    <w:unhideWhenUsed/>
    <w:qFormat/>
    <w:rsid w:val="007F3C81"/>
    <w:pPr>
      <w:keepNext/>
      <w:keepLines/>
      <w:numPr>
        <w:ilvl w:val="1"/>
        <w:numId w:val="8"/>
      </w:numPr>
      <w:spacing w:before="200" w:after="0"/>
      <w:outlineLvl w:val="1"/>
    </w:pPr>
    <w:rPr>
      <w:rFonts w:eastAsiaTheme="majorEastAsia" w:cstheme="majorBidi"/>
      <w:b/>
      <w:bCs/>
      <w:szCs w:val="24"/>
    </w:rPr>
  </w:style>
  <w:style w:type="paragraph" w:styleId="Ttulo3">
    <w:name w:val="heading 3"/>
    <w:basedOn w:val="Normal"/>
    <w:next w:val="Normal"/>
    <w:link w:val="Ttulo3Car"/>
    <w:uiPriority w:val="9"/>
    <w:unhideWhenUsed/>
    <w:qFormat/>
    <w:rsid w:val="00FC693F"/>
    <w:pPr>
      <w:keepNext/>
      <w:keepLines/>
      <w:numPr>
        <w:ilvl w:val="2"/>
        <w:numId w:val="8"/>
      </w:numPr>
      <w:spacing w:before="200" w:after="0"/>
      <w:outlineLvl w:val="2"/>
    </w:pPr>
    <w:rPr>
      <w:rFonts w:asciiTheme="majorHAnsi" w:hAnsiTheme="majorHAnsi" w:eastAsiaTheme="majorEastAsia"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numPr>
        <w:ilvl w:val="3"/>
        <w:numId w:val="8"/>
      </w:numPr>
      <w:spacing w:before="200" w:after="0"/>
      <w:outlineLvl w:val="3"/>
    </w:pPr>
    <w:rPr>
      <w:rFonts w:asciiTheme="majorHAnsi" w:hAnsiTheme="majorHAnsi" w:eastAsiaTheme="majorEastAsia" w:cstheme="majorBidi"/>
      <w:b/>
      <w:bCs/>
      <w:i/>
      <w:iCs/>
      <w:color w:val="4F81BD" w:themeColor="accent1"/>
    </w:rPr>
  </w:style>
  <w:style w:type="paragraph" w:styleId="Ttulo5">
    <w:name w:val="heading 5"/>
    <w:basedOn w:val="Normal"/>
    <w:next w:val="Normal"/>
    <w:link w:val="Ttulo5Car"/>
    <w:uiPriority w:val="9"/>
    <w:semiHidden/>
    <w:unhideWhenUsed/>
    <w:qFormat/>
    <w:rsid w:val="1DDFAA9B"/>
    <w:pPr>
      <w:keepNext/>
      <w:keepLines/>
      <w:numPr>
        <w:ilvl w:val="4"/>
        <w:numId w:val="8"/>
      </w:numPr>
      <w:spacing w:before="200" w:after="0"/>
      <w:outlineLvl w:val="4"/>
    </w:pPr>
    <w:rPr>
      <w:rFonts w:asciiTheme="majorHAnsi" w:hAnsiTheme="majorHAnsi" w:eastAsiaTheme="majorEastAsia" w:cstheme="majorBidi"/>
      <w:color w:val="243F60"/>
    </w:rPr>
  </w:style>
  <w:style w:type="paragraph" w:styleId="Ttulo6">
    <w:name w:val="heading 6"/>
    <w:basedOn w:val="Normal"/>
    <w:next w:val="Normal"/>
    <w:link w:val="Ttulo6Car"/>
    <w:uiPriority w:val="9"/>
    <w:semiHidden/>
    <w:unhideWhenUsed/>
    <w:qFormat/>
    <w:rsid w:val="1DDFAA9B"/>
    <w:pPr>
      <w:keepNext/>
      <w:keepLines/>
      <w:numPr>
        <w:ilvl w:val="5"/>
        <w:numId w:val="8"/>
      </w:numPr>
      <w:spacing w:before="200" w:after="0"/>
      <w:outlineLvl w:val="5"/>
    </w:pPr>
    <w:rPr>
      <w:rFonts w:asciiTheme="majorHAnsi" w:hAnsiTheme="majorHAnsi" w:eastAsiaTheme="majorEastAsia" w:cstheme="majorBidi"/>
      <w:i/>
      <w:iCs/>
      <w:color w:val="243F60"/>
    </w:rPr>
  </w:style>
  <w:style w:type="paragraph" w:styleId="Ttulo7">
    <w:name w:val="heading 7"/>
    <w:basedOn w:val="Normal"/>
    <w:next w:val="Normal"/>
    <w:link w:val="Ttulo7Car"/>
    <w:uiPriority w:val="9"/>
    <w:semiHidden/>
    <w:unhideWhenUsed/>
    <w:qFormat/>
    <w:rsid w:val="00FC693F"/>
    <w:pPr>
      <w:keepNext/>
      <w:keepLines/>
      <w:numPr>
        <w:ilvl w:val="6"/>
        <w:numId w:val="8"/>
      </w:numPr>
      <w:spacing w:before="200" w:after="0"/>
      <w:outlineLvl w:val="6"/>
    </w:pPr>
    <w:rPr>
      <w:rFonts w:asciiTheme="majorHAnsi" w:hAnsiTheme="majorHAnsi" w:eastAsiaTheme="majorEastAsia"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numPr>
        <w:ilvl w:val="7"/>
        <w:numId w:val="8"/>
      </w:numPr>
      <w:spacing w:before="200" w:after="0"/>
      <w:outlineLvl w:val="7"/>
    </w:pPr>
    <w:rPr>
      <w:rFonts w:asciiTheme="majorHAnsi" w:hAnsiTheme="majorHAnsi" w:eastAsiaTheme="majorEastAsia"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numPr>
        <w:ilvl w:val="8"/>
        <w:numId w:val="8"/>
      </w:numPr>
      <w:spacing w:before="200" w:after="0"/>
      <w:outlineLvl w:val="8"/>
    </w:pPr>
    <w:rPr>
      <w:rFonts w:asciiTheme="majorHAnsi" w:hAnsiTheme="majorHAnsi" w:eastAsiaTheme="majorEastAsia" w:cstheme="majorBidi"/>
      <w:i/>
      <w:iCs/>
      <w:color w:val="404040" w:themeColor="text1" w:themeTint="BF"/>
      <w:sz w:val="20"/>
      <w:szCs w:val="20"/>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styleId="EncabezadoCar" w:customStyle="true">
    <w:uiPriority w:val="99"/>
    <w:name w:val="Encabezado Car"/>
    <w:basedOn w:val="DefaultParagraphFont"/>
    <w:link w:val="Encabezado"/>
    <w:rsid w:val="31EA7AE7"/>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styleId="PiedepginaCar" w:customStyle="true">
    <w:uiPriority w:val="99"/>
    <w:name w:val="Pie de página Car"/>
    <w:basedOn w:val="DefaultParagraphFont"/>
    <w:link w:val="Piedepgina"/>
    <w:rsid w:val="31EA7AE7"/>
  </w:style>
  <w:style w:type="paragraph" w:styleId="Sinespaciado">
    <w:name w:val="No Spacing"/>
    <w:uiPriority w:val="1"/>
    <w:qFormat/>
    <w:rsid w:val="00FC693F"/>
    <w:pPr>
      <w:spacing w:after="0" w:line="240" w:lineRule="auto"/>
    </w:pPr>
  </w:style>
  <w:style w:type="character" w:styleId="Ttulo1Car" w:customStyle="true">
    <w:uiPriority w:val="9"/>
    <w:name w:val="Título 1 Car"/>
    <w:basedOn w:val="DefaultParagraphFont"/>
    <w:link w:val="Ttulo1"/>
    <w:rsid w:val="31EA7AE7"/>
    <w:rPr>
      <w:rFonts w:ascii="Verdana" w:hAnsi="Verdana" w:eastAsia="ＭＳ ゴシック" w:cs="Times New Roman" w:eastAsiaTheme="majorEastAsia" w:cstheme="majorBidi"/>
      <w:b w:val="1"/>
      <w:bCs w:val="1"/>
      <w:sz w:val="24"/>
      <w:szCs w:val="24"/>
      <w:lang w:val="es-CO"/>
    </w:rPr>
  </w:style>
  <w:style w:type="character" w:styleId="Ttulo2Car" w:customStyle="true">
    <w:uiPriority w:val="9"/>
    <w:name w:val="Título 2 Car"/>
    <w:basedOn w:val="DefaultParagraphFont"/>
    <w:link w:val="Ttulo2"/>
    <w:rsid w:val="31EA7AE7"/>
    <w:rPr>
      <w:rFonts w:ascii="Verdana" w:hAnsi="Verdana" w:eastAsia="ＭＳ ゴシック" w:cs="Times New Roman" w:eastAsiaTheme="majorEastAsia" w:cstheme="majorBidi"/>
      <w:b w:val="1"/>
      <w:bCs w:val="1"/>
      <w:sz w:val="24"/>
      <w:szCs w:val="24"/>
      <w:lang w:val="es-CO"/>
    </w:rPr>
  </w:style>
  <w:style w:type="character" w:styleId="Ttulo3Car" w:customStyle="true">
    <w:uiPriority w:val="9"/>
    <w:name w:val="Título 3 Car"/>
    <w:basedOn w:val="DefaultParagraphFont"/>
    <w:link w:val="Ttulo3"/>
    <w:rsid w:val="31EA7AE7"/>
    <w:rPr>
      <w:rFonts w:ascii="Calibri" w:hAnsi="Calibri" w:eastAsia="ＭＳ ゴシック" w:cs="Times New Roman" w:asciiTheme="majorAscii" w:hAnsiTheme="majorAscii" w:eastAsiaTheme="majorEastAsia" w:cstheme="majorBidi"/>
      <w:b w:val="1"/>
      <w:bCs w:val="1"/>
      <w:color w:val="4F81BD" w:themeColor="accent1" w:themeTint="FF" w:themeShade="FF"/>
      <w:sz w:val="24"/>
      <w:szCs w:val="24"/>
      <w:lang w:val="es-CO"/>
    </w:rPr>
  </w:style>
  <w:style w:type="paragraph" w:styleId="Ttulo">
    <w:name w:val="Title"/>
    <w:basedOn w:val="Normal"/>
    <w:next w:val="Normal"/>
    <w:link w:val="TtuloCar"/>
    <w:uiPriority w:val="10"/>
    <w:qFormat/>
    <w:rsid w:val="009B28FE"/>
    <w:pPr>
      <w:spacing w:after="300"/>
      <w:contextualSpacing/>
      <w:jc w:val="center"/>
    </w:pPr>
    <w:rPr>
      <w:rFonts w:eastAsiaTheme="majorEastAsia" w:cstheme="majorBidi"/>
      <w:b/>
      <w:szCs w:val="52"/>
    </w:rPr>
  </w:style>
  <w:style w:type="character" w:styleId="TtuloCar" w:customStyle="true">
    <w:uiPriority w:val="10"/>
    <w:name w:val="Título Car"/>
    <w:basedOn w:val="DefaultParagraphFont"/>
    <w:link w:val="Ttulo"/>
    <w:rsid w:val="31EA7AE7"/>
    <w:rPr>
      <w:rFonts w:ascii="Verdana" w:hAnsi="Verdana" w:eastAsia="ＭＳ ゴシック" w:cs="Times New Roman" w:eastAsiaTheme="majorEastAsia" w:cstheme="majorBidi"/>
      <w:b w:val="1"/>
      <w:bCs w:val="1"/>
      <w:sz w:val="24"/>
      <w:szCs w:val="24"/>
      <w:lang w:val="es-CO"/>
    </w:rPr>
  </w:style>
  <w:style w:type="paragraph" w:styleId="Subttulo">
    <w:name w:val="Subtitle"/>
    <w:basedOn w:val="Normal"/>
    <w:next w:val="Normal"/>
    <w:link w:val="SubttuloCar"/>
    <w:uiPriority w:val="11"/>
    <w:qFormat/>
    <w:rsid w:val="1DDFAA9B"/>
    <w:rPr>
      <w:rFonts w:asciiTheme="majorHAnsi" w:hAnsiTheme="majorHAnsi" w:eastAsiaTheme="majorEastAsia" w:cstheme="majorBidi"/>
      <w:i/>
      <w:iCs/>
      <w:color w:val="4F81BD" w:themeColor="accent1"/>
      <w:szCs w:val="24"/>
    </w:rPr>
  </w:style>
  <w:style w:type="character" w:styleId="SubttuloCar" w:customStyle="true">
    <w:uiPriority w:val="11"/>
    <w:name w:val="Subtítulo Car"/>
    <w:basedOn w:val="DefaultParagraphFont"/>
    <w:link w:val="Subttulo"/>
    <w:rsid w:val="31EA7AE7"/>
    <w:rPr>
      <w:rFonts w:ascii="Calibri" w:hAnsi="Calibri" w:eastAsia="ＭＳ ゴシック" w:cs="Times New Roman" w:asciiTheme="majorAscii" w:hAnsiTheme="majorAscii" w:eastAsiaTheme="majorEastAsia" w:cstheme="majorBidi"/>
      <w:i w:val="1"/>
      <w:iCs w:val="1"/>
      <w:color w:val="4F81BD" w:themeColor="accent1" w:themeTint="FF" w:themeShade="FF"/>
      <w:sz w:val="24"/>
      <w:szCs w:val="24"/>
      <w:lang w:val="es-CO"/>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styleId="TextoindependienteCar" w:customStyle="true">
    <w:uiPriority w:val="99"/>
    <w:name w:val="Texto independiente Car"/>
    <w:basedOn w:val="DefaultParagraphFont"/>
    <w:link w:val="Textoindependiente"/>
    <w:rsid w:val="31EA7AE7"/>
  </w:style>
  <w:style w:type="paragraph" w:styleId="Textoindependiente2">
    <w:name w:val="Body Text 2"/>
    <w:basedOn w:val="Normal"/>
    <w:link w:val="Textoindependiente2Car"/>
    <w:uiPriority w:val="99"/>
    <w:unhideWhenUsed/>
    <w:rsid w:val="00AA1D8D"/>
    <w:pPr>
      <w:spacing w:after="120" w:line="480" w:lineRule="auto"/>
    </w:pPr>
  </w:style>
  <w:style w:type="character" w:styleId="Textoindependiente2Car" w:customStyle="true">
    <w:uiPriority w:val="99"/>
    <w:name w:val="Texto independiente 2 Car"/>
    <w:basedOn w:val="DefaultParagraphFont"/>
    <w:link w:val="Textoindependiente2"/>
    <w:rsid w:val="31EA7AE7"/>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styleId="Textoindependiente3Car" w:customStyle="true">
    <w:uiPriority w:val="99"/>
    <w:name w:val="Texto independiente 3 Car"/>
    <w:basedOn w:val="DefaultParagraphFont"/>
    <w:link w:val="Textoindependiente3"/>
    <w:rsid w:val="31EA7AE7"/>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4"/>
      </w:numPr>
      <w:contextualSpacing/>
    </w:pPr>
  </w:style>
  <w:style w:type="paragraph" w:styleId="Listaconnmeros2">
    <w:name w:val="List Number 2"/>
    <w:basedOn w:val="Normal"/>
    <w:uiPriority w:val="99"/>
    <w:unhideWhenUsed/>
    <w:rsid w:val="0029639D"/>
    <w:pPr>
      <w:numPr>
        <w:numId w:val="5"/>
      </w:numPr>
      <w:contextualSpacing/>
    </w:pPr>
  </w:style>
  <w:style w:type="paragraph" w:styleId="Listaconnmeros3">
    <w:name w:val="List Number 3"/>
    <w:basedOn w:val="Normal"/>
    <w:uiPriority w:val="99"/>
    <w:unhideWhenUsed/>
    <w:rsid w:val="0029639D"/>
    <w:pPr>
      <w:numPr>
        <w:numId w:val="6"/>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TextomacroCar" w:customStyle="true">
    <w:uiPriority w:val="99"/>
    <w:name w:val="Texto macro Car"/>
    <w:basedOn w:val="DefaultParagraphFont"/>
    <w:link w:val="Textomacro"/>
    <w:rsid w:val="31EA7AE7"/>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styleId="CitaCar" w:customStyle="true">
    <w:uiPriority w:val="29"/>
    <w:name w:val="Cita Car"/>
    <w:basedOn w:val="DefaultParagraphFont"/>
    <w:link w:val="Cita"/>
    <w:rsid w:val="31EA7AE7"/>
    <w:rPr>
      <w:i w:val="1"/>
      <w:iCs w:val="1"/>
      <w:color w:val="000000" w:themeColor="text1" w:themeTint="FF" w:themeShade="FF"/>
    </w:rPr>
  </w:style>
  <w:style w:type="character" w:styleId="Ttulo4Car" w:customStyle="true">
    <w:uiPriority w:val="9"/>
    <w:name w:val="Título 4 Car"/>
    <w:basedOn w:val="DefaultParagraphFont"/>
    <w:semiHidden/>
    <w:link w:val="Ttulo4"/>
    <w:rsid w:val="31EA7AE7"/>
    <w:rPr>
      <w:rFonts w:ascii="Calibri" w:hAnsi="Calibri" w:eastAsia="ＭＳ ゴシック" w:cs="Times New Roman" w:asciiTheme="majorAscii" w:hAnsiTheme="majorAscii" w:eastAsiaTheme="majorEastAsia" w:cstheme="majorBidi"/>
      <w:b w:val="1"/>
      <w:bCs w:val="1"/>
      <w:i w:val="1"/>
      <w:iCs w:val="1"/>
      <w:color w:val="4F81BD" w:themeColor="accent1" w:themeTint="FF" w:themeShade="FF"/>
      <w:sz w:val="24"/>
      <w:szCs w:val="24"/>
      <w:lang w:val="es-CO"/>
    </w:rPr>
  </w:style>
  <w:style w:type="character" w:styleId="Ttulo5Car" w:customStyle="true">
    <w:uiPriority w:val="9"/>
    <w:name w:val="Título 5 Car"/>
    <w:basedOn w:val="DefaultParagraphFont"/>
    <w:semiHidden/>
    <w:link w:val="Ttulo5"/>
    <w:rsid w:val="31EA7AE7"/>
    <w:rPr>
      <w:rFonts w:ascii="Calibri" w:hAnsi="Calibri" w:eastAsia="ＭＳ ゴシック" w:cs="Times New Roman" w:asciiTheme="majorAscii" w:hAnsiTheme="majorAscii" w:eastAsiaTheme="majorEastAsia" w:cstheme="majorBidi"/>
      <w:color w:val="243F60"/>
      <w:sz w:val="24"/>
      <w:szCs w:val="24"/>
      <w:lang w:val="es-CO"/>
    </w:rPr>
  </w:style>
  <w:style w:type="character" w:styleId="Ttulo6Car" w:customStyle="true">
    <w:uiPriority w:val="9"/>
    <w:name w:val="Título 6 Car"/>
    <w:basedOn w:val="DefaultParagraphFont"/>
    <w:semiHidden/>
    <w:link w:val="Ttulo6"/>
    <w:rsid w:val="31EA7AE7"/>
    <w:rPr>
      <w:rFonts w:ascii="Calibri" w:hAnsi="Calibri" w:eastAsia="ＭＳ ゴシック" w:cs="Times New Roman" w:asciiTheme="majorAscii" w:hAnsiTheme="majorAscii" w:eastAsiaTheme="majorEastAsia" w:cstheme="majorBidi"/>
      <w:i w:val="1"/>
      <w:iCs w:val="1"/>
      <w:color w:val="243F60"/>
      <w:sz w:val="24"/>
      <w:szCs w:val="24"/>
      <w:lang w:val="es-CO"/>
    </w:rPr>
  </w:style>
  <w:style w:type="character" w:styleId="Ttulo7Car" w:customStyle="true">
    <w:uiPriority w:val="9"/>
    <w:name w:val="Título 7 Car"/>
    <w:basedOn w:val="DefaultParagraphFont"/>
    <w:semiHidden/>
    <w:link w:val="Ttulo7"/>
    <w:rsid w:val="31EA7AE7"/>
    <w:rPr>
      <w:rFonts w:ascii="Calibri" w:hAnsi="Calibri" w:eastAsia="ＭＳ ゴシック" w:cs="Times New Roman" w:asciiTheme="majorAscii" w:hAnsiTheme="majorAscii" w:eastAsiaTheme="majorEastAsia" w:cstheme="majorBidi"/>
      <w:i w:val="1"/>
      <w:iCs w:val="1"/>
      <w:color w:val="404040" w:themeColor="text1" w:themeTint="BF" w:themeShade="FF"/>
      <w:sz w:val="24"/>
      <w:szCs w:val="24"/>
      <w:lang w:val="es-CO"/>
    </w:rPr>
  </w:style>
  <w:style w:type="character" w:styleId="Ttulo8Car" w:customStyle="true">
    <w:uiPriority w:val="9"/>
    <w:name w:val="Título 8 Car"/>
    <w:basedOn w:val="DefaultParagraphFont"/>
    <w:semiHidden/>
    <w:link w:val="Ttulo8"/>
    <w:rsid w:val="31EA7AE7"/>
    <w:rPr>
      <w:rFonts w:ascii="Calibri" w:hAnsi="Calibri" w:eastAsia="ＭＳ ゴシック" w:cs="Times New Roman" w:asciiTheme="majorAscii" w:hAnsiTheme="majorAscii" w:eastAsiaTheme="majorEastAsia" w:cstheme="majorBidi"/>
      <w:color w:val="4F81BD" w:themeColor="accent1" w:themeTint="FF" w:themeShade="FF"/>
      <w:sz w:val="20"/>
      <w:szCs w:val="20"/>
      <w:lang w:val="es-CO"/>
    </w:rPr>
  </w:style>
  <w:style w:type="character" w:styleId="Ttulo9Car" w:customStyle="true">
    <w:uiPriority w:val="9"/>
    <w:name w:val="Título 9 Car"/>
    <w:basedOn w:val="DefaultParagraphFont"/>
    <w:semiHidden/>
    <w:link w:val="Ttulo9"/>
    <w:rsid w:val="31EA7AE7"/>
    <w:rPr>
      <w:rFonts w:ascii="Calibri" w:hAnsi="Calibri" w:eastAsia="ＭＳ ゴシック" w:cs="Times New Roman" w:asciiTheme="majorAscii" w:hAnsiTheme="majorAscii" w:eastAsiaTheme="majorEastAsia" w:cstheme="majorBidi"/>
      <w:i w:val="1"/>
      <w:iCs w:val="1"/>
      <w:color w:val="404040" w:themeColor="text1" w:themeTint="BF" w:themeShade="FF"/>
      <w:sz w:val="20"/>
      <w:szCs w:val="20"/>
      <w:lang w:val="es-CO"/>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uiPriority w:val="22"/>
    <w:name w:val="Strong"/>
    <w:basedOn w:val="DefaultParagraphFont"/>
    <w:qFormat/>
    <w:rsid w:val="31EA7AE7"/>
    <w:rPr>
      <w:b w:val="1"/>
      <w:bCs w:val="1"/>
    </w:rPr>
  </w:style>
  <w:style w:type="character" w:styleId="nfasis">
    <w:uiPriority w:val="20"/>
    <w:name w:val="Emphasis"/>
    <w:basedOn w:val="DefaultParagraphFont"/>
    <w:qFormat/>
    <w:rsid w:val="31EA7AE7"/>
    <w:rPr>
      <w:i w:val="1"/>
      <w:iCs w:val="1"/>
    </w:rPr>
  </w:style>
  <w:style w:type="paragraph" w:styleId="Citadestacada">
    <w:name w:val="Intense Quote"/>
    <w:basedOn w:val="Normal"/>
    <w:next w:val="Normal"/>
    <w:link w:val="CitadestacadaC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CitadestacadaCar" w:customStyle="true">
    <w:uiPriority w:val="30"/>
    <w:name w:val="Cita destacada Car"/>
    <w:basedOn w:val="DefaultParagraphFont"/>
    <w:link w:val="Citadestacada"/>
    <w:rsid w:val="31EA7AE7"/>
    <w:rPr>
      <w:b w:val="1"/>
      <w:bCs w:val="1"/>
      <w:i w:val="1"/>
      <w:iCs w:val="1"/>
      <w:color w:val="4F81BD" w:themeColor="accent1" w:themeTint="FF" w:themeShade="FF"/>
    </w:rPr>
  </w:style>
  <w:style w:type="character" w:styleId="nfasissutil">
    <w:uiPriority w:val="19"/>
    <w:name w:val="Subtle Emphasis"/>
    <w:basedOn w:val="DefaultParagraphFont"/>
    <w:qFormat/>
    <w:rsid w:val="31EA7AE7"/>
    <w:rPr>
      <w:i w:val="1"/>
      <w:iCs w:val="1"/>
      <w:color w:val="808080" w:themeColor="background1" w:themeTint="FF" w:themeShade="80"/>
    </w:rPr>
  </w:style>
  <w:style w:type="character" w:styleId="nfasisintenso">
    <w:uiPriority w:val="21"/>
    <w:name w:val="Intense Emphasis"/>
    <w:basedOn w:val="DefaultParagraphFont"/>
    <w:qFormat/>
    <w:rsid w:val="31EA7AE7"/>
    <w:rPr>
      <w:b w:val="1"/>
      <w:bCs w:val="1"/>
      <w:i w:val="1"/>
      <w:iCs w:val="1"/>
      <w:color w:val="4F81BD" w:themeColor="accent1" w:themeTint="FF" w:themeShade="FF"/>
    </w:rPr>
  </w:style>
  <w:style w:type="character" w:styleId="Referenciasutil">
    <w:uiPriority w:val="31"/>
    <w:name w:val="Subtle Reference"/>
    <w:basedOn w:val="DefaultParagraphFont"/>
    <w:qFormat/>
    <w:rsid w:val="31EA7AE7"/>
    <w:rPr>
      <w:smallCaps w:val="1"/>
      <w:color w:val="C0504D" w:themeColor="accent2" w:themeTint="FF" w:themeShade="FF"/>
      <w:u w:val="single"/>
    </w:rPr>
  </w:style>
  <w:style w:type="character" w:styleId="Referenciaintensa">
    <w:uiPriority w:val="32"/>
    <w:name w:val="Intense Reference"/>
    <w:basedOn w:val="DefaultParagraphFont"/>
    <w:qFormat/>
    <w:rsid w:val="31EA7AE7"/>
    <w:rPr>
      <w:b w:val="1"/>
      <w:bCs w:val="1"/>
      <w:smallCaps w:val="1"/>
      <w:color w:val="C0504D" w:themeColor="accent2" w:themeTint="FF" w:themeShade="FF"/>
      <w:u w:val="single"/>
    </w:rPr>
  </w:style>
  <w:style w:type="character" w:styleId="Ttulodellibro">
    <w:uiPriority w:val="33"/>
    <w:name w:val="Book Title"/>
    <w:basedOn w:val="DefaultParagraphFont"/>
    <w:qFormat/>
    <w:rsid w:val="31EA7AE7"/>
    <w:rPr>
      <w:b w:val="1"/>
      <w:bCs w:val="1"/>
      <w:smallCaps w:val="1"/>
    </w:rPr>
  </w:style>
  <w:style w:type="paragraph" w:styleId="TtuloTDC">
    <w:name w:val="TOC Heading"/>
    <w:basedOn w:val="Ttulo1"/>
    <w:next w:val="Normal"/>
    <w:uiPriority w:val="39"/>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uiPriority w:val="99"/>
    <w:name w:val="Hyperlink"/>
    <w:basedOn w:val="DefaultParagraphFont"/>
    <w:unhideWhenUsed/>
    <w:rsid w:val="31EA7AE7"/>
    <w:rPr>
      <w:color w:val="0000FF"/>
      <w:u w:val="single"/>
    </w:rPr>
  </w:style>
  <w:style w:type="character" w:styleId="Mencinsinresolver">
    <w:uiPriority w:val="99"/>
    <w:name w:val="Unresolved Mention"/>
    <w:basedOn w:val="DefaultParagraphFont"/>
    <w:semiHidden/>
    <w:unhideWhenUsed/>
    <w:rsid w:val="31EA7AE7"/>
    <w:rPr>
      <w:color w:val="605E5C"/>
    </w:rPr>
  </w:style>
  <w:style w:type="paragraph" w:styleId="Revisin">
    <w:name w:val="Revision"/>
    <w:hidden/>
    <w:uiPriority w:val="99"/>
    <w:semiHidden/>
    <w:rsid w:val="005E3E80"/>
    <w:pPr>
      <w:spacing w:after="0" w:line="240" w:lineRule="auto"/>
    </w:pPr>
  </w:style>
  <w:style w:type="paragraph" w:styleId="paragraph" w:customStyle="1">
    <w:name w:val="paragraph"/>
    <w:basedOn w:val="Normal"/>
    <w:rsid w:val="1DDFAA9B"/>
    <w:pPr>
      <w:spacing w:beforeAutospacing="1" w:afterAutospacing="1" w:line="240" w:lineRule="auto"/>
    </w:pPr>
    <w:rPr>
      <w:rFonts w:ascii="Times New Roman" w:hAnsi="Times New Roman" w:eastAsia="Times New Roman" w:cs="Times New Roman"/>
      <w:szCs w:val="24"/>
      <w:lang w:eastAsia="es-CO"/>
    </w:rPr>
  </w:style>
  <w:style w:type="character" w:styleId="normaltextrun" w:customStyle="true">
    <w:uiPriority w:val="1"/>
    <w:name w:val="normaltextrun"/>
    <w:basedOn w:val="DefaultParagraphFont"/>
    <w:rsid w:val="31EA7AE7"/>
  </w:style>
  <w:style w:type="character" w:styleId="eop" w:customStyle="true">
    <w:uiPriority w:val="1"/>
    <w:name w:val="eop"/>
    <w:basedOn w:val="DefaultParagraphFont"/>
    <w:rsid w:val="31EA7AE7"/>
  </w:style>
  <w:style w:type="paragraph" w:styleId="TDC1">
    <w:name w:val="toc 1"/>
    <w:basedOn w:val="Normal"/>
    <w:next w:val="Normal"/>
    <w:autoRedefine/>
    <w:uiPriority w:val="39"/>
    <w:unhideWhenUsed/>
    <w:rsid w:val="005676BA"/>
    <w:pPr>
      <w:spacing w:after="100"/>
    </w:pPr>
  </w:style>
  <w:style w:type="character" w:styleId="Hipervnculovisitado">
    <w:uiPriority w:val="99"/>
    <w:name w:val="FollowedHyperlink"/>
    <w:basedOn w:val="DefaultParagraphFont"/>
    <w:semiHidden/>
    <w:unhideWhenUsed/>
    <w:rsid w:val="31EA7AE7"/>
    <w:rPr>
      <w:color w:val="800080"/>
      <w:u w:val="single"/>
    </w:rPr>
  </w:style>
  <w:style w:type="paragraph" w:styleId="TDC2">
    <w:name w:val="toc 2"/>
    <w:basedOn w:val="Normal"/>
    <w:next w:val="Normal"/>
    <w:autoRedefine/>
    <w:uiPriority w:val="39"/>
    <w:unhideWhenUsed/>
    <w:rsid w:val="00A95978"/>
    <w:pPr>
      <w:spacing w:after="100"/>
      <w:ind w:left="240"/>
    </w:pPr>
  </w:style>
  <w:style w:type="paragraph" w:styleId="FootnoteText">
    <w:uiPriority w:val="99"/>
    <w:name w:val="footnote text"/>
    <w:basedOn w:val="Normal"/>
    <w:semiHidden/>
    <w:unhideWhenUsed/>
    <w:rsid w:val="31EA7AE7"/>
    <w:rPr>
      <w:sz w:val="20"/>
      <w:szCs w:val="20"/>
    </w:rPr>
    <w:pPr>
      <w:spacing w:after="0"/>
    </w:pPr>
  </w:style>
  <w:style w:type="character" w:styleId="FootnoteReference">
    <w:uiPriority w:val="99"/>
    <w:name w:val="footnote reference"/>
    <w:basedOn w:val="DefaultParagraphFont"/>
    <w:semiHidden/>
    <w:unhideWhenUsed/>
    <w:rsid w:val="31EA7A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79532">
      <w:bodyDiv w:val="1"/>
      <w:marLeft w:val="0"/>
      <w:marRight w:val="0"/>
      <w:marTop w:val="0"/>
      <w:marBottom w:val="0"/>
      <w:divBdr>
        <w:top w:val="none" w:sz="0" w:space="0" w:color="auto"/>
        <w:left w:val="none" w:sz="0" w:space="0" w:color="auto"/>
        <w:bottom w:val="none" w:sz="0" w:space="0" w:color="auto"/>
        <w:right w:val="none" w:sz="0" w:space="0" w:color="auto"/>
      </w:divBdr>
      <w:divsChild>
        <w:div w:id="50660678">
          <w:marLeft w:val="0"/>
          <w:marRight w:val="0"/>
          <w:marTop w:val="0"/>
          <w:marBottom w:val="0"/>
          <w:divBdr>
            <w:top w:val="none" w:sz="0" w:space="0" w:color="auto"/>
            <w:left w:val="none" w:sz="0" w:space="0" w:color="auto"/>
            <w:bottom w:val="none" w:sz="0" w:space="0" w:color="auto"/>
            <w:right w:val="none" w:sz="0" w:space="0" w:color="auto"/>
          </w:divBdr>
        </w:div>
        <w:div w:id="360596909">
          <w:marLeft w:val="0"/>
          <w:marRight w:val="0"/>
          <w:marTop w:val="0"/>
          <w:marBottom w:val="0"/>
          <w:divBdr>
            <w:top w:val="none" w:sz="0" w:space="0" w:color="auto"/>
            <w:left w:val="none" w:sz="0" w:space="0" w:color="auto"/>
            <w:bottom w:val="none" w:sz="0" w:space="0" w:color="auto"/>
            <w:right w:val="none" w:sz="0" w:space="0" w:color="auto"/>
          </w:divBdr>
        </w:div>
        <w:div w:id="580255929">
          <w:marLeft w:val="0"/>
          <w:marRight w:val="0"/>
          <w:marTop w:val="0"/>
          <w:marBottom w:val="0"/>
          <w:divBdr>
            <w:top w:val="none" w:sz="0" w:space="0" w:color="auto"/>
            <w:left w:val="none" w:sz="0" w:space="0" w:color="auto"/>
            <w:bottom w:val="none" w:sz="0" w:space="0" w:color="auto"/>
            <w:right w:val="none" w:sz="0" w:space="0" w:color="auto"/>
          </w:divBdr>
        </w:div>
        <w:div w:id="634532890">
          <w:marLeft w:val="0"/>
          <w:marRight w:val="0"/>
          <w:marTop w:val="0"/>
          <w:marBottom w:val="0"/>
          <w:divBdr>
            <w:top w:val="none" w:sz="0" w:space="0" w:color="auto"/>
            <w:left w:val="none" w:sz="0" w:space="0" w:color="auto"/>
            <w:bottom w:val="none" w:sz="0" w:space="0" w:color="auto"/>
            <w:right w:val="none" w:sz="0" w:space="0" w:color="auto"/>
          </w:divBdr>
        </w:div>
        <w:div w:id="686634993">
          <w:marLeft w:val="0"/>
          <w:marRight w:val="0"/>
          <w:marTop w:val="0"/>
          <w:marBottom w:val="0"/>
          <w:divBdr>
            <w:top w:val="none" w:sz="0" w:space="0" w:color="auto"/>
            <w:left w:val="none" w:sz="0" w:space="0" w:color="auto"/>
            <w:bottom w:val="none" w:sz="0" w:space="0" w:color="auto"/>
            <w:right w:val="none" w:sz="0" w:space="0" w:color="auto"/>
          </w:divBdr>
        </w:div>
        <w:div w:id="729618664">
          <w:marLeft w:val="0"/>
          <w:marRight w:val="0"/>
          <w:marTop w:val="0"/>
          <w:marBottom w:val="0"/>
          <w:divBdr>
            <w:top w:val="none" w:sz="0" w:space="0" w:color="auto"/>
            <w:left w:val="none" w:sz="0" w:space="0" w:color="auto"/>
            <w:bottom w:val="none" w:sz="0" w:space="0" w:color="auto"/>
            <w:right w:val="none" w:sz="0" w:space="0" w:color="auto"/>
          </w:divBdr>
        </w:div>
        <w:div w:id="752508697">
          <w:marLeft w:val="0"/>
          <w:marRight w:val="0"/>
          <w:marTop w:val="0"/>
          <w:marBottom w:val="0"/>
          <w:divBdr>
            <w:top w:val="none" w:sz="0" w:space="0" w:color="auto"/>
            <w:left w:val="none" w:sz="0" w:space="0" w:color="auto"/>
            <w:bottom w:val="none" w:sz="0" w:space="0" w:color="auto"/>
            <w:right w:val="none" w:sz="0" w:space="0" w:color="auto"/>
          </w:divBdr>
        </w:div>
        <w:div w:id="1009143391">
          <w:marLeft w:val="0"/>
          <w:marRight w:val="0"/>
          <w:marTop w:val="0"/>
          <w:marBottom w:val="0"/>
          <w:divBdr>
            <w:top w:val="none" w:sz="0" w:space="0" w:color="auto"/>
            <w:left w:val="none" w:sz="0" w:space="0" w:color="auto"/>
            <w:bottom w:val="none" w:sz="0" w:space="0" w:color="auto"/>
            <w:right w:val="none" w:sz="0" w:space="0" w:color="auto"/>
          </w:divBdr>
        </w:div>
        <w:div w:id="1135367466">
          <w:marLeft w:val="0"/>
          <w:marRight w:val="0"/>
          <w:marTop w:val="0"/>
          <w:marBottom w:val="0"/>
          <w:divBdr>
            <w:top w:val="none" w:sz="0" w:space="0" w:color="auto"/>
            <w:left w:val="none" w:sz="0" w:space="0" w:color="auto"/>
            <w:bottom w:val="none" w:sz="0" w:space="0" w:color="auto"/>
            <w:right w:val="none" w:sz="0" w:space="0" w:color="auto"/>
          </w:divBdr>
        </w:div>
        <w:div w:id="1148208309">
          <w:marLeft w:val="0"/>
          <w:marRight w:val="0"/>
          <w:marTop w:val="0"/>
          <w:marBottom w:val="0"/>
          <w:divBdr>
            <w:top w:val="none" w:sz="0" w:space="0" w:color="auto"/>
            <w:left w:val="none" w:sz="0" w:space="0" w:color="auto"/>
            <w:bottom w:val="none" w:sz="0" w:space="0" w:color="auto"/>
            <w:right w:val="none" w:sz="0" w:space="0" w:color="auto"/>
          </w:divBdr>
        </w:div>
        <w:div w:id="1221357909">
          <w:marLeft w:val="0"/>
          <w:marRight w:val="0"/>
          <w:marTop w:val="0"/>
          <w:marBottom w:val="0"/>
          <w:divBdr>
            <w:top w:val="none" w:sz="0" w:space="0" w:color="auto"/>
            <w:left w:val="none" w:sz="0" w:space="0" w:color="auto"/>
            <w:bottom w:val="none" w:sz="0" w:space="0" w:color="auto"/>
            <w:right w:val="none" w:sz="0" w:space="0" w:color="auto"/>
          </w:divBdr>
        </w:div>
        <w:div w:id="1532717825">
          <w:marLeft w:val="0"/>
          <w:marRight w:val="0"/>
          <w:marTop w:val="0"/>
          <w:marBottom w:val="0"/>
          <w:divBdr>
            <w:top w:val="none" w:sz="0" w:space="0" w:color="auto"/>
            <w:left w:val="none" w:sz="0" w:space="0" w:color="auto"/>
            <w:bottom w:val="none" w:sz="0" w:space="0" w:color="auto"/>
            <w:right w:val="none" w:sz="0" w:space="0" w:color="auto"/>
          </w:divBdr>
        </w:div>
        <w:div w:id="1543206462">
          <w:marLeft w:val="0"/>
          <w:marRight w:val="0"/>
          <w:marTop w:val="0"/>
          <w:marBottom w:val="0"/>
          <w:divBdr>
            <w:top w:val="none" w:sz="0" w:space="0" w:color="auto"/>
            <w:left w:val="none" w:sz="0" w:space="0" w:color="auto"/>
            <w:bottom w:val="none" w:sz="0" w:space="0" w:color="auto"/>
            <w:right w:val="none" w:sz="0" w:space="0" w:color="auto"/>
          </w:divBdr>
        </w:div>
        <w:div w:id="1611351259">
          <w:marLeft w:val="0"/>
          <w:marRight w:val="0"/>
          <w:marTop w:val="0"/>
          <w:marBottom w:val="0"/>
          <w:divBdr>
            <w:top w:val="none" w:sz="0" w:space="0" w:color="auto"/>
            <w:left w:val="none" w:sz="0" w:space="0" w:color="auto"/>
            <w:bottom w:val="none" w:sz="0" w:space="0" w:color="auto"/>
            <w:right w:val="none" w:sz="0" w:space="0" w:color="auto"/>
          </w:divBdr>
        </w:div>
        <w:div w:id="1622299461">
          <w:marLeft w:val="0"/>
          <w:marRight w:val="0"/>
          <w:marTop w:val="0"/>
          <w:marBottom w:val="0"/>
          <w:divBdr>
            <w:top w:val="none" w:sz="0" w:space="0" w:color="auto"/>
            <w:left w:val="none" w:sz="0" w:space="0" w:color="auto"/>
            <w:bottom w:val="none" w:sz="0" w:space="0" w:color="auto"/>
            <w:right w:val="none" w:sz="0" w:space="0" w:color="auto"/>
          </w:divBdr>
        </w:div>
        <w:div w:id="1904758715">
          <w:marLeft w:val="0"/>
          <w:marRight w:val="0"/>
          <w:marTop w:val="0"/>
          <w:marBottom w:val="0"/>
          <w:divBdr>
            <w:top w:val="none" w:sz="0" w:space="0" w:color="auto"/>
            <w:left w:val="none" w:sz="0" w:space="0" w:color="auto"/>
            <w:bottom w:val="none" w:sz="0" w:space="0" w:color="auto"/>
            <w:right w:val="none" w:sz="0" w:space="0" w:color="auto"/>
          </w:divBdr>
        </w:div>
        <w:div w:id="1939866490">
          <w:marLeft w:val="0"/>
          <w:marRight w:val="0"/>
          <w:marTop w:val="0"/>
          <w:marBottom w:val="0"/>
          <w:divBdr>
            <w:top w:val="none" w:sz="0" w:space="0" w:color="auto"/>
            <w:left w:val="none" w:sz="0" w:space="0" w:color="auto"/>
            <w:bottom w:val="none" w:sz="0" w:space="0" w:color="auto"/>
            <w:right w:val="none" w:sz="0" w:space="0" w:color="auto"/>
          </w:divBdr>
        </w:div>
        <w:div w:id="2143304219">
          <w:marLeft w:val="0"/>
          <w:marRight w:val="0"/>
          <w:marTop w:val="0"/>
          <w:marBottom w:val="0"/>
          <w:divBdr>
            <w:top w:val="none" w:sz="0" w:space="0" w:color="auto"/>
            <w:left w:val="none" w:sz="0" w:space="0" w:color="auto"/>
            <w:bottom w:val="none" w:sz="0" w:space="0" w:color="auto"/>
            <w:right w:val="none" w:sz="0" w:space="0" w:color="auto"/>
          </w:divBdr>
        </w:div>
      </w:divsChild>
    </w:div>
    <w:div w:id="570311209">
      <w:bodyDiv w:val="1"/>
      <w:marLeft w:val="0"/>
      <w:marRight w:val="0"/>
      <w:marTop w:val="0"/>
      <w:marBottom w:val="0"/>
      <w:divBdr>
        <w:top w:val="none" w:sz="0" w:space="0" w:color="auto"/>
        <w:left w:val="none" w:sz="0" w:space="0" w:color="auto"/>
        <w:bottom w:val="none" w:sz="0" w:space="0" w:color="auto"/>
        <w:right w:val="none" w:sz="0" w:space="0" w:color="auto"/>
      </w:divBdr>
    </w:div>
    <w:div w:id="886919487">
      <w:bodyDiv w:val="1"/>
      <w:marLeft w:val="0"/>
      <w:marRight w:val="0"/>
      <w:marTop w:val="0"/>
      <w:marBottom w:val="0"/>
      <w:divBdr>
        <w:top w:val="none" w:sz="0" w:space="0" w:color="auto"/>
        <w:left w:val="none" w:sz="0" w:space="0" w:color="auto"/>
        <w:bottom w:val="none" w:sz="0" w:space="0" w:color="auto"/>
        <w:right w:val="none" w:sz="0" w:space="0" w:color="auto"/>
      </w:divBdr>
    </w:div>
    <w:div w:id="1120148990">
      <w:bodyDiv w:val="1"/>
      <w:marLeft w:val="0"/>
      <w:marRight w:val="0"/>
      <w:marTop w:val="0"/>
      <w:marBottom w:val="0"/>
      <w:divBdr>
        <w:top w:val="none" w:sz="0" w:space="0" w:color="auto"/>
        <w:left w:val="none" w:sz="0" w:space="0" w:color="auto"/>
        <w:bottom w:val="none" w:sz="0" w:space="0" w:color="auto"/>
        <w:right w:val="none" w:sz="0" w:space="0" w:color="auto"/>
      </w:divBdr>
      <w:divsChild>
        <w:div w:id="1314748988">
          <w:marLeft w:val="0"/>
          <w:marRight w:val="0"/>
          <w:marTop w:val="0"/>
          <w:marBottom w:val="0"/>
          <w:divBdr>
            <w:top w:val="none" w:sz="0" w:space="0" w:color="auto"/>
            <w:left w:val="none" w:sz="0" w:space="0" w:color="auto"/>
            <w:bottom w:val="none" w:sz="0" w:space="0" w:color="auto"/>
            <w:right w:val="none" w:sz="0" w:space="0" w:color="auto"/>
          </w:divBdr>
          <w:divsChild>
            <w:div w:id="1501114340">
              <w:marLeft w:val="0"/>
              <w:marRight w:val="0"/>
              <w:marTop w:val="0"/>
              <w:marBottom w:val="0"/>
              <w:divBdr>
                <w:top w:val="none" w:sz="0" w:space="0" w:color="auto"/>
                <w:left w:val="none" w:sz="0" w:space="0" w:color="auto"/>
                <w:bottom w:val="none" w:sz="0" w:space="0" w:color="auto"/>
                <w:right w:val="none" w:sz="0" w:space="0" w:color="auto"/>
              </w:divBdr>
            </w:div>
            <w:div w:id="1139028651">
              <w:marLeft w:val="0"/>
              <w:marRight w:val="0"/>
              <w:marTop w:val="0"/>
              <w:marBottom w:val="0"/>
              <w:divBdr>
                <w:top w:val="none" w:sz="0" w:space="0" w:color="auto"/>
                <w:left w:val="none" w:sz="0" w:space="0" w:color="auto"/>
                <w:bottom w:val="none" w:sz="0" w:space="0" w:color="auto"/>
                <w:right w:val="none" w:sz="0" w:space="0" w:color="auto"/>
              </w:divBdr>
            </w:div>
          </w:divsChild>
        </w:div>
        <w:div w:id="1442382872">
          <w:marLeft w:val="0"/>
          <w:marRight w:val="0"/>
          <w:marTop w:val="0"/>
          <w:marBottom w:val="0"/>
          <w:divBdr>
            <w:top w:val="none" w:sz="0" w:space="0" w:color="auto"/>
            <w:left w:val="none" w:sz="0" w:space="0" w:color="auto"/>
            <w:bottom w:val="none" w:sz="0" w:space="0" w:color="auto"/>
            <w:right w:val="none" w:sz="0" w:space="0" w:color="auto"/>
          </w:divBdr>
          <w:divsChild>
            <w:div w:id="1990010845">
              <w:marLeft w:val="0"/>
              <w:marRight w:val="0"/>
              <w:marTop w:val="0"/>
              <w:marBottom w:val="0"/>
              <w:divBdr>
                <w:top w:val="none" w:sz="0" w:space="0" w:color="auto"/>
                <w:left w:val="none" w:sz="0" w:space="0" w:color="auto"/>
                <w:bottom w:val="none" w:sz="0" w:space="0" w:color="auto"/>
                <w:right w:val="none" w:sz="0" w:space="0" w:color="auto"/>
              </w:divBdr>
            </w:div>
          </w:divsChild>
        </w:div>
        <w:div w:id="2127461351">
          <w:marLeft w:val="0"/>
          <w:marRight w:val="0"/>
          <w:marTop w:val="0"/>
          <w:marBottom w:val="0"/>
          <w:divBdr>
            <w:top w:val="none" w:sz="0" w:space="0" w:color="auto"/>
            <w:left w:val="none" w:sz="0" w:space="0" w:color="auto"/>
            <w:bottom w:val="none" w:sz="0" w:space="0" w:color="auto"/>
            <w:right w:val="none" w:sz="0" w:space="0" w:color="auto"/>
          </w:divBdr>
          <w:divsChild>
            <w:div w:id="286011635">
              <w:marLeft w:val="0"/>
              <w:marRight w:val="0"/>
              <w:marTop w:val="0"/>
              <w:marBottom w:val="0"/>
              <w:divBdr>
                <w:top w:val="none" w:sz="0" w:space="0" w:color="auto"/>
                <w:left w:val="none" w:sz="0" w:space="0" w:color="auto"/>
                <w:bottom w:val="none" w:sz="0" w:space="0" w:color="auto"/>
                <w:right w:val="none" w:sz="0" w:space="0" w:color="auto"/>
              </w:divBdr>
            </w:div>
          </w:divsChild>
        </w:div>
        <w:div w:id="646252352">
          <w:marLeft w:val="0"/>
          <w:marRight w:val="0"/>
          <w:marTop w:val="0"/>
          <w:marBottom w:val="0"/>
          <w:divBdr>
            <w:top w:val="none" w:sz="0" w:space="0" w:color="auto"/>
            <w:left w:val="none" w:sz="0" w:space="0" w:color="auto"/>
            <w:bottom w:val="none" w:sz="0" w:space="0" w:color="auto"/>
            <w:right w:val="none" w:sz="0" w:space="0" w:color="auto"/>
          </w:divBdr>
          <w:divsChild>
            <w:div w:id="94325950">
              <w:marLeft w:val="0"/>
              <w:marRight w:val="0"/>
              <w:marTop w:val="0"/>
              <w:marBottom w:val="0"/>
              <w:divBdr>
                <w:top w:val="none" w:sz="0" w:space="0" w:color="auto"/>
                <w:left w:val="none" w:sz="0" w:space="0" w:color="auto"/>
                <w:bottom w:val="none" w:sz="0" w:space="0" w:color="auto"/>
                <w:right w:val="none" w:sz="0" w:space="0" w:color="auto"/>
              </w:divBdr>
            </w:div>
          </w:divsChild>
        </w:div>
        <w:div w:id="1460102216">
          <w:marLeft w:val="0"/>
          <w:marRight w:val="0"/>
          <w:marTop w:val="0"/>
          <w:marBottom w:val="0"/>
          <w:divBdr>
            <w:top w:val="none" w:sz="0" w:space="0" w:color="auto"/>
            <w:left w:val="none" w:sz="0" w:space="0" w:color="auto"/>
            <w:bottom w:val="none" w:sz="0" w:space="0" w:color="auto"/>
            <w:right w:val="none" w:sz="0" w:space="0" w:color="auto"/>
          </w:divBdr>
          <w:divsChild>
            <w:div w:id="1193420668">
              <w:marLeft w:val="0"/>
              <w:marRight w:val="0"/>
              <w:marTop w:val="0"/>
              <w:marBottom w:val="0"/>
              <w:divBdr>
                <w:top w:val="none" w:sz="0" w:space="0" w:color="auto"/>
                <w:left w:val="none" w:sz="0" w:space="0" w:color="auto"/>
                <w:bottom w:val="none" w:sz="0" w:space="0" w:color="auto"/>
                <w:right w:val="none" w:sz="0" w:space="0" w:color="auto"/>
              </w:divBdr>
            </w:div>
          </w:divsChild>
        </w:div>
        <w:div w:id="1048528397">
          <w:marLeft w:val="0"/>
          <w:marRight w:val="0"/>
          <w:marTop w:val="0"/>
          <w:marBottom w:val="0"/>
          <w:divBdr>
            <w:top w:val="none" w:sz="0" w:space="0" w:color="auto"/>
            <w:left w:val="none" w:sz="0" w:space="0" w:color="auto"/>
            <w:bottom w:val="none" w:sz="0" w:space="0" w:color="auto"/>
            <w:right w:val="none" w:sz="0" w:space="0" w:color="auto"/>
          </w:divBdr>
          <w:divsChild>
            <w:div w:id="1556118297">
              <w:marLeft w:val="0"/>
              <w:marRight w:val="0"/>
              <w:marTop w:val="0"/>
              <w:marBottom w:val="0"/>
              <w:divBdr>
                <w:top w:val="none" w:sz="0" w:space="0" w:color="auto"/>
                <w:left w:val="none" w:sz="0" w:space="0" w:color="auto"/>
                <w:bottom w:val="none" w:sz="0" w:space="0" w:color="auto"/>
                <w:right w:val="none" w:sz="0" w:space="0" w:color="auto"/>
              </w:divBdr>
            </w:div>
            <w:div w:id="925849186">
              <w:marLeft w:val="0"/>
              <w:marRight w:val="0"/>
              <w:marTop w:val="0"/>
              <w:marBottom w:val="0"/>
              <w:divBdr>
                <w:top w:val="none" w:sz="0" w:space="0" w:color="auto"/>
                <w:left w:val="none" w:sz="0" w:space="0" w:color="auto"/>
                <w:bottom w:val="none" w:sz="0" w:space="0" w:color="auto"/>
                <w:right w:val="none" w:sz="0" w:space="0" w:color="auto"/>
              </w:divBdr>
            </w:div>
            <w:div w:id="1410225912">
              <w:marLeft w:val="0"/>
              <w:marRight w:val="0"/>
              <w:marTop w:val="0"/>
              <w:marBottom w:val="0"/>
              <w:divBdr>
                <w:top w:val="none" w:sz="0" w:space="0" w:color="auto"/>
                <w:left w:val="none" w:sz="0" w:space="0" w:color="auto"/>
                <w:bottom w:val="none" w:sz="0" w:space="0" w:color="auto"/>
                <w:right w:val="none" w:sz="0" w:space="0" w:color="auto"/>
              </w:divBdr>
            </w:div>
            <w:div w:id="12162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590679">
      <w:bodyDiv w:val="1"/>
      <w:marLeft w:val="0"/>
      <w:marRight w:val="0"/>
      <w:marTop w:val="0"/>
      <w:marBottom w:val="0"/>
      <w:divBdr>
        <w:top w:val="none" w:sz="0" w:space="0" w:color="auto"/>
        <w:left w:val="none" w:sz="0" w:space="0" w:color="auto"/>
        <w:bottom w:val="none" w:sz="0" w:space="0" w:color="auto"/>
        <w:right w:val="none" w:sz="0" w:space="0" w:color="auto"/>
      </w:divBdr>
      <w:divsChild>
        <w:div w:id="132603293">
          <w:marLeft w:val="0"/>
          <w:marRight w:val="0"/>
          <w:marTop w:val="0"/>
          <w:marBottom w:val="0"/>
          <w:divBdr>
            <w:top w:val="none" w:sz="0" w:space="0" w:color="auto"/>
            <w:left w:val="none" w:sz="0" w:space="0" w:color="auto"/>
            <w:bottom w:val="none" w:sz="0" w:space="0" w:color="auto"/>
            <w:right w:val="none" w:sz="0" w:space="0" w:color="auto"/>
          </w:divBdr>
        </w:div>
        <w:div w:id="2117212047">
          <w:marLeft w:val="0"/>
          <w:marRight w:val="0"/>
          <w:marTop w:val="0"/>
          <w:marBottom w:val="0"/>
          <w:divBdr>
            <w:top w:val="none" w:sz="0" w:space="0" w:color="auto"/>
            <w:left w:val="none" w:sz="0" w:space="0" w:color="auto"/>
            <w:bottom w:val="none" w:sz="0" w:space="0" w:color="auto"/>
            <w:right w:val="none" w:sz="0" w:space="0" w:color="auto"/>
          </w:divBdr>
        </w:div>
      </w:divsChild>
    </w:div>
    <w:div w:id="1549872450">
      <w:bodyDiv w:val="1"/>
      <w:marLeft w:val="0"/>
      <w:marRight w:val="0"/>
      <w:marTop w:val="0"/>
      <w:marBottom w:val="0"/>
      <w:divBdr>
        <w:top w:val="none" w:sz="0" w:space="0" w:color="auto"/>
        <w:left w:val="none" w:sz="0" w:space="0" w:color="auto"/>
        <w:bottom w:val="none" w:sz="0" w:space="0" w:color="auto"/>
        <w:right w:val="none" w:sz="0" w:space="0" w:color="auto"/>
      </w:divBdr>
    </w:div>
    <w:div w:id="1573470275">
      <w:bodyDiv w:val="1"/>
      <w:marLeft w:val="0"/>
      <w:marRight w:val="0"/>
      <w:marTop w:val="0"/>
      <w:marBottom w:val="0"/>
      <w:divBdr>
        <w:top w:val="none" w:sz="0" w:space="0" w:color="auto"/>
        <w:left w:val="none" w:sz="0" w:space="0" w:color="auto"/>
        <w:bottom w:val="none" w:sz="0" w:space="0" w:color="auto"/>
        <w:right w:val="none" w:sz="0" w:space="0" w:color="auto"/>
      </w:divBdr>
    </w:div>
    <w:div w:id="1657417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hyperlink" Target="https://www.mincultura.gov.co/transparencia/Paginas/participa/rendicion-de-cuentas.aspx" TargetMode="External" Id="rId18" /><Relationship Type="http://schemas.openxmlformats.org/officeDocument/2006/relationships/hyperlink" Target="https://www.mincultura.gov.co/transparencia/Paginas/participa/rendicion-de-cuentas.aspx" TargetMode="External" Id="rId26" /><Relationship Type="http://schemas.openxmlformats.org/officeDocument/2006/relationships/customXml" Target="../customXml/item3.xml" Id="rId3" /><Relationship Type="http://schemas.openxmlformats.org/officeDocument/2006/relationships/image" Target="media/image6.png" Id="rId21" /><Relationship Type="http://schemas.openxmlformats.org/officeDocument/2006/relationships/settings" Target="settings.xml" Id="rId7" /><Relationship Type="http://schemas.openxmlformats.org/officeDocument/2006/relationships/image" Target="media/image4.png" Id="rId17" /><Relationship Type="http://schemas.openxmlformats.org/officeDocument/2006/relationships/hyperlink" Target="https://www.mincultura.gov.co/transparencia/Documents/4-planeacion-presupuesto-e-informes/rendicion-de-cuentas/FICHA%20DE%20RESULTADOS%20ENCUESTA%20TEMAS%20DE%20INTERE%CC%81S%20RDC-17-12-2025.pdf" TargetMode="External" Id="rId25" /><Relationship Type="http://schemas.openxmlformats.org/officeDocument/2006/relationships/customXml" Target="../customXml/item2.xml" Id="rId2" /><Relationship Type="http://schemas.openxmlformats.org/officeDocument/2006/relationships/hyperlink" Target="https://www.mincultura.gov.co/transparencia/Paginas/planeacion-presupuesto-e-informes/rendicion-de-cuentas-resultados-y-publicaciones.aspx" TargetMode="External" Id="rId16" /><Relationship Type="http://schemas.openxmlformats.org/officeDocument/2006/relationships/hyperlink" Target="https://www.mincultura.gov.co/transparencia/Paginas/participa/rendicion-de-cuentas.aspx" TargetMode="Externa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image" Target="media/image7.png" Id="rId24"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hyperlink" Target="https://www.mincultura.gov.co/transparencia/Documents/4-planeacion-presupuesto-e-informes/rendicion-de-cuentas/FICHA%20DE%20RESULTADOS%20ENCUESTA%20TEMAS%20DE%20INTERE%CC%81S%20RDC-17-12-2025.pdf" TargetMode="External" Id="rId23" /><Relationship Type="http://schemas.openxmlformats.org/officeDocument/2006/relationships/header" Target="header1.xml" Id="rId28" /><Relationship Type="http://schemas.openxmlformats.org/officeDocument/2006/relationships/endnotes" Target="endnotes.xml" Id="rId10" /><Relationship Type="http://schemas.openxmlformats.org/officeDocument/2006/relationships/image" Target="media/image5.png"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mincultura.gov.co/transparencia/Paginas/planeacion-presupuesto-e-informes/rendicion-de-cuentas-resultados-y-publicaciones.aspx" TargetMode="External" Id="rId14" /><Relationship Type="http://schemas.openxmlformats.org/officeDocument/2006/relationships/hyperlink" Target="https://www.mincultura.gov.co/transparencia/Documents/4-planeacion-presupuesto-e-informes/rendicion-de-cuentas/Informe%20del%20ejercicio%20de%20evaluacio%CC%81n%20AUDIENCIA%20PUBLICA%20de%20la%20RDC_22-12-2025.pdf" TargetMode="External" Id="rId27" /><Relationship Type="http://schemas.openxmlformats.org/officeDocument/2006/relationships/fontTable" Target="fontTable.xml" Id="rId30" /><Relationship Type="http://schemas.openxmlformats.org/officeDocument/2006/relationships/comments" Target="comments.xml" Id="R52610493eda64e5a" /><Relationship Type="http://schemas.microsoft.com/office/2016/09/relationships/commentsIds" Target="commentsIds.xml" Id="Re00b4967844c4fee" /><Relationship Type="http://schemas.microsoft.com/office/2011/relationships/commentsExtended" Target="commentsExtended.xml" Id="Rb8b2c19ca5ac4040" /><Relationship Type="http://schemas.microsoft.com/office/2018/08/relationships/commentsExtensible" Target="commentsExtensible.xml" Id="Rfe12fb7d200d4d02" /><Relationship Type="http://schemas.microsoft.com/office/2011/relationships/people" Target="people.xml" Id="R1e68b51305fd494f" /><Relationship Type="http://schemas.openxmlformats.org/officeDocument/2006/relationships/hyperlink" Target="https://www.mincultura.gov.co/transparencia/Paginas/planeacion-presupuesto-e-informes/rendicion-de-cuentas-resultados-y-publicaciones.aspx" TargetMode="External" Id="R87e78050001e4f81" /><Relationship Type="http://schemas.openxmlformats.org/officeDocument/2006/relationships/hyperlink" Target="https://www.mincultura.gov.co/transparencia/Paginas/participa/rendicion-de-cuentas.aspx" TargetMode="External" Id="R1072a35375ec49ec" /></Relationships>
</file>

<file path=word/_rels/footer1.xml.rels><?xml version="1.0" encoding="UTF-8" standalone="yes"?>
<Relationships xmlns="http://schemas.openxmlformats.org/package/2006/relationships"><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d56f6f6-a4cb-4619-9869-18b0906e0981" xsi:nil="true"/>
    <lcf76f155ced4ddcb4097134ff3c332f xmlns="57c73dd0-5b45-4428-a631-9168dd112c2f">
      <Terms xmlns="http://schemas.microsoft.com/office/infopath/2007/PartnerControls"/>
    </lcf76f155ced4ddcb4097134ff3c332f>
    <Valor xmlns="57c73dd0-5b45-4428-a631-9168dd112c2f">1</Valor>
    <Contenido xmlns="57c73dd0-5b45-4428-a631-9168dd112c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6E5A83-B6EF-4D5C-9EAF-927398E704A8}">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F4FA685-4A3C-4100-8268-E0774FED261F}">
  <ds:schemaRefs>
    <ds:schemaRef ds:uri="http://schemas.microsoft.com/office/2006/metadata/properties"/>
    <ds:schemaRef ds:uri="http://schemas.microsoft.com/office/infopath/2007/PartnerControls"/>
    <ds:schemaRef ds:uri="1d56f6f6-a4cb-4619-9869-18b0906e0981"/>
    <ds:schemaRef ds:uri="57c73dd0-5b45-4428-a631-9168dd112c2f"/>
  </ds:schemaRefs>
</ds:datastoreItem>
</file>

<file path=customXml/itemProps4.xml><?xml version="1.0" encoding="utf-8"?>
<ds:datastoreItem xmlns:ds="http://schemas.openxmlformats.org/officeDocument/2006/customXml" ds:itemID="{B1718CFE-64EC-4323-80A5-D71A7A74B67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Diana Carolina Garzon Ochoa</lastModifiedBy>
  <revision>768</revision>
  <lastPrinted>2025-07-25T19:54:00.0000000Z</lastPrinted>
  <dcterms:created xsi:type="dcterms:W3CDTF">2025-06-04T23:00:00.0000000Z</dcterms:created>
  <dcterms:modified xsi:type="dcterms:W3CDTF">2026-05-26T20:59:36.0651503Z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y fmtid="{D5CDD505-2E9C-101B-9397-08002B2CF9AE}" pid="4" name="GrammarlyDocumentId">
    <vt:lpwstr>add9ee17-9401-4b3b-8768-689c50fa1639</vt:lpwstr>
  </property>
</Properties>
</file>